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A7EAA" w14:textId="4EA6B718" w:rsidR="00DB0ED6" w:rsidRPr="002D2BB2" w:rsidRDefault="0083555A">
      <w:pPr>
        <w:tabs>
          <w:tab w:val="center" w:pos="4536"/>
          <w:tab w:val="right" w:pos="8280"/>
          <w:tab w:val="right" w:pos="9639"/>
        </w:tabs>
        <w:snapToGrid w:val="0"/>
        <w:spacing w:line="288" w:lineRule="auto"/>
        <w:ind w:right="2"/>
        <w:rPr>
          <w:rFonts w:ascii="Arial" w:hAnsi="Arial" w:cs="Arial"/>
          <w:b/>
          <w:bCs/>
          <w:lang w:val="de-DE"/>
        </w:rPr>
      </w:pPr>
      <w:r w:rsidRPr="002D2BB2">
        <w:rPr>
          <w:rFonts w:ascii="Arial" w:hAnsi="Arial" w:cs="Arial"/>
          <w:b/>
          <w:bCs/>
          <w:lang w:val="de-DE"/>
        </w:rPr>
        <w:t>3GPP TSG RAN WG1#116-bis</w:t>
      </w:r>
      <w:r w:rsidRPr="002D2BB2">
        <w:rPr>
          <w:rFonts w:ascii="Arial" w:hAnsi="Arial" w:cs="Arial"/>
          <w:b/>
          <w:bCs/>
          <w:lang w:val="de-DE"/>
        </w:rPr>
        <w:tab/>
      </w:r>
      <w:r w:rsidRPr="002D2BB2">
        <w:rPr>
          <w:rFonts w:ascii="Arial" w:hAnsi="Arial" w:cs="Arial"/>
          <w:b/>
          <w:bCs/>
          <w:lang w:val="de-DE"/>
        </w:rPr>
        <w:tab/>
      </w:r>
      <w:r w:rsidRPr="002D2BB2">
        <w:rPr>
          <w:rFonts w:ascii="Arial" w:hAnsi="Arial" w:cs="Arial"/>
          <w:b/>
          <w:bCs/>
          <w:lang w:val="de-DE"/>
        </w:rPr>
        <w:tab/>
        <w:t xml:space="preserve">    </w:t>
      </w:r>
      <w:r w:rsidR="004D4D70" w:rsidRPr="004D4D70">
        <w:rPr>
          <w:rFonts w:ascii="Arial" w:hAnsi="Arial" w:cs="Arial"/>
          <w:b/>
          <w:bCs/>
          <w:lang w:val="de-DE"/>
        </w:rPr>
        <w:t>R1-2402714</w:t>
      </w:r>
    </w:p>
    <w:p w14:paraId="51FA1D91" w14:textId="77777777" w:rsidR="00DB0ED6" w:rsidRDefault="0083555A">
      <w:pPr>
        <w:tabs>
          <w:tab w:val="center" w:pos="4536"/>
          <w:tab w:val="right" w:pos="9072"/>
        </w:tabs>
        <w:snapToGrid w:val="0"/>
        <w:spacing w:line="288" w:lineRule="auto"/>
        <w:rPr>
          <w:sz w:val="20"/>
        </w:rPr>
      </w:pPr>
      <w:r>
        <w:rPr>
          <w:rFonts w:ascii="Arial" w:hAnsi="Arial"/>
          <w:b/>
          <w:sz w:val="22"/>
        </w:rPr>
        <w:t>Changsha, Hunan Province, China, April 15</w:t>
      </w:r>
      <w:r>
        <w:rPr>
          <w:rFonts w:ascii="Arial" w:hAnsi="Arial"/>
          <w:b/>
          <w:sz w:val="22"/>
          <w:vertAlign w:val="superscript"/>
        </w:rPr>
        <w:t>th</w:t>
      </w:r>
      <w:r>
        <w:rPr>
          <w:rFonts w:ascii="Arial" w:hAnsi="Arial"/>
          <w:b/>
          <w:sz w:val="22"/>
        </w:rPr>
        <w:t xml:space="preserve"> – 19</w:t>
      </w:r>
      <w:r>
        <w:rPr>
          <w:rFonts w:ascii="Arial" w:hAnsi="Arial"/>
          <w:b/>
          <w:sz w:val="22"/>
          <w:vertAlign w:val="superscript"/>
        </w:rPr>
        <w:t>th</w:t>
      </w:r>
      <w:r>
        <w:rPr>
          <w:rFonts w:ascii="Arial" w:hAnsi="Arial"/>
          <w:b/>
          <w:sz w:val="22"/>
        </w:rPr>
        <w:t>, 2024</w:t>
      </w:r>
      <w:r>
        <w:rPr>
          <w:rFonts w:ascii="Arial" w:eastAsia="MS Mincho" w:hAnsi="Arial" w:cs="Arial"/>
          <w:b/>
          <w:bCs/>
          <w:lang w:eastAsia="ja-JP"/>
        </w:rPr>
        <w:t xml:space="preserve"> </w:t>
      </w:r>
    </w:p>
    <w:p w14:paraId="034D2D67" w14:textId="77777777" w:rsidR="00DB0ED6" w:rsidRDefault="00DB0ED6">
      <w:pPr>
        <w:tabs>
          <w:tab w:val="center" w:pos="4536"/>
          <w:tab w:val="right" w:pos="9072"/>
        </w:tabs>
        <w:snapToGrid w:val="0"/>
        <w:spacing w:line="288" w:lineRule="auto"/>
        <w:rPr>
          <w:rFonts w:ascii="Arial" w:hAnsi="Arial" w:cs="Arial"/>
          <w:b/>
          <w:bCs/>
        </w:rPr>
      </w:pPr>
    </w:p>
    <w:p w14:paraId="42D38735" w14:textId="77777777" w:rsidR="00DB0ED6" w:rsidRDefault="0083555A">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9.2.1</w:t>
      </w:r>
    </w:p>
    <w:p w14:paraId="47F6DE56" w14:textId="77777777" w:rsidR="00DB0ED6" w:rsidRDefault="0083555A">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64BC712A" w14:textId="4BE8E426" w:rsidR="00DB0ED6" w:rsidRDefault="0083555A">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sidR="00824502">
        <w:rPr>
          <w:rFonts w:ascii="Arial" w:hAnsi="Arial" w:cs="Arial"/>
          <w:lang w:eastAsia="zh-CN"/>
        </w:rPr>
        <w:t>3</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14:paraId="2C4E55FD" w14:textId="77777777" w:rsidR="00DB0ED6" w:rsidRDefault="0083555A">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54459CCE" w14:textId="77777777" w:rsidR="00DB0ED6" w:rsidRDefault="00DB0ED6">
      <w:pPr>
        <w:snapToGrid w:val="0"/>
        <w:rPr>
          <w:b/>
          <w:sz w:val="16"/>
          <w:szCs w:val="16"/>
        </w:rPr>
      </w:pPr>
    </w:p>
    <w:p w14:paraId="0D9D7922" w14:textId="77777777" w:rsidR="00DB0ED6" w:rsidRDefault="0083555A">
      <w:pPr>
        <w:pStyle w:val="Heading1"/>
        <w:numPr>
          <w:ilvl w:val="0"/>
          <w:numId w:val="8"/>
        </w:numPr>
        <w:ind w:left="360"/>
        <w:jc w:val="both"/>
        <w:rPr>
          <w:rFonts w:ascii="Times New Roman" w:hAnsi="Times New Roman"/>
          <w:sz w:val="28"/>
        </w:rPr>
      </w:pPr>
      <w:r>
        <w:rPr>
          <w:rFonts w:ascii="Times New Roman" w:hAnsi="Times New Roman"/>
          <w:sz w:val="28"/>
        </w:rPr>
        <w:t>Introduction</w:t>
      </w:r>
    </w:p>
    <w:p w14:paraId="6D3CCF36" w14:textId="77777777" w:rsidR="00DB0ED6" w:rsidRDefault="0083555A">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DB0ED6" w14:paraId="7A316267" w14:textId="77777777">
        <w:tc>
          <w:tcPr>
            <w:tcW w:w="9895" w:type="dxa"/>
          </w:tcPr>
          <w:p w14:paraId="50E63DDB" w14:textId="77777777" w:rsidR="00DB0ED6" w:rsidRDefault="0083555A">
            <w:pPr>
              <w:numPr>
                <w:ilvl w:val="0"/>
                <w:numId w:val="9"/>
              </w:numPr>
              <w:snapToGrid w:val="0"/>
              <w:spacing w:beforeLines="30" w:before="109" w:afterLines="30" w:after="109" w:line="288" w:lineRule="auto"/>
              <w:ind w:hanging="363"/>
              <w:rPr>
                <w:rFonts w:eastAsia="Times New Roman"/>
                <w:sz w:val="18"/>
                <w:szCs w:val="16"/>
                <w:lang w:eastAsia="en-US"/>
              </w:rPr>
            </w:pPr>
            <w:bookmarkStart w:id="2" w:name="_Hlk145555364"/>
            <w:r>
              <w:rPr>
                <w:rFonts w:eastAsia="Times New Roman"/>
                <w:sz w:val="18"/>
                <w:szCs w:val="16"/>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lang w:eastAsia="en-US"/>
              </w:rPr>
              <w:t>sTRP</w:t>
            </w:r>
            <w:proofErr w:type="spellEnd"/>
            <w:r>
              <w:rPr>
                <w:rFonts w:eastAsia="Times New Roman"/>
                <w:sz w:val="18"/>
                <w:szCs w:val="16"/>
                <w:lang w:eastAsia="en-US"/>
              </w:rPr>
              <w:t xml:space="preserve"> with intra- and inter-cell beam management</w:t>
            </w:r>
          </w:p>
          <w:p w14:paraId="2BDFE27C" w14:textId="77777777" w:rsidR="00DB0ED6" w:rsidRDefault="0083555A">
            <w:pPr>
              <w:numPr>
                <w:ilvl w:val="1"/>
                <w:numId w:val="9"/>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w:t>
            </w:r>
            <w:bookmarkStart w:id="3" w:name="_Hlk159330752"/>
            <w:r>
              <w:rPr>
                <w:rFonts w:eastAsia="Times New Roman"/>
                <w:sz w:val="18"/>
                <w:szCs w:val="16"/>
                <w:lang w:eastAsia="en-US"/>
              </w:rPr>
              <w:t xml:space="preserve">UE-initiated/event-driven beam reporting </w:t>
            </w:r>
            <w:bookmarkEnd w:id="3"/>
            <w:r>
              <w:rPr>
                <w:rFonts w:eastAsia="Times New Roman"/>
                <w:sz w:val="18"/>
                <w:szCs w:val="16"/>
                <w:lang w:eastAsia="en-US"/>
              </w:rPr>
              <w:t xml:space="preserve">facilitating fast beam switching </w:t>
            </w:r>
          </w:p>
          <w:p w14:paraId="4700866A" w14:textId="77777777" w:rsidR="00DB0ED6" w:rsidRDefault="0083555A">
            <w:pPr>
              <w:numPr>
                <w:ilvl w:val="1"/>
                <w:numId w:val="9"/>
              </w:numPr>
              <w:snapToGrid w:val="0"/>
              <w:spacing w:beforeLines="30" w:before="109" w:afterLines="30" w:after="109" w:line="288" w:lineRule="auto"/>
              <w:ind w:hanging="363"/>
              <w:rPr>
                <w:rFonts w:eastAsia="微软雅黑"/>
                <w:szCs w:val="20"/>
              </w:rPr>
            </w:pPr>
            <w:r>
              <w:rPr>
                <w:rFonts w:eastAsia="Times New Roman"/>
                <w:sz w:val="18"/>
                <w:szCs w:val="16"/>
                <w:lang w:eastAsia="en-US"/>
              </w:rPr>
              <w:t>UL signaling medium/container considering the UE-initiated/event-driven nature of the UL transmission, designed primarily for the purpose of beam reporting</w:t>
            </w:r>
            <w:bookmarkEnd w:id="2"/>
          </w:p>
        </w:tc>
      </w:tr>
    </w:tbl>
    <w:p w14:paraId="5398F7B6" w14:textId="77777777" w:rsidR="00DB0ED6" w:rsidRDefault="0083555A">
      <w:pPr>
        <w:pStyle w:val="Heading1"/>
        <w:numPr>
          <w:ilvl w:val="0"/>
          <w:numId w:val="8"/>
        </w:numPr>
        <w:ind w:left="360"/>
        <w:jc w:val="both"/>
        <w:rPr>
          <w:rFonts w:ascii="Times New Roman" w:hAnsi="Times New Roman"/>
          <w:sz w:val="28"/>
        </w:rPr>
      </w:pPr>
      <w:r>
        <w:rPr>
          <w:rFonts w:ascii="Times New Roman" w:hAnsi="Times New Roman"/>
          <w:sz w:val="28"/>
        </w:rPr>
        <w:t>Plan</w:t>
      </w:r>
    </w:p>
    <w:p w14:paraId="2E63E958" w14:textId="77777777" w:rsidR="00DB0ED6" w:rsidRDefault="0083555A">
      <w:pPr>
        <w:snapToGrid w:val="0"/>
        <w:spacing w:after="120" w:line="288" w:lineRule="auto"/>
        <w:rPr>
          <w:sz w:val="20"/>
          <w:szCs w:val="20"/>
        </w:rPr>
      </w:pPr>
      <w:r>
        <w:rPr>
          <w:sz w:val="20"/>
          <w:szCs w:val="20"/>
        </w:rPr>
        <w:t>Per RAN1#116 outcome UE-initiated/event-driven beam management, the following issues are prioritized for this meeting:</w:t>
      </w:r>
    </w:p>
    <w:tbl>
      <w:tblPr>
        <w:tblStyle w:val="TableGrid"/>
        <w:tblW w:w="9900" w:type="dxa"/>
        <w:tblInd w:w="-5" w:type="dxa"/>
        <w:tblLook w:val="04A0" w:firstRow="1" w:lastRow="0" w:firstColumn="1" w:lastColumn="0" w:noHBand="0" w:noVBand="1"/>
      </w:tblPr>
      <w:tblGrid>
        <w:gridCol w:w="805"/>
        <w:gridCol w:w="2525"/>
        <w:gridCol w:w="6570"/>
      </w:tblGrid>
      <w:tr w:rsidR="00DB0ED6" w14:paraId="76B42A90" w14:textId="77777777">
        <w:tc>
          <w:tcPr>
            <w:tcW w:w="805" w:type="dxa"/>
            <w:shd w:val="clear" w:color="auto" w:fill="BFBFBF" w:themeFill="background1" w:themeFillShade="BF"/>
          </w:tcPr>
          <w:p w14:paraId="49FBA1D8" w14:textId="77777777" w:rsidR="00DB0ED6" w:rsidRDefault="00DB0ED6">
            <w:pPr>
              <w:rPr>
                <w:sz w:val="18"/>
                <w:szCs w:val="18"/>
              </w:rPr>
            </w:pPr>
          </w:p>
        </w:tc>
        <w:tc>
          <w:tcPr>
            <w:tcW w:w="2525" w:type="dxa"/>
            <w:shd w:val="clear" w:color="auto" w:fill="BFBFBF" w:themeFill="background1" w:themeFillShade="BF"/>
          </w:tcPr>
          <w:p w14:paraId="557CC33E" w14:textId="77777777" w:rsidR="00DB0ED6" w:rsidRDefault="0083555A">
            <w:pPr>
              <w:rPr>
                <w:sz w:val="18"/>
                <w:szCs w:val="18"/>
              </w:rPr>
            </w:pPr>
            <w:r>
              <w:rPr>
                <w:sz w:val="18"/>
                <w:szCs w:val="18"/>
              </w:rPr>
              <w:t>Issue</w:t>
            </w:r>
          </w:p>
        </w:tc>
        <w:tc>
          <w:tcPr>
            <w:tcW w:w="6570" w:type="dxa"/>
            <w:shd w:val="clear" w:color="auto" w:fill="BFBFBF" w:themeFill="background1" w:themeFillShade="BF"/>
          </w:tcPr>
          <w:p w14:paraId="2E5B1151" w14:textId="77777777" w:rsidR="00DB0ED6" w:rsidRDefault="0083555A">
            <w:pPr>
              <w:rPr>
                <w:sz w:val="18"/>
                <w:szCs w:val="18"/>
              </w:rPr>
            </w:pPr>
            <w:r>
              <w:rPr>
                <w:sz w:val="18"/>
                <w:szCs w:val="18"/>
              </w:rPr>
              <w:t>Topics</w:t>
            </w:r>
          </w:p>
        </w:tc>
      </w:tr>
      <w:tr w:rsidR="00DB0ED6" w14:paraId="47FF3D57" w14:textId="77777777">
        <w:tc>
          <w:tcPr>
            <w:tcW w:w="805" w:type="dxa"/>
          </w:tcPr>
          <w:p w14:paraId="78D1C3DB" w14:textId="77777777" w:rsidR="00DB0ED6" w:rsidRDefault="0083555A">
            <w:pPr>
              <w:rPr>
                <w:sz w:val="18"/>
                <w:szCs w:val="18"/>
              </w:rPr>
            </w:pPr>
            <w:r>
              <w:rPr>
                <w:sz w:val="18"/>
                <w:szCs w:val="18"/>
              </w:rPr>
              <w:t>1</w:t>
            </w:r>
          </w:p>
        </w:tc>
        <w:tc>
          <w:tcPr>
            <w:tcW w:w="2525" w:type="dxa"/>
            <w:vMerge w:val="restart"/>
            <w:shd w:val="clear" w:color="auto" w:fill="auto"/>
          </w:tcPr>
          <w:p w14:paraId="225397FB" w14:textId="77777777" w:rsidR="00DB0ED6" w:rsidRDefault="0083555A">
            <w:pPr>
              <w:rPr>
                <w:sz w:val="18"/>
                <w:szCs w:val="18"/>
              </w:rPr>
            </w:pPr>
            <w:r>
              <w:rPr>
                <w:rFonts w:eastAsia="MS Mincho"/>
                <w:sz w:val="18"/>
                <w:szCs w:val="18"/>
                <w:lang w:eastAsia="ja-JP"/>
              </w:rPr>
              <w:t>Trigger-event detection</w:t>
            </w:r>
          </w:p>
        </w:tc>
        <w:tc>
          <w:tcPr>
            <w:tcW w:w="6570" w:type="dxa"/>
            <w:shd w:val="clear" w:color="auto" w:fill="auto"/>
          </w:tcPr>
          <w:p w14:paraId="7BFA2F8D" w14:textId="77777777" w:rsidR="00DB0ED6" w:rsidRDefault="0083555A">
            <w:pPr>
              <w:rPr>
                <w:sz w:val="18"/>
                <w:szCs w:val="18"/>
              </w:rPr>
            </w:pPr>
            <w:r>
              <w:rPr>
                <w:sz w:val="18"/>
                <w:szCs w:val="18"/>
              </w:rPr>
              <w:t>Down-selection from candidate trigger event(s), e.g., from Event 1~4, etc</w:t>
            </w:r>
            <w:r>
              <w:rPr>
                <w:rFonts w:hint="eastAsia"/>
                <w:sz w:val="18"/>
                <w:szCs w:val="18"/>
              </w:rPr>
              <w:t>.</w:t>
            </w:r>
            <w:r>
              <w:rPr>
                <w:sz w:val="18"/>
                <w:szCs w:val="18"/>
              </w:rPr>
              <w:t xml:space="preserve"> </w:t>
            </w:r>
          </w:p>
        </w:tc>
      </w:tr>
      <w:tr w:rsidR="00DB0ED6" w14:paraId="2D42B401" w14:textId="77777777">
        <w:trPr>
          <w:trHeight w:val="206"/>
        </w:trPr>
        <w:tc>
          <w:tcPr>
            <w:tcW w:w="805" w:type="dxa"/>
          </w:tcPr>
          <w:p w14:paraId="25E11C08" w14:textId="77777777" w:rsidR="00DB0ED6" w:rsidRDefault="0083555A">
            <w:pPr>
              <w:rPr>
                <w:sz w:val="18"/>
                <w:szCs w:val="18"/>
              </w:rPr>
            </w:pPr>
            <w:r>
              <w:rPr>
                <w:sz w:val="18"/>
                <w:szCs w:val="18"/>
              </w:rPr>
              <w:t>2</w:t>
            </w:r>
          </w:p>
        </w:tc>
        <w:tc>
          <w:tcPr>
            <w:tcW w:w="2525" w:type="dxa"/>
            <w:vMerge/>
            <w:shd w:val="clear" w:color="auto" w:fill="auto"/>
          </w:tcPr>
          <w:p w14:paraId="47FD2830" w14:textId="77777777" w:rsidR="00DB0ED6" w:rsidRDefault="00DB0ED6">
            <w:pPr>
              <w:snapToGrid w:val="0"/>
              <w:rPr>
                <w:sz w:val="18"/>
                <w:szCs w:val="18"/>
              </w:rPr>
            </w:pPr>
          </w:p>
        </w:tc>
        <w:tc>
          <w:tcPr>
            <w:tcW w:w="6570" w:type="dxa"/>
            <w:shd w:val="clear" w:color="auto" w:fill="auto"/>
          </w:tcPr>
          <w:p w14:paraId="55FB85A3" w14:textId="77777777" w:rsidR="00DB0ED6" w:rsidRDefault="0083555A">
            <w:pPr>
              <w:rPr>
                <w:sz w:val="18"/>
                <w:szCs w:val="18"/>
              </w:rPr>
            </w:pPr>
            <w:r>
              <w:rPr>
                <w:sz w:val="18"/>
                <w:szCs w:val="18"/>
              </w:rPr>
              <w:t>Quality metrics, e.g., L1-RSRP, and whether/how to specify filtering operation.</w:t>
            </w:r>
          </w:p>
        </w:tc>
      </w:tr>
      <w:tr w:rsidR="00DB0ED6" w14:paraId="5FFFA094" w14:textId="77777777">
        <w:tc>
          <w:tcPr>
            <w:tcW w:w="805" w:type="dxa"/>
          </w:tcPr>
          <w:p w14:paraId="73005284" w14:textId="77777777" w:rsidR="00DB0ED6" w:rsidRDefault="0083555A">
            <w:pPr>
              <w:rPr>
                <w:sz w:val="18"/>
                <w:szCs w:val="18"/>
              </w:rPr>
            </w:pPr>
            <w:r>
              <w:rPr>
                <w:sz w:val="18"/>
                <w:szCs w:val="18"/>
              </w:rPr>
              <w:t>3</w:t>
            </w:r>
          </w:p>
        </w:tc>
        <w:tc>
          <w:tcPr>
            <w:tcW w:w="2525" w:type="dxa"/>
            <w:vMerge/>
            <w:shd w:val="clear" w:color="auto" w:fill="auto"/>
          </w:tcPr>
          <w:p w14:paraId="6E6A8F15" w14:textId="77777777" w:rsidR="00DB0ED6" w:rsidRDefault="00DB0ED6">
            <w:pPr>
              <w:rPr>
                <w:sz w:val="18"/>
                <w:szCs w:val="18"/>
              </w:rPr>
            </w:pPr>
          </w:p>
        </w:tc>
        <w:tc>
          <w:tcPr>
            <w:tcW w:w="6570" w:type="dxa"/>
            <w:shd w:val="clear" w:color="auto" w:fill="auto"/>
          </w:tcPr>
          <w:p w14:paraId="08FFFFA9" w14:textId="77777777" w:rsidR="00DB0ED6" w:rsidRDefault="0083555A">
            <w:pPr>
              <w:rPr>
                <w:sz w:val="18"/>
                <w:szCs w:val="18"/>
              </w:rPr>
            </w:pPr>
            <w:r>
              <w:rPr>
                <w:sz w:val="18"/>
                <w:szCs w:val="18"/>
              </w:rPr>
              <w:t>RS configuration, e.g., implicit/explicit manner under a given trigger event</w:t>
            </w:r>
          </w:p>
        </w:tc>
      </w:tr>
      <w:tr w:rsidR="00DB0ED6" w14:paraId="3AE144DF" w14:textId="77777777">
        <w:tc>
          <w:tcPr>
            <w:tcW w:w="805" w:type="dxa"/>
          </w:tcPr>
          <w:p w14:paraId="6CC031B8" w14:textId="77777777" w:rsidR="00DB0ED6" w:rsidRDefault="0083555A">
            <w:pPr>
              <w:rPr>
                <w:sz w:val="18"/>
                <w:szCs w:val="18"/>
              </w:rPr>
            </w:pPr>
            <w:r>
              <w:rPr>
                <w:sz w:val="18"/>
                <w:szCs w:val="18"/>
              </w:rPr>
              <w:t>4</w:t>
            </w:r>
          </w:p>
        </w:tc>
        <w:tc>
          <w:tcPr>
            <w:tcW w:w="2525" w:type="dxa"/>
            <w:vMerge w:val="restart"/>
            <w:shd w:val="clear" w:color="auto" w:fill="auto"/>
          </w:tcPr>
          <w:p w14:paraId="24404586" w14:textId="77777777" w:rsidR="00DB0ED6" w:rsidRDefault="0083555A">
            <w:pPr>
              <w:rPr>
                <w:sz w:val="18"/>
                <w:szCs w:val="18"/>
              </w:rPr>
            </w:pPr>
            <w:r>
              <w:rPr>
                <w:sz w:val="18"/>
                <w:szCs w:val="18"/>
              </w:rPr>
              <w:t>UL signaling content(s)</w:t>
            </w:r>
          </w:p>
        </w:tc>
        <w:tc>
          <w:tcPr>
            <w:tcW w:w="6570" w:type="dxa"/>
            <w:shd w:val="clear" w:color="auto" w:fill="auto"/>
          </w:tcPr>
          <w:p w14:paraId="50B7EBE3" w14:textId="77777777" w:rsidR="00DB0ED6" w:rsidRDefault="0083555A">
            <w:pPr>
              <w:rPr>
                <w:sz w:val="18"/>
                <w:szCs w:val="18"/>
              </w:rPr>
            </w:pPr>
            <w:r>
              <w:rPr>
                <w:sz w:val="18"/>
                <w:szCs w:val="18"/>
              </w:rPr>
              <w:t>Details on report format of ‘DL RS resource indicator and L1-RSRP’, e.g., #. beam(s) to be reported and L1-RSRP format, depend on the trigger event.</w:t>
            </w:r>
          </w:p>
        </w:tc>
      </w:tr>
      <w:tr w:rsidR="00DB0ED6" w14:paraId="101C7564" w14:textId="77777777">
        <w:tc>
          <w:tcPr>
            <w:tcW w:w="805" w:type="dxa"/>
          </w:tcPr>
          <w:p w14:paraId="6F1BFDF1" w14:textId="77777777" w:rsidR="00DB0ED6" w:rsidRDefault="0083555A">
            <w:pPr>
              <w:rPr>
                <w:sz w:val="18"/>
                <w:szCs w:val="18"/>
              </w:rPr>
            </w:pPr>
            <w:r>
              <w:rPr>
                <w:sz w:val="18"/>
                <w:szCs w:val="18"/>
              </w:rPr>
              <w:t>5</w:t>
            </w:r>
          </w:p>
        </w:tc>
        <w:tc>
          <w:tcPr>
            <w:tcW w:w="2525" w:type="dxa"/>
            <w:vMerge/>
            <w:shd w:val="clear" w:color="auto" w:fill="auto"/>
          </w:tcPr>
          <w:p w14:paraId="1FEA0C13" w14:textId="77777777" w:rsidR="00DB0ED6" w:rsidRDefault="00DB0ED6">
            <w:pPr>
              <w:rPr>
                <w:sz w:val="18"/>
                <w:szCs w:val="18"/>
              </w:rPr>
            </w:pPr>
          </w:p>
        </w:tc>
        <w:tc>
          <w:tcPr>
            <w:tcW w:w="6570" w:type="dxa"/>
            <w:shd w:val="clear" w:color="auto" w:fill="auto"/>
          </w:tcPr>
          <w:p w14:paraId="70DE02C0" w14:textId="77777777" w:rsidR="00DB0ED6" w:rsidRDefault="0083555A">
            <w:pPr>
              <w:rPr>
                <w:sz w:val="18"/>
                <w:szCs w:val="18"/>
              </w:rPr>
            </w:pPr>
            <w:r>
              <w:rPr>
                <w:sz w:val="18"/>
                <w:szCs w:val="18"/>
              </w:rPr>
              <w:t>Additional content(s), e.g., L1-SINR</w:t>
            </w:r>
          </w:p>
        </w:tc>
      </w:tr>
      <w:tr w:rsidR="00DB0ED6" w14:paraId="7795F246" w14:textId="77777777">
        <w:tc>
          <w:tcPr>
            <w:tcW w:w="805" w:type="dxa"/>
          </w:tcPr>
          <w:p w14:paraId="2ED037B3" w14:textId="77777777" w:rsidR="00DB0ED6" w:rsidRDefault="0083555A">
            <w:pPr>
              <w:rPr>
                <w:sz w:val="18"/>
                <w:szCs w:val="18"/>
              </w:rPr>
            </w:pPr>
            <w:r>
              <w:rPr>
                <w:sz w:val="18"/>
                <w:szCs w:val="18"/>
              </w:rPr>
              <w:t>6</w:t>
            </w:r>
          </w:p>
        </w:tc>
        <w:tc>
          <w:tcPr>
            <w:tcW w:w="2525" w:type="dxa"/>
            <w:shd w:val="clear" w:color="auto" w:fill="auto"/>
          </w:tcPr>
          <w:p w14:paraId="04F5949D" w14:textId="77777777" w:rsidR="00DB0ED6" w:rsidRDefault="0083555A">
            <w:pPr>
              <w:rPr>
                <w:sz w:val="18"/>
                <w:szCs w:val="18"/>
              </w:rPr>
            </w:pPr>
            <w:r>
              <w:rPr>
                <w:sz w:val="18"/>
                <w:szCs w:val="18"/>
              </w:rPr>
              <w:t>UL signaling medium/container</w:t>
            </w:r>
          </w:p>
        </w:tc>
        <w:tc>
          <w:tcPr>
            <w:tcW w:w="6570" w:type="dxa"/>
            <w:shd w:val="clear" w:color="auto" w:fill="auto"/>
          </w:tcPr>
          <w:p w14:paraId="5C53028E" w14:textId="77777777" w:rsidR="00DB0ED6" w:rsidRDefault="0083555A">
            <w:pPr>
              <w:rPr>
                <w:sz w:val="18"/>
                <w:szCs w:val="18"/>
              </w:rPr>
            </w:pPr>
            <w:r>
              <w:rPr>
                <w:sz w:val="18"/>
                <w:szCs w:val="18"/>
              </w:rPr>
              <w:t>Clarify and harmonize the procedure of ‘MAC-CE vs UCI’ + ‘UL resource request/notification/pre-configuration’</w:t>
            </w:r>
          </w:p>
        </w:tc>
      </w:tr>
      <w:tr w:rsidR="00DB0ED6" w14:paraId="3CFC4F1F" w14:textId="77777777">
        <w:trPr>
          <w:trHeight w:val="50"/>
        </w:trPr>
        <w:tc>
          <w:tcPr>
            <w:tcW w:w="805" w:type="dxa"/>
          </w:tcPr>
          <w:p w14:paraId="4E7C6ED3" w14:textId="77777777" w:rsidR="00DB0ED6" w:rsidRDefault="0083555A">
            <w:pPr>
              <w:rPr>
                <w:sz w:val="18"/>
                <w:szCs w:val="18"/>
              </w:rPr>
            </w:pPr>
            <w:r>
              <w:rPr>
                <w:sz w:val="18"/>
                <w:szCs w:val="18"/>
              </w:rPr>
              <w:t>7</w:t>
            </w:r>
          </w:p>
        </w:tc>
        <w:tc>
          <w:tcPr>
            <w:tcW w:w="2525" w:type="dxa"/>
            <w:shd w:val="clear" w:color="auto" w:fill="auto"/>
          </w:tcPr>
          <w:p w14:paraId="16B47730" w14:textId="77777777" w:rsidR="00DB0ED6" w:rsidRDefault="0083555A">
            <w:pPr>
              <w:rPr>
                <w:sz w:val="18"/>
                <w:szCs w:val="18"/>
              </w:rPr>
            </w:pPr>
            <w:r>
              <w:rPr>
                <w:sz w:val="18"/>
                <w:szCs w:val="18"/>
              </w:rPr>
              <w:t>Other procedure as required</w:t>
            </w:r>
          </w:p>
        </w:tc>
        <w:tc>
          <w:tcPr>
            <w:tcW w:w="6570" w:type="dxa"/>
            <w:shd w:val="clear" w:color="auto" w:fill="auto"/>
          </w:tcPr>
          <w:p w14:paraId="244D1A72" w14:textId="77777777" w:rsidR="00DB0ED6" w:rsidRDefault="0083555A">
            <w:pPr>
              <w:rPr>
                <w:sz w:val="18"/>
                <w:szCs w:val="18"/>
              </w:rPr>
            </w:pPr>
            <w:r>
              <w:rPr>
                <w:sz w:val="18"/>
                <w:szCs w:val="18"/>
              </w:rPr>
              <w:t xml:space="preserve">Cross-carrier, activation-latency reduction, </w:t>
            </w:r>
            <w:proofErr w:type="spellStart"/>
            <w:r>
              <w:rPr>
                <w:sz w:val="18"/>
                <w:szCs w:val="18"/>
              </w:rPr>
              <w:t>etc</w:t>
            </w:r>
            <w:proofErr w:type="spellEnd"/>
          </w:p>
        </w:tc>
      </w:tr>
    </w:tbl>
    <w:p w14:paraId="36742B95" w14:textId="77777777" w:rsidR="00DB0ED6" w:rsidRDefault="0083555A">
      <w:pPr>
        <w:snapToGrid w:val="0"/>
        <w:spacing w:before="120" w:line="288" w:lineRule="auto"/>
        <w:rPr>
          <w:sz w:val="20"/>
          <w:szCs w:val="20"/>
        </w:rPr>
      </w:pPr>
      <w:r>
        <w:rPr>
          <w:sz w:val="20"/>
          <w:szCs w:val="20"/>
        </w:rPr>
        <w:t>Then, based on the contributions from companies [2]-[36], the followings are provided in this document:</w:t>
      </w:r>
    </w:p>
    <w:p w14:paraId="21B8CC5F" w14:textId="77777777" w:rsidR="00DB0ED6" w:rsidRDefault="0083555A">
      <w:pPr>
        <w:pStyle w:val="ListParagraph"/>
        <w:numPr>
          <w:ilvl w:val="0"/>
          <w:numId w:val="10"/>
        </w:numPr>
        <w:suppressAutoHyphens/>
        <w:snapToGrid w:val="0"/>
        <w:spacing w:after="0" w:line="288" w:lineRule="auto"/>
        <w:contextualSpacing/>
        <w:rPr>
          <w:sz w:val="20"/>
          <w:szCs w:val="20"/>
        </w:rPr>
      </w:pPr>
      <w:r>
        <w:rPr>
          <w:sz w:val="20"/>
          <w:szCs w:val="20"/>
        </w:rPr>
        <w:t>Summary of companies’ views on each of open issues raised by interested companies, where the open issues are categorized as follow:</w:t>
      </w:r>
    </w:p>
    <w:p w14:paraId="498518CD" w14:textId="77777777" w:rsidR="00DB0ED6" w:rsidRDefault="0083555A">
      <w:pPr>
        <w:pStyle w:val="ListParagraph"/>
        <w:numPr>
          <w:ilvl w:val="1"/>
          <w:numId w:val="10"/>
        </w:numPr>
        <w:suppressAutoHyphens/>
        <w:snapToGrid w:val="0"/>
        <w:spacing w:after="0" w:line="288" w:lineRule="auto"/>
        <w:contextualSpacing/>
        <w:rPr>
          <w:sz w:val="20"/>
          <w:szCs w:val="20"/>
        </w:rPr>
      </w:pPr>
      <w:r>
        <w:rPr>
          <w:sz w:val="20"/>
          <w:szCs w:val="20"/>
        </w:rPr>
        <w:t>Issue 1 – Trigger-event detection</w:t>
      </w:r>
    </w:p>
    <w:p w14:paraId="12154478" w14:textId="77777777" w:rsidR="00DB0ED6" w:rsidRDefault="0083555A">
      <w:pPr>
        <w:pStyle w:val="ListParagraph"/>
        <w:numPr>
          <w:ilvl w:val="1"/>
          <w:numId w:val="10"/>
        </w:numPr>
        <w:suppressAutoHyphens/>
        <w:snapToGrid w:val="0"/>
        <w:spacing w:after="0" w:line="288" w:lineRule="auto"/>
        <w:contextualSpacing/>
        <w:rPr>
          <w:sz w:val="20"/>
          <w:szCs w:val="20"/>
        </w:rPr>
      </w:pPr>
      <w:r>
        <w:rPr>
          <w:sz w:val="20"/>
          <w:szCs w:val="20"/>
        </w:rPr>
        <w:t>Issue 2 – UL signaling content(s)</w:t>
      </w:r>
    </w:p>
    <w:p w14:paraId="54F07AD2" w14:textId="77777777" w:rsidR="00DB0ED6" w:rsidRDefault="0083555A">
      <w:pPr>
        <w:pStyle w:val="ListParagraph"/>
        <w:numPr>
          <w:ilvl w:val="1"/>
          <w:numId w:val="10"/>
        </w:numPr>
        <w:suppressAutoHyphens/>
        <w:snapToGrid w:val="0"/>
        <w:spacing w:after="0" w:line="288" w:lineRule="auto"/>
        <w:contextualSpacing/>
        <w:rPr>
          <w:sz w:val="20"/>
          <w:szCs w:val="20"/>
        </w:rPr>
      </w:pPr>
      <w:r>
        <w:rPr>
          <w:sz w:val="20"/>
          <w:szCs w:val="20"/>
        </w:rPr>
        <w:t>Issue 3 – UL signaling medium/container</w:t>
      </w:r>
    </w:p>
    <w:p w14:paraId="28A4B237" w14:textId="77777777" w:rsidR="00DB0ED6" w:rsidRDefault="0083555A">
      <w:pPr>
        <w:pStyle w:val="ListParagraph"/>
        <w:numPr>
          <w:ilvl w:val="1"/>
          <w:numId w:val="10"/>
        </w:numPr>
        <w:suppressAutoHyphens/>
        <w:snapToGrid w:val="0"/>
        <w:spacing w:after="0" w:line="288" w:lineRule="auto"/>
        <w:contextualSpacing/>
        <w:rPr>
          <w:sz w:val="20"/>
          <w:szCs w:val="20"/>
        </w:rPr>
      </w:pPr>
      <w:r>
        <w:rPr>
          <w:sz w:val="20"/>
          <w:szCs w:val="20"/>
        </w:rPr>
        <w:t>Issue 4 – Other procedure as required</w:t>
      </w:r>
    </w:p>
    <w:p w14:paraId="5155BF59" w14:textId="77777777" w:rsidR="00DB0ED6" w:rsidRDefault="0083555A">
      <w:pPr>
        <w:pStyle w:val="ListParagraph"/>
        <w:numPr>
          <w:ilvl w:val="0"/>
          <w:numId w:val="10"/>
        </w:numPr>
        <w:suppressAutoHyphens/>
        <w:snapToGrid w:val="0"/>
        <w:spacing w:after="0" w:line="288" w:lineRule="auto"/>
        <w:contextualSpacing/>
        <w:rPr>
          <w:sz w:val="20"/>
          <w:szCs w:val="20"/>
        </w:rPr>
      </w:pPr>
      <w:r>
        <w:rPr>
          <w:sz w:val="20"/>
          <w:szCs w:val="20"/>
        </w:rPr>
        <w:t>Observations and recommended proposals based on the summary of companies’ views</w:t>
      </w:r>
    </w:p>
    <w:p w14:paraId="619A8B3A" w14:textId="77777777" w:rsidR="00DB0ED6" w:rsidRDefault="0083555A">
      <w:pPr>
        <w:rPr>
          <w:sz w:val="20"/>
          <w:szCs w:val="20"/>
        </w:rPr>
      </w:pPr>
      <w:r>
        <w:rPr>
          <w:sz w:val="20"/>
          <w:szCs w:val="20"/>
        </w:rPr>
        <w:br w:type="page"/>
      </w:r>
    </w:p>
    <w:p w14:paraId="00DC1E5E" w14:textId="77777777" w:rsidR="00DB0ED6" w:rsidRDefault="0083555A">
      <w:pPr>
        <w:pStyle w:val="Heading1"/>
        <w:numPr>
          <w:ilvl w:val="0"/>
          <w:numId w:val="8"/>
        </w:numPr>
        <w:ind w:left="360"/>
        <w:jc w:val="both"/>
        <w:rPr>
          <w:rFonts w:ascii="Times New Roman" w:eastAsia="PMingLiU" w:hAnsi="Times New Roman"/>
          <w:sz w:val="28"/>
          <w:lang w:val="en-US" w:eastAsia="zh-TW"/>
        </w:rPr>
      </w:pPr>
      <w:r>
        <w:rPr>
          <w:rFonts w:ascii="Times New Roman" w:eastAsia="PMingLiU" w:hAnsi="Times New Roman"/>
          <w:sz w:val="28"/>
          <w:lang w:val="en-US" w:eastAsia="zh-TW"/>
        </w:rPr>
        <w:lastRenderedPageBreak/>
        <w:t>Contact Person</w:t>
      </w:r>
    </w:p>
    <w:p w14:paraId="1785BE03" w14:textId="77777777" w:rsidR="00DB0ED6" w:rsidRDefault="0083555A">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00D745F9" w14:textId="77777777" w:rsidR="00DB0ED6" w:rsidRDefault="0083555A">
      <w:pPr>
        <w:pStyle w:val="Caption"/>
        <w:spacing w:before="240"/>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DB0ED6" w14:paraId="58868D97" w14:textId="77777777">
        <w:trPr>
          <w:trHeight w:val="271"/>
        </w:trPr>
        <w:tc>
          <w:tcPr>
            <w:tcW w:w="1747" w:type="dxa"/>
            <w:shd w:val="clear" w:color="auto" w:fill="D9D9D9" w:themeFill="background1" w:themeFillShade="D9"/>
          </w:tcPr>
          <w:p w14:paraId="5DA40802" w14:textId="77777777" w:rsidR="00DB0ED6" w:rsidRDefault="0083555A">
            <w:pPr>
              <w:jc w:val="center"/>
              <w:rPr>
                <w:b/>
                <w:bCs/>
                <w:sz w:val="18"/>
                <w:szCs w:val="18"/>
              </w:rPr>
            </w:pPr>
            <w:r>
              <w:rPr>
                <w:b/>
                <w:bCs/>
                <w:sz w:val="18"/>
                <w:szCs w:val="18"/>
              </w:rPr>
              <w:t>Company</w:t>
            </w:r>
          </w:p>
        </w:tc>
        <w:tc>
          <w:tcPr>
            <w:tcW w:w="2192" w:type="dxa"/>
            <w:shd w:val="clear" w:color="auto" w:fill="D9D9D9" w:themeFill="background1" w:themeFillShade="D9"/>
          </w:tcPr>
          <w:p w14:paraId="78D40CCE" w14:textId="77777777" w:rsidR="00DB0ED6" w:rsidRDefault="0083555A">
            <w:pPr>
              <w:jc w:val="center"/>
              <w:rPr>
                <w:b/>
                <w:bCs/>
                <w:sz w:val="18"/>
                <w:szCs w:val="18"/>
              </w:rPr>
            </w:pPr>
            <w:r>
              <w:rPr>
                <w:b/>
                <w:bCs/>
                <w:sz w:val="18"/>
                <w:szCs w:val="18"/>
              </w:rPr>
              <w:t>Point(s) of contact</w:t>
            </w:r>
          </w:p>
        </w:tc>
        <w:tc>
          <w:tcPr>
            <w:tcW w:w="5991" w:type="dxa"/>
            <w:shd w:val="clear" w:color="auto" w:fill="D9D9D9" w:themeFill="background1" w:themeFillShade="D9"/>
          </w:tcPr>
          <w:p w14:paraId="79FC20E3" w14:textId="77777777" w:rsidR="00DB0ED6" w:rsidRDefault="0083555A">
            <w:pPr>
              <w:jc w:val="center"/>
              <w:rPr>
                <w:b/>
                <w:bCs/>
                <w:sz w:val="18"/>
                <w:szCs w:val="18"/>
              </w:rPr>
            </w:pPr>
            <w:r>
              <w:rPr>
                <w:b/>
                <w:bCs/>
                <w:sz w:val="18"/>
                <w:szCs w:val="18"/>
              </w:rPr>
              <w:t>Email address(es)</w:t>
            </w:r>
          </w:p>
        </w:tc>
      </w:tr>
      <w:tr w:rsidR="00DB0ED6" w14:paraId="0F2ABDDC" w14:textId="77777777">
        <w:trPr>
          <w:trHeight w:val="288"/>
        </w:trPr>
        <w:tc>
          <w:tcPr>
            <w:tcW w:w="1747" w:type="dxa"/>
          </w:tcPr>
          <w:p w14:paraId="3CF2ADB3" w14:textId="77777777" w:rsidR="00DB0ED6" w:rsidRDefault="0083555A">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14:paraId="44FE8FAF" w14:textId="77777777" w:rsidR="00DB0ED6" w:rsidRDefault="0083555A">
            <w:pPr>
              <w:jc w:val="center"/>
              <w:rPr>
                <w:sz w:val="18"/>
                <w:szCs w:val="18"/>
                <w:lang w:eastAsia="zh-CN"/>
              </w:rPr>
            </w:pPr>
            <w:r>
              <w:rPr>
                <w:sz w:val="18"/>
                <w:szCs w:val="18"/>
                <w:lang w:eastAsia="zh-CN"/>
              </w:rPr>
              <w:t>Hong He</w:t>
            </w:r>
          </w:p>
        </w:tc>
        <w:tc>
          <w:tcPr>
            <w:tcW w:w="5991" w:type="dxa"/>
          </w:tcPr>
          <w:p w14:paraId="74DAF660" w14:textId="77777777" w:rsidR="00DB0ED6" w:rsidRDefault="0083555A">
            <w:pPr>
              <w:jc w:val="center"/>
              <w:rPr>
                <w:sz w:val="18"/>
                <w:szCs w:val="18"/>
                <w:lang w:eastAsia="zh-CN"/>
              </w:rPr>
            </w:pPr>
            <w:r>
              <w:rPr>
                <w:sz w:val="18"/>
                <w:szCs w:val="18"/>
                <w:lang w:eastAsia="zh-CN"/>
              </w:rPr>
              <w:t>hhe5@apple.com</w:t>
            </w:r>
          </w:p>
        </w:tc>
      </w:tr>
      <w:tr w:rsidR="00DB0ED6" w14:paraId="256C8EE7" w14:textId="77777777">
        <w:trPr>
          <w:trHeight w:val="288"/>
        </w:trPr>
        <w:tc>
          <w:tcPr>
            <w:tcW w:w="1747" w:type="dxa"/>
          </w:tcPr>
          <w:p w14:paraId="75C2537F" w14:textId="77777777" w:rsidR="00DB0ED6" w:rsidRDefault="0083555A">
            <w:pPr>
              <w:jc w:val="center"/>
              <w:rPr>
                <w:sz w:val="18"/>
                <w:szCs w:val="18"/>
                <w:lang w:eastAsia="zh-CN"/>
              </w:rPr>
            </w:pPr>
            <w:r>
              <w:rPr>
                <w:rFonts w:hint="eastAsia"/>
                <w:sz w:val="18"/>
                <w:szCs w:val="18"/>
                <w:lang w:eastAsia="zh-CN"/>
              </w:rPr>
              <w:t>CATT</w:t>
            </w:r>
          </w:p>
        </w:tc>
        <w:tc>
          <w:tcPr>
            <w:tcW w:w="2192" w:type="dxa"/>
          </w:tcPr>
          <w:p w14:paraId="3B0A2047" w14:textId="77777777" w:rsidR="00DB0ED6" w:rsidRDefault="0083555A">
            <w:pPr>
              <w:jc w:val="center"/>
              <w:rPr>
                <w:sz w:val="18"/>
                <w:szCs w:val="18"/>
                <w:lang w:eastAsia="zh-CN"/>
              </w:rPr>
            </w:pPr>
            <w:r>
              <w:rPr>
                <w:rFonts w:hint="eastAsia"/>
                <w:sz w:val="18"/>
                <w:szCs w:val="18"/>
                <w:lang w:eastAsia="zh-CN"/>
              </w:rPr>
              <w:t>Jiayi Yang</w:t>
            </w:r>
          </w:p>
        </w:tc>
        <w:tc>
          <w:tcPr>
            <w:tcW w:w="5991" w:type="dxa"/>
          </w:tcPr>
          <w:p w14:paraId="0E85286D" w14:textId="77777777" w:rsidR="00DB0ED6" w:rsidRDefault="0083555A">
            <w:pPr>
              <w:jc w:val="center"/>
              <w:rPr>
                <w:sz w:val="18"/>
                <w:szCs w:val="18"/>
                <w:lang w:eastAsia="zh-CN"/>
              </w:rPr>
            </w:pPr>
            <w:r>
              <w:rPr>
                <w:sz w:val="18"/>
                <w:szCs w:val="18"/>
              </w:rPr>
              <w:t>y</w:t>
            </w:r>
            <w:r>
              <w:rPr>
                <w:rFonts w:hint="eastAsia"/>
                <w:sz w:val="18"/>
                <w:szCs w:val="18"/>
                <w:lang w:eastAsia="zh-CN"/>
              </w:rPr>
              <w:t>angjiayi@catt.cn</w:t>
            </w:r>
          </w:p>
        </w:tc>
      </w:tr>
      <w:tr w:rsidR="00DB0ED6" w14:paraId="0FFCFE96" w14:textId="77777777">
        <w:trPr>
          <w:trHeight w:val="288"/>
        </w:trPr>
        <w:tc>
          <w:tcPr>
            <w:tcW w:w="1747" w:type="dxa"/>
          </w:tcPr>
          <w:p w14:paraId="50B2FB53" w14:textId="77777777" w:rsidR="00DB0ED6" w:rsidRDefault="0083555A">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14:paraId="7D607CF6" w14:textId="77777777" w:rsidR="00DB0ED6" w:rsidRDefault="0083555A">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14:paraId="79A6D316" w14:textId="77777777" w:rsidR="00DB0ED6" w:rsidRDefault="0083555A">
            <w:pPr>
              <w:jc w:val="center"/>
              <w:rPr>
                <w:sz w:val="18"/>
                <w:szCs w:val="18"/>
              </w:rPr>
            </w:pPr>
            <w:r>
              <w:rPr>
                <w:rFonts w:hint="eastAsia"/>
                <w:sz w:val="18"/>
                <w:szCs w:val="18"/>
                <w:lang w:eastAsia="zh-CN"/>
              </w:rPr>
              <w:t>l</w:t>
            </w:r>
            <w:r>
              <w:rPr>
                <w:sz w:val="18"/>
                <w:szCs w:val="18"/>
                <w:lang w:eastAsia="zh-CN"/>
              </w:rPr>
              <w:t>iyanwx@chinamobile.com</w:t>
            </w:r>
          </w:p>
        </w:tc>
      </w:tr>
      <w:tr w:rsidR="00DB0ED6" w14:paraId="15C1E88D" w14:textId="77777777">
        <w:trPr>
          <w:trHeight w:val="288"/>
        </w:trPr>
        <w:tc>
          <w:tcPr>
            <w:tcW w:w="1747" w:type="dxa"/>
          </w:tcPr>
          <w:p w14:paraId="77BF8340" w14:textId="77777777" w:rsidR="00DB0ED6" w:rsidRDefault="0083555A">
            <w:pPr>
              <w:jc w:val="center"/>
              <w:rPr>
                <w:sz w:val="18"/>
                <w:szCs w:val="18"/>
                <w:lang w:eastAsia="zh-CN"/>
              </w:rPr>
            </w:pPr>
            <w:r>
              <w:rPr>
                <w:sz w:val="18"/>
                <w:szCs w:val="18"/>
                <w:lang w:eastAsia="zh-CN"/>
              </w:rPr>
              <w:t>Ericsson</w:t>
            </w:r>
          </w:p>
        </w:tc>
        <w:tc>
          <w:tcPr>
            <w:tcW w:w="2192" w:type="dxa"/>
          </w:tcPr>
          <w:p w14:paraId="091B2863" w14:textId="77777777" w:rsidR="00DB0ED6" w:rsidRDefault="0083555A">
            <w:pPr>
              <w:jc w:val="center"/>
              <w:rPr>
                <w:sz w:val="18"/>
                <w:szCs w:val="18"/>
                <w:lang w:eastAsia="zh-CN"/>
              </w:rPr>
            </w:pPr>
            <w:r>
              <w:rPr>
                <w:sz w:val="18"/>
                <w:szCs w:val="18"/>
                <w:lang w:eastAsia="zh-CN"/>
              </w:rPr>
              <w:t>Claes Tidestav</w:t>
            </w:r>
          </w:p>
        </w:tc>
        <w:tc>
          <w:tcPr>
            <w:tcW w:w="5991" w:type="dxa"/>
          </w:tcPr>
          <w:p w14:paraId="71E9146F" w14:textId="77777777" w:rsidR="00DB0ED6" w:rsidRDefault="0083555A">
            <w:pPr>
              <w:jc w:val="center"/>
              <w:rPr>
                <w:sz w:val="18"/>
                <w:szCs w:val="18"/>
                <w:lang w:eastAsia="zh-CN"/>
              </w:rPr>
            </w:pPr>
            <w:r>
              <w:rPr>
                <w:sz w:val="18"/>
                <w:szCs w:val="18"/>
                <w:lang w:eastAsia="zh-CN"/>
              </w:rPr>
              <w:t>claes.tidestav@ericsson.com</w:t>
            </w:r>
          </w:p>
        </w:tc>
      </w:tr>
      <w:tr w:rsidR="00DB0ED6" w14:paraId="5D512B48" w14:textId="77777777">
        <w:trPr>
          <w:trHeight w:val="288"/>
        </w:trPr>
        <w:tc>
          <w:tcPr>
            <w:tcW w:w="1747" w:type="dxa"/>
          </w:tcPr>
          <w:p w14:paraId="4B03375F" w14:textId="77777777" w:rsidR="00DB0ED6" w:rsidRDefault="0083555A">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14:paraId="557022A8" w14:textId="77777777" w:rsidR="00DB0ED6" w:rsidRDefault="0083555A">
            <w:pPr>
              <w:jc w:val="center"/>
              <w:rPr>
                <w:sz w:val="18"/>
                <w:szCs w:val="18"/>
                <w:lang w:eastAsia="zh-CN"/>
              </w:rPr>
            </w:pPr>
            <w:proofErr w:type="spellStart"/>
            <w:r>
              <w:rPr>
                <w:rFonts w:eastAsia="Malgun Gothic" w:hint="eastAsia"/>
                <w:sz w:val="18"/>
                <w:szCs w:val="18"/>
              </w:rPr>
              <w:t>C</w:t>
            </w:r>
            <w:r>
              <w:rPr>
                <w:rFonts w:eastAsia="Malgun Gothic"/>
                <w:sz w:val="18"/>
                <w:szCs w:val="18"/>
              </w:rPr>
              <w:t>heulsoon</w:t>
            </w:r>
            <w:proofErr w:type="spellEnd"/>
            <w:r>
              <w:rPr>
                <w:rFonts w:eastAsia="Malgun Gothic"/>
                <w:sz w:val="18"/>
                <w:szCs w:val="18"/>
              </w:rPr>
              <w:t xml:space="preserve"> Kim</w:t>
            </w:r>
          </w:p>
        </w:tc>
        <w:tc>
          <w:tcPr>
            <w:tcW w:w="5991" w:type="dxa"/>
          </w:tcPr>
          <w:p w14:paraId="49EE7D7E" w14:textId="77777777" w:rsidR="00DB0ED6" w:rsidRDefault="0083555A">
            <w:pPr>
              <w:jc w:val="center"/>
              <w:rPr>
                <w:sz w:val="18"/>
                <w:szCs w:val="18"/>
                <w:lang w:eastAsia="zh-CN"/>
              </w:rPr>
            </w:pPr>
            <w:r>
              <w:rPr>
                <w:sz w:val="18"/>
                <w:szCs w:val="18"/>
                <w:lang w:eastAsia="zh-CN"/>
              </w:rPr>
              <w:t>cs.kim@etri.re.kr</w:t>
            </w:r>
          </w:p>
        </w:tc>
      </w:tr>
      <w:tr w:rsidR="00DB0ED6" w14:paraId="5D593DB6" w14:textId="77777777">
        <w:trPr>
          <w:trHeight w:val="288"/>
        </w:trPr>
        <w:tc>
          <w:tcPr>
            <w:tcW w:w="1747" w:type="dxa"/>
          </w:tcPr>
          <w:p w14:paraId="0DF64133" w14:textId="77777777" w:rsidR="00DB0ED6" w:rsidRDefault="0083555A">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3B30056A" w14:textId="77777777" w:rsidR="00DB0ED6" w:rsidRDefault="0083555A">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14:paraId="3C4C7CB7" w14:textId="77777777" w:rsidR="00DB0ED6" w:rsidRDefault="003B3D1B">
            <w:pPr>
              <w:jc w:val="center"/>
              <w:rPr>
                <w:sz w:val="18"/>
                <w:szCs w:val="18"/>
                <w:lang w:eastAsia="zh-CN"/>
              </w:rPr>
            </w:pPr>
            <w:hyperlink r:id="rId8" w:history="1">
              <w:r w:rsidR="0083555A">
                <w:rPr>
                  <w:sz w:val="18"/>
                  <w:szCs w:val="18"/>
                  <w:lang w:eastAsia="zh-CN"/>
                </w:rPr>
                <w:t>wangguotong@fujitsu.com</w:t>
              </w:r>
            </w:hyperlink>
          </w:p>
        </w:tc>
      </w:tr>
      <w:tr w:rsidR="00DB0ED6" w14:paraId="4AD8272B" w14:textId="77777777">
        <w:trPr>
          <w:trHeight w:val="288"/>
        </w:trPr>
        <w:tc>
          <w:tcPr>
            <w:tcW w:w="1747" w:type="dxa"/>
          </w:tcPr>
          <w:p w14:paraId="43A16907" w14:textId="77777777" w:rsidR="00DB0ED6" w:rsidRDefault="0083555A">
            <w:pPr>
              <w:jc w:val="center"/>
              <w:rPr>
                <w:sz w:val="18"/>
                <w:szCs w:val="18"/>
                <w:lang w:eastAsia="zh-CN"/>
              </w:rPr>
            </w:pPr>
            <w:proofErr w:type="spellStart"/>
            <w:r>
              <w:rPr>
                <w:sz w:val="18"/>
                <w:szCs w:val="18"/>
                <w:lang w:eastAsia="zh-CN"/>
              </w:rPr>
              <w:t>InterDigital</w:t>
            </w:r>
            <w:proofErr w:type="spellEnd"/>
          </w:p>
        </w:tc>
        <w:tc>
          <w:tcPr>
            <w:tcW w:w="2192" w:type="dxa"/>
          </w:tcPr>
          <w:p w14:paraId="2246F954" w14:textId="77777777" w:rsidR="00DB0ED6" w:rsidRDefault="0083555A">
            <w:pPr>
              <w:jc w:val="center"/>
              <w:rPr>
                <w:sz w:val="18"/>
                <w:szCs w:val="18"/>
                <w:lang w:eastAsia="zh-CN"/>
              </w:rPr>
            </w:pPr>
            <w:r>
              <w:rPr>
                <w:sz w:val="18"/>
                <w:szCs w:val="18"/>
                <w:lang w:eastAsia="zh-CN"/>
              </w:rPr>
              <w:t>Jonghyun Park</w:t>
            </w:r>
          </w:p>
        </w:tc>
        <w:tc>
          <w:tcPr>
            <w:tcW w:w="5991" w:type="dxa"/>
          </w:tcPr>
          <w:p w14:paraId="17D7BF72" w14:textId="77777777" w:rsidR="00DB0ED6" w:rsidRDefault="0083555A">
            <w:pPr>
              <w:jc w:val="center"/>
              <w:rPr>
                <w:sz w:val="18"/>
                <w:szCs w:val="18"/>
                <w:lang w:eastAsia="zh-CN"/>
              </w:rPr>
            </w:pPr>
            <w:r>
              <w:rPr>
                <w:sz w:val="18"/>
                <w:szCs w:val="18"/>
                <w:lang w:eastAsia="zh-CN"/>
              </w:rPr>
              <w:t>jonghyun.park@interdigital.com</w:t>
            </w:r>
          </w:p>
        </w:tc>
      </w:tr>
      <w:tr w:rsidR="00DB0ED6" w14:paraId="6163DF97" w14:textId="77777777">
        <w:trPr>
          <w:trHeight w:val="288"/>
        </w:trPr>
        <w:tc>
          <w:tcPr>
            <w:tcW w:w="1747" w:type="dxa"/>
          </w:tcPr>
          <w:p w14:paraId="616383A5" w14:textId="77777777" w:rsidR="00DB0ED6" w:rsidRDefault="0083555A">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14:paraId="41BE47C7" w14:textId="77777777" w:rsidR="00DB0ED6" w:rsidRDefault="0083555A">
            <w:pPr>
              <w:jc w:val="center"/>
              <w:rPr>
                <w:sz w:val="18"/>
                <w:szCs w:val="18"/>
                <w:lang w:eastAsia="zh-CN"/>
              </w:rPr>
            </w:pPr>
            <w:proofErr w:type="spellStart"/>
            <w:r>
              <w:rPr>
                <w:rFonts w:eastAsia="MS Mincho" w:hint="eastAsia"/>
                <w:sz w:val="18"/>
                <w:szCs w:val="18"/>
                <w:lang w:eastAsia="ja-JP"/>
              </w:rPr>
              <w:t>S</w:t>
            </w:r>
            <w:r>
              <w:rPr>
                <w:rFonts w:eastAsia="MS Mincho"/>
                <w:sz w:val="18"/>
                <w:szCs w:val="18"/>
                <w:lang w:eastAsia="ja-JP"/>
              </w:rPr>
              <w:t>hunsuke</w:t>
            </w:r>
            <w:proofErr w:type="spellEnd"/>
            <w:r>
              <w:rPr>
                <w:rFonts w:eastAsia="MS Mincho"/>
                <w:sz w:val="18"/>
                <w:szCs w:val="18"/>
                <w:lang w:eastAsia="ja-JP"/>
              </w:rPr>
              <w:t xml:space="preserve"> </w:t>
            </w:r>
            <w:proofErr w:type="spellStart"/>
            <w:r>
              <w:rPr>
                <w:rFonts w:eastAsia="MS Mincho"/>
                <w:sz w:val="18"/>
                <w:szCs w:val="18"/>
                <w:lang w:eastAsia="ja-JP"/>
              </w:rPr>
              <w:t>Kamiwatari</w:t>
            </w:r>
            <w:proofErr w:type="spellEnd"/>
          </w:p>
        </w:tc>
        <w:tc>
          <w:tcPr>
            <w:tcW w:w="5991" w:type="dxa"/>
          </w:tcPr>
          <w:p w14:paraId="3BD47A48" w14:textId="77777777" w:rsidR="00DB0ED6" w:rsidRDefault="0083555A">
            <w:pPr>
              <w:jc w:val="center"/>
              <w:rPr>
                <w:sz w:val="18"/>
                <w:szCs w:val="18"/>
                <w:lang w:eastAsia="zh-CN"/>
              </w:rPr>
            </w:pPr>
            <w:r>
              <w:rPr>
                <w:rFonts w:eastAsia="MS Mincho"/>
                <w:sz w:val="18"/>
                <w:szCs w:val="18"/>
                <w:lang w:eastAsia="ja-JP"/>
              </w:rPr>
              <w:t>sh-kamiwatari@kddi.com</w:t>
            </w:r>
          </w:p>
        </w:tc>
      </w:tr>
      <w:tr w:rsidR="00DB0ED6" w14:paraId="446E318D" w14:textId="77777777">
        <w:trPr>
          <w:trHeight w:val="288"/>
        </w:trPr>
        <w:tc>
          <w:tcPr>
            <w:tcW w:w="1747" w:type="dxa"/>
          </w:tcPr>
          <w:p w14:paraId="4F858FFA" w14:textId="77777777" w:rsidR="00DB0ED6" w:rsidRDefault="0083555A">
            <w:pPr>
              <w:jc w:val="center"/>
              <w:rPr>
                <w:sz w:val="18"/>
                <w:szCs w:val="18"/>
                <w:lang w:eastAsia="zh-CN"/>
              </w:rPr>
            </w:pPr>
            <w:r>
              <w:rPr>
                <w:rFonts w:eastAsia="Malgun Gothic"/>
                <w:sz w:val="18"/>
                <w:szCs w:val="18"/>
              </w:rPr>
              <w:t>LG</w:t>
            </w:r>
          </w:p>
        </w:tc>
        <w:tc>
          <w:tcPr>
            <w:tcW w:w="2192" w:type="dxa"/>
          </w:tcPr>
          <w:p w14:paraId="51F147C8" w14:textId="77777777" w:rsidR="00DB0ED6" w:rsidRDefault="0083555A">
            <w:pPr>
              <w:jc w:val="center"/>
              <w:rPr>
                <w:sz w:val="18"/>
                <w:szCs w:val="18"/>
                <w:lang w:eastAsia="zh-CN"/>
              </w:rPr>
            </w:pPr>
            <w:r>
              <w:rPr>
                <w:rFonts w:eastAsia="Malgun Gothic"/>
                <w:sz w:val="18"/>
                <w:szCs w:val="18"/>
              </w:rPr>
              <w:t>Hyungtae Kim</w:t>
            </w:r>
          </w:p>
        </w:tc>
        <w:tc>
          <w:tcPr>
            <w:tcW w:w="5991" w:type="dxa"/>
          </w:tcPr>
          <w:p w14:paraId="305B94F4" w14:textId="77777777" w:rsidR="00DB0ED6" w:rsidRDefault="0083555A">
            <w:pPr>
              <w:jc w:val="center"/>
              <w:rPr>
                <w:sz w:val="18"/>
                <w:szCs w:val="18"/>
                <w:lang w:eastAsia="zh-CN"/>
              </w:rPr>
            </w:pPr>
            <w:r>
              <w:rPr>
                <w:rFonts w:eastAsia="Malgun Gothic"/>
                <w:sz w:val="18"/>
                <w:szCs w:val="18"/>
              </w:rPr>
              <w:t>ht.kim@lge.com</w:t>
            </w:r>
          </w:p>
        </w:tc>
      </w:tr>
      <w:tr w:rsidR="00DB0ED6" w14:paraId="779E3C3E" w14:textId="77777777">
        <w:trPr>
          <w:trHeight w:val="288"/>
        </w:trPr>
        <w:tc>
          <w:tcPr>
            <w:tcW w:w="1747" w:type="dxa"/>
          </w:tcPr>
          <w:p w14:paraId="526FD10D" w14:textId="77777777" w:rsidR="00DB0ED6" w:rsidRDefault="0083555A">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14:paraId="26B3CFF8" w14:textId="77777777" w:rsidR="00DB0ED6" w:rsidRDefault="0083555A">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14:paraId="5B3E1451" w14:textId="77777777" w:rsidR="00DB0ED6" w:rsidRDefault="0083555A">
            <w:pPr>
              <w:jc w:val="center"/>
              <w:rPr>
                <w:sz w:val="18"/>
                <w:szCs w:val="18"/>
              </w:rPr>
            </w:pPr>
            <w:r>
              <w:rPr>
                <w:rFonts w:eastAsia="PMingLiU"/>
                <w:sz w:val="18"/>
                <w:szCs w:val="18"/>
                <w:lang w:eastAsia="zh-TW"/>
              </w:rPr>
              <w:t>rebecca.chen@mediatek.com</w:t>
            </w:r>
          </w:p>
        </w:tc>
      </w:tr>
      <w:tr w:rsidR="00DB0ED6" w14:paraId="5177FF61" w14:textId="77777777">
        <w:trPr>
          <w:trHeight w:val="271"/>
        </w:trPr>
        <w:tc>
          <w:tcPr>
            <w:tcW w:w="1747" w:type="dxa"/>
          </w:tcPr>
          <w:p w14:paraId="0C7A080B" w14:textId="77777777" w:rsidR="00DB0ED6" w:rsidRDefault="0083555A">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14:paraId="409348AA" w14:textId="77777777" w:rsidR="00DB0ED6" w:rsidRDefault="0083555A">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14:paraId="6D578436" w14:textId="77777777" w:rsidR="00DB0ED6" w:rsidRDefault="0083555A">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DB0ED6" w14:paraId="3A581C18" w14:textId="77777777">
        <w:trPr>
          <w:trHeight w:val="288"/>
        </w:trPr>
        <w:tc>
          <w:tcPr>
            <w:tcW w:w="1747" w:type="dxa"/>
          </w:tcPr>
          <w:p w14:paraId="038D1E82" w14:textId="77777777" w:rsidR="00DB0ED6" w:rsidRDefault="0083555A">
            <w:pPr>
              <w:jc w:val="center"/>
              <w:rPr>
                <w:sz w:val="18"/>
                <w:szCs w:val="18"/>
                <w:lang w:eastAsia="zh-CN"/>
              </w:rPr>
            </w:pPr>
            <w:r>
              <w:rPr>
                <w:sz w:val="18"/>
                <w:szCs w:val="18"/>
              </w:rPr>
              <w:t>Nokia</w:t>
            </w:r>
          </w:p>
        </w:tc>
        <w:tc>
          <w:tcPr>
            <w:tcW w:w="2192" w:type="dxa"/>
          </w:tcPr>
          <w:p w14:paraId="57D814C7" w14:textId="77777777" w:rsidR="00DB0ED6" w:rsidRDefault="0083555A">
            <w:pPr>
              <w:jc w:val="center"/>
              <w:rPr>
                <w:sz w:val="18"/>
                <w:szCs w:val="18"/>
                <w:lang w:eastAsia="zh-CN"/>
              </w:rPr>
            </w:pPr>
            <w:r>
              <w:rPr>
                <w:sz w:val="18"/>
                <w:szCs w:val="18"/>
              </w:rPr>
              <w:t>Mihai Enescu</w:t>
            </w:r>
          </w:p>
        </w:tc>
        <w:tc>
          <w:tcPr>
            <w:tcW w:w="5991" w:type="dxa"/>
          </w:tcPr>
          <w:p w14:paraId="17A1EEF0" w14:textId="77777777" w:rsidR="00DB0ED6" w:rsidRDefault="0083555A">
            <w:pPr>
              <w:jc w:val="center"/>
              <w:rPr>
                <w:sz w:val="18"/>
                <w:szCs w:val="18"/>
                <w:lang w:eastAsia="zh-CN"/>
              </w:rPr>
            </w:pPr>
            <w:r>
              <w:rPr>
                <w:sz w:val="18"/>
                <w:szCs w:val="18"/>
              </w:rPr>
              <w:t>mihai.enescu@nokia.com</w:t>
            </w:r>
          </w:p>
        </w:tc>
      </w:tr>
      <w:tr w:rsidR="00DB0ED6" w14:paraId="7D580DFA" w14:textId="77777777">
        <w:trPr>
          <w:trHeight w:val="288"/>
        </w:trPr>
        <w:tc>
          <w:tcPr>
            <w:tcW w:w="1747" w:type="dxa"/>
          </w:tcPr>
          <w:p w14:paraId="613A9351" w14:textId="77777777" w:rsidR="00DB0ED6" w:rsidRDefault="0083555A">
            <w:pPr>
              <w:jc w:val="center"/>
              <w:rPr>
                <w:sz w:val="18"/>
                <w:szCs w:val="18"/>
              </w:rPr>
            </w:pPr>
            <w:r>
              <w:rPr>
                <w:sz w:val="18"/>
                <w:szCs w:val="18"/>
              </w:rPr>
              <w:t>Nokia</w:t>
            </w:r>
          </w:p>
        </w:tc>
        <w:tc>
          <w:tcPr>
            <w:tcW w:w="2192" w:type="dxa"/>
          </w:tcPr>
          <w:p w14:paraId="1F327906" w14:textId="77777777" w:rsidR="00DB0ED6" w:rsidRDefault="0083555A">
            <w:pPr>
              <w:jc w:val="center"/>
              <w:rPr>
                <w:sz w:val="18"/>
                <w:szCs w:val="18"/>
              </w:rPr>
            </w:pPr>
            <w:r>
              <w:rPr>
                <w:sz w:val="18"/>
                <w:szCs w:val="18"/>
              </w:rPr>
              <w:t>Y</w:t>
            </w:r>
            <w:r>
              <w:rPr>
                <w:rFonts w:hint="eastAsia"/>
                <w:sz w:val="18"/>
                <w:szCs w:val="18"/>
                <w:lang w:eastAsia="zh-CN"/>
              </w:rPr>
              <w:t>oun</w:t>
            </w:r>
            <w:r>
              <w:rPr>
                <w:sz w:val="18"/>
                <w:szCs w:val="18"/>
              </w:rPr>
              <w:t>gsoo Yuk</w:t>
            </w:r>
          </w:p>
        </w:tc>
        <w:tc>
          <w:tcPr>
            <w:tcW w:w="5991" w:type="dxa"/>
          </w:tcPr>
          <w:p w14:paraId="6E59928D" w14:textId="77777777" w:rsidR="00DB0ED6" w:rsidRDefault="0083555A">
            <w:pPr>
              <w:jc w:val="center"/>
              <w:rPr>
                <w:sz w:val="18"/>
                <w:szCs w:val="18"/>
              </w:rPr>
            </w:pPr>
            <w:r>
              <w:rPr>
                <w:sz w:val="18"/>
                <w:szCs w:val="18"/>
              </w:rPr>
              <w:t>youngsoo.yuk@nokia.com</w:t>
            </w:r>
          </w:p>
        </w:tc>
      </w:tr>
      <w:tr w:rsidR="00DB0ED6" w14:paraId="12DD07F8" w14:textId="77777777">
        <w:trPr>
          <w:trHeight w:val="288"/>
        </w:trPr>
        <w:tc>
          <w:tcPr>
            <w:tcW w:w="1747" w:type="dxa"/>
          </w:tcPr>
          <w:p w14:paraId="361D193F" w14:textId="77777777" w:rsidR="00DB0ED6" w:rsidRDefault="0083555A">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14:paraId="155E4F3F" w14:textId="77777777" w:rsidR="00DB0ED6" w:rsidRDefault="0083555A">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14:paraId="5E12D0B1" w14:textId="77777777" w:rsidR="00DB0ED6" w:rsidRDefault="0083555A">
            <w:pPr>
              <w:jc w:val="center"/>
              <w:rPr>
                <w:sz w:val="18"/>
                <w:szCs w:val="18"/>
                <w:lang w:eastAsia="zh-CN"/>
              </w:rPr>
            </w:pPr>
            <w:r>
              <w:rPr>
                <w:rFonts w:eastAsia="MS Mincho"/>
                <w:sz w:val="18"/>
                <w:szCs w:val="18"/>
                <w:lang w:eastAsia="ja-JP"/>
              </w:rPr>
              <w:t>Mamoru.okumura.nz@nttdocomo.com</w:t>
            </w:r>
          </w:p>
        </w:tc>
      </w:tr>
      <w:tr w:rsidR="00DB0ED6" w14:paraId="1D9E5F6E" w14:textId="77777777">
        <w:trPr>
          <w:trHeight w:val="288"/>
        </w:trPr>
        <w:tc>
          <w:tcPr>
            <w:tcW w:w="1747" w:type="dxa"/>
          </w:tcPr>
          <w:p w14:paraId="44877DA0" w14:textId="77777777" w:rsidR="00DB0ED6" w:rsidRDefault="0083555A">
            <w:pPr>
              <w:jc w:val="center"/>
              <w:rPr>
                <w:rFonts w:eastAsia="MS Mincho"/>
                <w:sz w:val="18"/>
                <w:szCs w:val="18"/>
                <w:lang w:eastAsia="ja-JP"/>
              </w:rPr>
            </w:pPr>
            <w:r>
              <w:rPr>
                <w:rFonts w:eastAsiaTheme="minorEastAsia" w:hint="eastAsia"/>
                <w:sz w:val="18"/>
                <w:szCs w:val="18"/>
                <w:lang w:eastAsia="zh-CN"/>
              </w:rPr>
              <w:t>OPPO</w:t>
            </w:r>
          </w:p>
        </w:tc>
        <w:tc>
          <w:tcPr>
            <w:tcW w:w="2192" w:type="dxa"/>
          </w:tcPr>
          <w:p w14:paraId="1CEB365F" w14:textId="77777777" w:rsidR="00DB0ED6" w:rsidRDefault="0083555A">
            <w:pPr>
              <w:jc w:val="center"/>
              <w:rPr>
                <w:rFonts w:eastAsia="MS Mincho"/>
                <w:sz w:val="18"/>
                <w:szCs w:val="18"/>
                <w:lang w:eastAsia="ja-JP"/>
              </w:rPr>
            </w:pPr>
            <w:r>
              <w:rPr>
                <w:rFonts w:eastAsiaTheme="minorEastAsia"/>
                <w:sz w:val="18"/>
                <w:szCs w:val="18"/>
              </w:rPr>
              <w:t xml:space="preserve">Li </w:t>
            </w:r>
            <w:proofErr w:type="spellStart"/>
            <w:r>
              <w:rPr>
                <w:rFonts w:eastAsiaTheme="minorEastAsia"/>
                <w:sz w:val="18"/>
                <w:szCs w:val="18"/>
              </w:rPr>
              <w:t>guo</w:t>
            </w:r>
            <w:proofErr w:type="spellEnd"/>
          </w:p>
        </w:tc>
        <w:tc>
          <w:tcPr>
            <w:tcW w:w="5991" w:type="dxa"/>
          </w:tcPr>
          <w:p w14:paraId="0691ACC9" w14:textId="77777777" w:rsidR="00DB0ED6" w:rsidRDefault="0083555A">
            <w:pPr>
              <w:jc w:val="center"/>
              <w:rPr>
                <w:rFonts w:eastAsia="MS Mincho"/>
                <w:sz w:val="18"/>
                <w:szCs w:val="18"/>
                <w:lang w:eastAsia="ja-JP"/>
              </w:rPr>
            </w:pPr>
            <w:r>
              <w:rPr>
                <w:rFonts w:eastAsiaTheme="minorEastAsia"/>
                <w:sz w:val="18"/>
                <w:szCs w:val="18"/>
              </w:rPr>
              <w:t>guoli@oppo.com</w:t>
            </w:r>
          </w:p>
        </w:tc>
      </w:tr>
      <w:tr w:rsidR="00DB0ED6" w14:paraId="51859EC6" w14:textId="77777777">
        <w:trPr>
          <w:trHeight w:val="288"/>
        </w:trPr>
        <w:tc>
          <w:tcPr>
            <w:tcW w:w="1747" w:type="dxa"/>
          </w:tcPr>
          <w:p w14:paraId="5FBFD294" w14:textId="77777777" w:rsidR="00DB0ED6" w:rsidRDefault="0083555A">
            <w:pPr>
              <w:jc w:val="center"/>
              <w:rPr>
                <w:sz w:val="18"/>
                <w:szCs w:val="18"/>
                <w:lang w:eastAsia="zh-CN"/>
              </w:rPr>
            </w:pPr>
            <w:r>
              <w:rPr>
                <w:sz w:val="18"/>
                <w:szCs w:val="18"/>
              </w:rPr>
              <w:t>Panasonic</w:t>
            </w:r>
          </w:p>
        </w:tc>
        <w:tc>
          <w:tcPr>
            <w:tcW w:w="2192" w:type="dxa"/>
          </w:tcPr>
          <w:p w14:paraId="5CFE6CE1" w14:textId="77777777" w:rsidR="00DB0ED6" w:rsidRDefault="0083555A">
            <w:pPr>
              <w:jc w:val="center"/>
              <w:rPr>
                <w:sz w:val="18"/>
                <w:szCs w:val="18"/>
                <w:lang w:eastAsia="zh-CN"/>
              </w:rPr>
            </w:pPr>
            <w:r>
              <w:rPr>
                <w:sz w:val="18"/>
                <w:szCs w:val="18"/>
              </w:rPr>
              <w:t xml:space="preserve">Khalid </w:t>
            </w:r>
            <w:proofErr w:type="spellStart"/>
            <w:r>
              <w:rPr>
                <w:sz w:val="18"/>
                <w:szCs w:val="18"/>
              </w:rPr>
              <w:t>Zeineddine</w:t>
            </w:r>
            <w:proofErr w:type="spellEnd"/>
          </w:p>
        </w:tc>
        <w:tc>
          <w:tcPr>
            <w:tcW w:w="5991" w:type="dxa"/>
          </w:tcPr>
          <w:p w14:paraId="27A3C9E8" w14:textId="77777777" w:rsidR="00DB0ED6" w:rsidRDefault="0083555A">
            <w:pPr>
              <w:jc w:val="center"/>
              <w:rPr>
                <w:sz w:val="18"/>
                <w:szCs w:val="18"/>
                <w:lang w:eastAsia="zh-CN"/>
              </w:rPr>
            </w:pPr>
            <w:r>
              <w:rPr>
                <w:sz w:val="18"/>
                <w:szCs w:val="18"/>
              </w:rPr>
              <w:t>khalid.zeineddine@eu.panasonic.com</w:t>
            </w:r>
          </w:p>
        </w:tc>
      </w:tr>
      <w:tr w:rsidR="00DB0ED6" w14:paraId="4DFF289B" w14:textId="77777777">
        <w:trPr>
          <w:trHeight w:val="288"/>
        </w:trPr>
        <w:tc>
          <w:tcPr>
            <w:tcW w:w="1747" w:type="dxa"/>
          </w:tcPr>
          <w:p w14:paraId="0E28F570" w14:textId="77777777" w:rsidR="00DB0ED6" w:rsidRDefault="0083555A">
            <w:pPr>
              <w:jc w:val="center"/>
              <w:rPr>
                <w:sz w:val="18"/>
                <w:szCs w:val="18"/>
              </w:rPr>
            </w:pPr>
            <w:r>
              <w:rPr>
                <w:sz w:val="18"/>
                <w:szCs w:val="18"/>
                <w:lang w:eastAsia="zh-CN"/>
              </w:rPr>
              <w:t>Qualcomm</w:t>
            </w:r>
          </w:p>
        </w:tc>
        <w:tc>
          <w:tcPr>
            <w:tcW w:w="2192" w:type="dxa"/>
          </w:tcPr>
          <w:p w14:paraId="545C858E" w14:textId="77777777" w:rsidR="00DB0ED6" w:rsidRDefault="0083555A">
            <w:pPr>
              <w:jc w:val="center"/>
              <w:rPr>
                <w:sz w:val="18"/>
                <w:szCs w:val="18"/>
              </w:rPr>
            </w:pPr>
            <w:r>
              <w:rPr>
                <w:sz w:val="18"/>
                <w:szCs w:val="18"/>
                <w:lang w:eastAsia="zh-CN"/>
              </w:rPr>
              <w:t>Wooseok Nam</w:t>
            </w:r>
          </w:p>
        </w:tc>
        <w:tc>
          <w:tcPr>
            <w:tcW w:w="5991" w:type="dxa"/>
          </w:tcPr>
          <w:p w14:paraId="7C7C7771" w14:textId="77777777" w:rsidR="00DB0ED6" w:rsidRDefault="0083555A">
            <w:pPr>
              <w:jc w:val="center"/>
              <w:rPr>
                <w:sz w:val="18"/>
                <w:szCs w:val="18"/>
              </w:rPr>
            </w:pPr>
            <w:r>
              <w:rPr>
                <w:sz w:val="18"/>
                <w:szCs w:val="18"/>
                <w:lang w:eastAsia="zh-CN"/>
              </w:rPr>
              <w:t>wnam@qti.qualcomm.com</w:t>
            </w:r>
          </w:p>
        </w:tc>
      </w:tr>
      <w:tr w:rsidR="00DB0ED6" w14:paraId="69BFC2D9" w14:textId="77777777">
        <w:trPr>
          <w:trHeight w:val="288"/>
        </w:trPr>
        <w:tc>
          <w:tcPr>
            <w:tcW w:w="1747" w:type="dxa"/>
          </w:tcPr>
          <w:p w14:paraId="50C59434" w14:textId="77777777" w:rsidR="00DB0ED6" w:rsidRDefault="0083555A">
            <w:pPr>
              <w:jc w:val="center"/>
              <w:rPr>
                <w:sz w:val="18"/>
                <w:szCs w:val="18"/>
              </w:rPr>
            </w:pPr>
            <w:r>
              <w:rPr>
                <w:sz w:val="18"/>
                <w:szCs w:val="18"/>
                <w:lang w:eastAsia="zh-CN"/>
              </w:rPr>
              <w:t>Samsung</w:t>
            </w:r>
          </w:p>
        </w:tc>
        <w:tc>
          <w:tcPr>
            <w:tcW w:w="2192" w:type="dxa"/>
          </w:tcPr>
          <w:p w14:paraId="46D37D2F" w14:textId="77777777" w:rsidR="00DB0ED6" w:rsidRDefault="0083555A">
            <w:pPr>
              <w:jc w:val="center"/>
              <w:rPr>
                <w:sz w:val="18"/>
                <w:szCs w:val="18"/>
              </w:rPr>
            </w:pPr>
            <w:r>
              <w:rPr>
                <w:sz w:val="18"/>
                <w:szCs w:val="18"/>
                <w:lang w:eastAsia="zh-CN"/>
              </w:rPr>
              <w:t>Dalin Zhu</w:t>
            </w:r>
          </w:p>
        </w:tc>
        <w:tc>
          <w:tcPr>
            <w:tcW w:w="5991" w:type="dxa"/>
          </w:tcPr>
          <w:p w14:paraId="3A765C4D" w14:textId="77777777" w:rsidR="00DB0ED6" w:rsidRDefault="0083555A">
            <w:pPr>
              <w:jc w:val="center"/>
              <w:rPr>
                <w:sz w:val="18"/>
                <w:szCs w:val="18"/>
              </w:rPr>
            </w:pPr>
            <w:r>
              <w:rPr>
                <w:sz w:val="18"/>
                <w:szCs w:val="18"/>
                <w:lang w:eastAsia="zh-CN"/>
              </w:rPr>
              <w:t>dalin.zhu@samsung.com</w:t>
            </w:r>
          </w:p>
        </w:tc>
      </w:tr>
      <w:tr w:rsidR="00DB0ED6" w14:paraId="09D81CAD" w14:textId="77777777">
        <w:trPr>
          <w:trHeight w:val="288"/>
        </w:trPr>
        <w:tc>
          <w:tcPr>
            <w:tcW w:w="1747" w:type="dxa"/>
          </w:tcPr>
          <w:p w14:paraId="7CA2E69B" w14:textId="77777777" w:rsidR="00DB0ED6" w:rsidRDefault="0083555A">
            <w:pPr>
              <w:jc w:val="center"/>
              <w:rPr>
                <w:sz w:val="18"/>
                <w:szCs w:val="18"/>
              </w:rPr>
            </w:pPr>
            <w:r>
              <w:rPr>
                <w:sz w:val="18"/>
                <w:szCs w:val="18"/>
                <w:lang w:eastAsia="zh-CN"/>
              </w:rPr>
              <w:t>Samsung</w:t>
            </w:r>
          </w:p>
        </w:tc>
        <w:tc>
          <w:tcPr>
            <w:tcW w:w="2192" w:type="dxa"/>
          </w:tcPr>
          <w:p w14:paraId="1075B81B" w14:textId="77777777" w:rsidR="00DB0ED6" w:rsidRDefault="0083555A">
            <w:pPr>
              <w:jc w:val="center"/>
              <w:rPr>
                <w:sz w:val="18"/>
                <w:szCs w:val="18"/>
              </w:rPr>
            </w:pPr>
            <w:r>
              <w:rPr>
                <w:sz w:val="18"/>
                <w:szCs w:val="18"/>
                <w:lang w:eastAsia="zh-CN"/>
              </w:rPr>
              <w:t>Sa Zhang</w:t>
            </w:r>
          </w:p>
        </w:tc>
        <w:tc>
          <w:tcPr>
            <w:tcW w:w="5991" w:type="dxa"/>
          </w:tcPr>
          <w:p w14:paraId="0F249796" w14:textId="77777777" w:rsidR="00DB0ED6" w:rsidRDefault="0083555A">
            <w:pPr>
              <w:jc w:val="center"/>
              <w:rPr>
                <w:sz w:val="18"/>
                <w:szCs w:val="18"/>
              </w:rPr>
            </w:pPr>
            <w:r>
              <w:rPr>
                <w:sz w:val="18"/>
                <w:szCs w:val="18"/>
                <w:lang w:eastAsia="zh-CN"/>
              </w:rPr>
              <w:t>sa.zhang@samsung.com</w:t>
            </w:r>
          </w:p>
        </w:tc>
      </w:tr>
      <w:tr w:rsidR="00DB0ED6" w14:paraId="3F8CAB36" w14:textId="77777777">
        <w:trPr>
          <w:trHeight w:val="288"/>
        </w:trPr>
        <w:tc>
          <w:tcPr>
            <w:tcW w:w="1747" w:type="dxa"/>
            <w:shd w:val="clear" w:color="auto" w:fill="FFFFFF" w:themeFill="background1"/>
          </w:tcPr>
          <w:p w14:paraId="42D0E1C1" w14:textId="77777777" w:rsidR="00DB0ED6" w:rsidRDefault="0083555A">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14:paraId="627178D6" w14:textId="77777777" w:rsidR="00DB0ED6" w:rsidRDefault="0083555A">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14:paraId="36358DC6" w14:textId="77777777" w:rsidR="00DB0ED6" w:rsidRDefault="0083555A">
            <w:pPr>
              <w:jc w:val="center"/>
              <w:rPr>
                <w:sz w:val="18"/>
                <w:szCs w:val="18"/>
                <w:lang w:eastAsia="zh-CN"/>
              </w:rPr>
            </w:pPr>
            <w:r>
              <w:rPr>
                <w:rFonts w:eastAsia="MS Mincho" w:hint="eastAsia"/>
                <w:sz w:val="18"/>
                <w:szCs w:val="18"/>
                <w:lang w:eastAsia="ja-JP"/>
              </w:rPr>
              <w:t>f</w:t>
            </w:r>
            <w:r>
              <w:rPr>
                <w:rFonts w:eastAsia="MS Mincho"/>
                <w:sz w:val="18"/>
                <w:szCs w:val="18"/>
                <w:lang w:eastAsia="ja-JP"/>
              </w:rPr>
              <w:t>ukui.takahisa@sharp.co.jp</w:t>
            </w:r>
          </w:p>
        </w:tc>
      </w:tr>
      <w:tr w:rsidR="00DB0ED6" w14:paraId="1421BD3A" w14:textId="77777777">
        <w:trPr>
          <w:trHeight w:val="288"/>
        </w:trPr>
        <w:tc>
          <w:tcPr>
            <w:tcW w:w="1747" w:type="dxa"/>
            <w:shd w:val="clear" w:color="auto" w:fill="FFFFFF" w:themeFill="background1"/>
          </w:tcPr>
          <w:p w14:paraId="12911EFF" w14:textId="77777777" w:rsidR="00DB0ED6" w:rsidRDefault="0083555A">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645ED116" w14:textId="77777777" w:rsidR="00DB0ED6" w:rsidRDefault="0083555A">
            <w:pPr>
              <w:jc w:val="center"/>
              <w:rPr>
                <w:rFonts w:eastAsia="MS Mincho"/>
                <w:sz w:val="18"/>
                <w:szCs w:val="18"/>
                <w:lang w:eastAsia="ja-JP"/>
              </w:rPr>
            </w:pPr>
            <w:r>
              <w:rPr>
                <w:rFonts w:hint="eastAsia"/>
                <w:sz w:val="18"/>
                <w:szCs w:val="18"/>
                <w:lang w:eastAsia="zh-CN"/>
              </w:rPr>
              <w:t>T</w:t>
            </w:r>
            <w:r>
              <w:rPr>
                <w:sz w:val="18"/>
                <w:szCs w:val="18"/>
                <w:lang w:eastAsia="zh-CN"/>
              </w:rPr>
              <w:t>ingting Fan</w:t>
            </w:r>
          </w:p>
        </w:tc>
        <w:tc>
          <w:tcPr>
            <w:tcW w:w="5991" w:type="dxa"/>
            <w:shd w:val="clear" w:color="auto" w:fill="FFFFFF" w:themeFill="background1"/>
          </w:tcPr>
          <w:p w14:paraId="24881887" w14:textId="77777777" w:rsidR="00DB0ED6" w:rsidRDefault="0083555A">
            <w:pPr>
              <w:jc w:val="center"/>
              <w:rPr>
                <w:rFonts w:eastAsia="MS Mincho"/>
                <w:sz w:val="18"/>
                <w:szCs w:val="18"/>
                <w:lang w:eastAsia="ja-JP"/>
              </w:rPr>
            </w:pPr>
            <w:r>
              <w:rPr>
                <w:rFonts w:hint="eastAsia"/>
                <w:sz w:val="18"/>
                <w:szCs w:val="18"/>
                <w:lang w:eastAsia="zh-CN"/>
              </w:rPr>
              <w:t>E</w:t>
            </w:r>
            <w:r>
              <w:rPr>
                <w:sz w:val="18"/>
                <w:szCs w:val="18"/>
                <w:lang w:eastAsia="zh-CN"/>
              </w:rPr>
              <w:t>mme.Fan@sony.com</w:t>
            </w:r>
          </w:p>
        </w:tc>
      </w:tr>
      <w:tr w:rsidR="00DB0ED6" w14:paraId="7D4BAD15" w14:textId="77777777">
        <w:trPr>
          <w:trHeight w:val="288"/>
        </w:trPr>
        <w:tc>
          <w:tcPr>
            <w:tcW w:w="1747" w:type="dxa"/>
          </w:tcPr>
          <w:p w14:paraId="6D6506CD" w14:textId="77777777" w:rsidR="00DB0ED6" w:rsidRDefault="0083555A">
            <w:pPr>
              <w:jc w:val="center"/>
              <w:rPr>
                <w:rFonts w:eastAsia="MS Mincho"/>
                <w:sz w:val="18"/>
                <w:szCs w:val="18"/>
                <w:lang w:eastAsia="ja-JP"/>
              </w:rPr>
            </w:pPr>
            <w:proofErr w:type="spellStart"/>
            <w:r>
              <w:rPr>
                <w:rFonts w:eastAsia="Yu Mincho" w:hint="eastAsia"/>
                <w:sz w:val="18"/>
                <w:szCs w:val="18"/>
                <w:lang w:eastAsia="ja-JP"/>
              </w:rPr>
              <w:t>S</w:t>
            </w:r>
            <w:r>
              <w:rPr>
                <w:rFonts w:eastAsia="Yu Mincho"/>
                <w:sz w:val="18"/>
                <w:szCs w:val="18"/>
                <w:lang w:eastAsia="ja-JP"/>
              </w:rPr>
              <w:t>preadtrum</w:t>
            </w:r>
            <w:proofErr w:type="spellEnd"/>
          </w:p>
        </w:tc>
        <w:tc>
          <w:tcPr>
            <w:tcW w:w="2192" w:type="dxa"/>
          </w:tcPr>
          <w:p w14:paraId="57C2D12B" w14:textId="77777777" w:rsidR="00DB0ED6" w:rsidRDefault="0083555A">
            <w:pPr>
              <w:jc w:val="center"/>
              <w:rPr>
                <w:rFonts w:eastAsia="MS Mincho"/>
                <w:sz w:val="18"/>
                <w:szCs w:val="18"/>
                <w:lang w:eastAsia="ja-JP"/>
              </w:rPr>
            </w:pPr>
            <w:r>
              <w:rPr>
                <w:rFonts w:eastAsia="Yu Mincho" w:hint="eastAsia"/>
                <w:sz w:val="18"/>
                <w:szCs w:val="18"/>
                <w:lang w:eastAsia="ja-JP"/>
              </w:rPr>
              <w:t>Yu Yang</w:t>
            </w:r>
          </w:p>
        </w:tc>
        <w:tc>
          <w:tcPr>
            <w:tcW w:w="5991" w:type="dxa"/>
          </w:tcPr>
          <w:p w14:paraId="67DF51A2" w14:textId="77777777" w:rsidR="00DB0ED6" w:rsidRDefault="0083555A">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DB0ED6" w14:paraId="3F2C1CB4" w14:textId="77777777">
        <w:trPr>
          <w:trHeight w:val="288"/>
        </w:trPr>
        <w:tc>
          <w:tcPr>
            <w:tcW w:w="1747" w:type="dxa"/>
          </w:tcPr>
          <w:p w14:paraId="5B3BFAC9" w14:textId="77777777" w:rsidR="00DB0ED6" w:rsidRDefault="0083555A">
            <w:pPr>
              <w:jc w:val="center"/>
              <w:rPr>
                <w:sz w:val="18"/>
                <w:szCs w:val="18"/>
                <w:lang w:eastAsia="zh-CN"/>
              </w:rPr>
            </w:pPr>
            <w:r>
              <w:rPr>
                <w:sz w:val="18"/>
                <w:szCs w:val="18"/>
                <w:lang w:eastAsia="zh-CN"/>
              </w:rPr>
              <w:t>ZTE</w:t>
            </w:r>
          </w:p>
        </w:tc>
        <w:tc>
          <w:tcPr>
            <w:tcW w:w="2192" w:type="dxa"/>
          </w:tcPr>
          <w:p w14:paraId="2710CA1C" w14:textId="77777777" w:rsidR="00DB0ED6" w:rsidRDefault="0083555A">
            <w:pPr>
              <w:jc w:val="center"/>
              <w:rPr>
                <w:sz w:val="18"/>
                <w:szCs w:val="18"/>
                <w:lang w:eastAsia="zh-CN"/>
              </w:rPr>
            </w:pPr>
            <w:r>
              <w:rPr>
                <w:sz w:val="18"/>
                <w:szCs w:val="18"/>
                <w:lang w:eastAsia="zh-CN"/>
              </w:rPr>
              <w:t>Yang Zhang</w:t>
            </w:r>
          </w:p>
        </w:tc>
        <w:tc>
          <w:tcPr>
            <w:tcW w:w="5991" w:type="dxa"/>
          </w:tcPr>
          <w:p w14:paraId="4A266CE3" w14:textId="77777777" w:rsidR="00DB0ED6" w:rsidRDefault="0083555A">
            <w:pPr>
              <w:jc w:val="center"/>
              <w:rPr>
                <w:sz w:val="18"/>
                <w:szCs w:val="18"/>
                <w:lang w:eastAsia="zh-CN"/>
              </w:rPr>
            </w:pPr>
            <w:r>
              <w:rPr>
                <w:sz w:val="18"/>
                <w:szCs w:val="18"/>
                <w:lang w:eastAsia="zh-CN"/>
              </w:rPr>
              <w:t>zhang.yang220@zte.com.cn</w:t>
            </w:r>
          </w:p>
        </w:tc>
      </w:tr>
      <w:tr w:rsidR="00DB0ED6" w14:paraId="06C61630" w14:textId="77777777">
        <w:trPr>
          <w:trHeight w:val="288"/>
        </w:trPr>
        <w:tc>
          <w:tcPr>
            <w:tcW w:w="1747" w:type="dxa"/>
          </w:tcPr>
          <w:p w14:paraId="1A55EFDF" w14:textId="2A2816D2" w:rsidR="00DB0ED6" w:rsidRDefault="003A4FDD">
            <w:pPr>
              <w:jc w:val="center"/>
              <w:rPr>
                <w:rFonts w:eastAsia="MS Mincho"/>
                <w:sz w:val="18"/>
                <w:szCs w:val="18"/>
                <w:lang w:eastAsia="ja-JP"/>
              </w:rPr>
            </w:pPr>
            <w:r w:rsidRPr="003A4FDD">
              <w:rPr>
                <w:rFonts w:eastAsiaTheme="minorEastAsia"/>
                <w:sz w:val="18"/>
                <w:szCs w:val="18"/>
                <w:lang w:eastAsia="zh-CN"/>
              </w:rPr>
              <w:t>Xiaomi</w:t>
            </w:r>
          </w:p>
        </w:tc>
        <w:tc>
          <w:tcPr>
            <w:tcW w:w="2192" w:type="dxa"/>
          </w:tcPr>
          <w:p w14:paraId="6DE0069D" w14:textId="64417FFC" w:rsidR="00DB0ED6" w:rsidRPr="003A4FDD" w:rsidRDefault="003A4FDD">
            <w:pPr>
              <w:jc w:val="center"/>
              <w:rPr>
                <w:rFonts w:eastAsiaTheme="minorEastAsia"/>
                <w:sz w:val="18"/>
                <w:szCs w:val="18"/>
                <w:lang w:eastAsia="zh-CN"/>
              </w:rPr>
            </w:pPr>
            <w:proofErr w:type="spellStart"/>
            <w:r>
              <w:rPr>
                <w:rFonts w:eastAsiaTheme="minorEastAsia" w:hint="eastAsia"/>
                <w:sz w:val="18"/>
                <w:szCs w:val="18"/>
                <w:lang w:eastAsia="zh-CN"/>
              </w:rPr>
              <w:t>M</w:t>
            </w:r>
            <w:r>
              <w:rPr>
                <w:rFonts w:eastAsiaTheme="minorEastAsia"/>
                <w:sz w:val="18"/>
                <w:szCs w:val="18"/>
                <w:lang w:eastAsia="zh-CN"/>
              </w:rPr>
              <w:t>ingju</w:t>
            </w:r>
            <w:proofErr w:type="spellEnd"/>
            <w:r w:rsidR="00156E81">
              <w:rPr>
                <w:rFonts w:eastAsiaTheme="minorEastAsia"/>
                <w:sz w:val="18"/>
                <w:szCs w:val="18"/>
                <w:lang w:eastAsia="zh-CN"/>
              </w:rPr>
              <w:t xml:space="preserve"> LI</w:t>
            </w:r>
          </w:p>
        </w:tc>
        <w:tc>
          <w:tcPr>
            <w:tcW w:w="5991" w:type="dxa"/>
          </w:tcPr>
          <w:p w14:paraId="466AB59D" w14:textId="42B0E25F" w:rsidR="00DB0ED6" w:rsidRPr="003A4FDD" w:rsidRDefault="003A4FDD">
            <w:pPr>
              <w:jc w:val="cente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imingju@xiaomi.com</w:t>
            </w:r>
          </w:p>
        </w:tc>
      </w:tr>
      <w:tr w:rsidR="00DB0ED6" w14:paraId="01B6B8E2" w14:textId="77777777">
        <w:trPr>
          <w:trHeight w:val="288"/>
        </w:trPr>
        <w:tc>
          <w:tcPr>
            <w:tcW w:w="1747" w:type="dxa"/>
          </w:tcPr>
          <w:p w14:paraId="784DF438" w14:textId="27A5B8EF" w:rsidR="00DB0ED6" w:rsidRPr="00E45244" w:rsidRDefault="00E45244">
            <w:pPr>
              <w:jc w:val="cente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2192" w:type="dxa"/>
          </w:tcPr>
          <w:p w14:paraId="619EFECE" w14:textId="165495CA" w:rsidR="00DB0ED6" w:rsidRPr="00E45244" w:rsidRDefault="00E45244">
            <w:pPr>
              <w:jc w:val="center"/>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akesh Tamrakar</w:t>
            </w:r>
          </w:p>
        </w:tc>
        <w:tc>
          <w:tcPr>
            <w:tcW w:w="5991" w:type="dxa"/>
          </w:tcPr>
          <w:p w14:paraId="2BA2056C" w14:textId="40AE8E01" w:rsidR="00DB0ED6" w:rsidRPr="00E45244" w:rsidRDefault="00E45244">
            <w:pPr>
              <w:jc w:val="center"/>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akesh@vivo.com</w:t>
            </w:r>
          </w:p>
        </w:tc>
      </w:tr>
      <w:tr w:rsidR="00271D6D" w14:paraId="209D5275" w14:textId="77777777" w:rsidTr="00271D6D">
        <w:trPr>
          <w:trHeight w:val="288"/>
        </w:trPr>
        <w:tc>
          <w:tcPr>
            <w:tcW w:w="1747" w:type="dxa"/>
          </w:tcPr>
          <w:p w14:paraId="15DC7F67" w14:textId="77777777" w:rsidR="00271D6D" w:rsidRDefault="00271D6D" w:rsidP="00D41163">
            <w:pPr>
              <w:jc w:val="center"/>
              <w:rPr>
                <w:rFonts w:eastAsia="MS Mincho"/>
                <w:sz w:val="18"/>
                <w:szCs w:val="18"/>
                <w:lang w:eastAsia="ja-JP"/>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4710460B" w14:textId="77777777" w:rsidR="00271D6D" w:rsidRDefault="00271D6D" w:rsidP="00D41163">
            <w:pPr>
              <w:jc w:val="center"/>
              <w:rPr>
                <w:rFonts w:eastAsia="MS Mincho"/>
                <w:sz w:val="18"/>
                <w:szCs w:val="18"/>
                <w:lang w:eastAsia="ja-JP"/>
              </w:rPr>
            </w:pPr>
            <w:r>
              <w:rPr>
                <w:rFonts w:eastAsia="MS Mincho"/>
                <w:sz w:val="18"/>
                <w:szCs w:val="18"/>
                <w:lang w:eastAsia="ja-JP"/>
              </w:rPr>
              <w:t>Keyvan Zarifi</w:t>
            </w:r>
          </w:p>
        </w:tc>
        <w:tc>
          <w:tcPr>
            <w:tcW w:w="5991" w:type="dxa"/>
          </w:tcPr>
          <w:p w14:paraId="565BF39B" w14:textId="77777777" w:rsidR="00271D6D" w:rsidRDefault="00271D6D" w:rsidP="00D41163">
            <w:pPr>
              <w:jc w:val="center"/>
              <w:rPr>
                <w:rFonts w:eastAsia="MS Mincho"/>
                <w:sz w:val="18"/>
                <w:szCs w:val="18"/>
                <w:lang w:eastAsia="ja-JP"/>
              </w:rPr>
            </w:pPr>
            <w:r>
              <w:rPr>
                <w:rFonts w:eastAsia="MS Mincho"/>
                <w:sz w:val="18"/>
                <w:szCs w:val="18"/>
                <w:lang w:eastAsia="ja-JP"/>
              </w:rPr>
              <w:t>Keyvan.zarifi@huawei.com</w:t>
            </w:r>
          </w:p>
        </w:tc>
      </w:tr>
      <w:tr w:rsidR="00271D6D" w14:paraId="17566BEC" w14:textId="77777777" w:rsidTr="00271D6D">
        <w:trPr>
          <w:trHeight w:val="288"/>
        </w:trPr>
        <w:tc>
          <w:tcPr>
            <w:tcW w:w="1747" w:type="dxa"/>
          </w:tcPr>
          <w:p w14:paraId="4E71217A" w14:textId="77777777" w:rsidR="00271D6D" w:rsidRDefault="00271D6D" w:rsidP="00D41163">
            <w:pPr>
              <w:jc w:val="center"/>
              <w:rPr>
                <w:rFonts w:eastAsia="MS Mincho"/>
                <w:sz w:val="18"/>
                <w:szCs w:val="18"/>
                <w:lang w:eastAsia="ja-JP"/>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651E3064" w14:textId="77777777" w:rsidR="00271D6D" w:rsidRDefault="00271D6D" w:rsidP="00D41163">
            <w:pPr>
              <w:jc w:val="center"/>
              <w:rPr>
                <w:rFonts w:eastAsia="MS Mincho"/>
                <w:sz w:val="18"/>
                <w:szCs w:val="18"/>
                <w:lang w:eastAsia="ja-JP"/>
              </w:rPr>
            </w:pPr>
            <w:r>
              <w:rPr>
                <w:rFonts w:eastAsia="MS Mincho"/>
                <w:sz w:val="18"/>
                <w:szCs w:val="18"/>
                <w:lang w:eastAsia="ja-JP"/>
              </w:rPr>
              <w:t>Fanbo</w:t>
            </w:r>
          </w:p>
        </w:tc>
        <w:tc>
          <w:tcPr>
            <w:tcW w:w="5991" w:type="dxa"/>
          </w:tcPr>
          <w:p w14:paraId="52335BD2" w14:textId="77777777" w:rsidR="00271D6D" w:rsidRDefault="00271D6D" w:rsidP="00D41163">
            <w:pPr>
              <w:jc w:val="center"/>
              <w:rPr>
                <w:rFonts w:eastAsia="MS Mincho"/>
                <w:sz w:val="18"/>
                <w:szCs w:val="18"/>
                <w:lang w:eastAsia="ja-JP"/>
              </w:rPr>
            </w:pPr>
            <w:r w:rsidRPr="004C1772">
              <w:rPr>
                <w:rFonts w:eastAsia="MS Mincho"/>
                <w:sz w:val="18"/>
                <w:szCs w:val="18"/>
                <w:lang w:eastAsia="ja-JP"/>
              </w:rPr>
              <w:t>asen.fanbo@huawei.com</w:t>
            </w:r>
          </w:p>
        </w:tc>
      </w:tr>
      <w:tr w:rsidR="00DB0ED6" w14:paraId="11858637" w14:textId="77777777">
        <w:trPr>
          <w:trHeight w:val="288"/>
        </w:trPr>
        <w:tc>
          <w:tcPr>
            <w:tcW w:w="1747" w:type="dxa"/>
          </w:tcPr>
          <w:p w14:paraId="3D2F017A" w14:textId="631BAD7F" w:rsidR="00DB0ED6" w:rsidRDefault="00535554">
            <w:pPr>
              <w:jc w:val="center"/>
              <w:rPr>
                <w:rFonts w:eastAsiaTheme="minorEastAsia"/>
                <w:sz w:val="18"/>
                <w:szCs w:val="18"/>
              </w:rPr>
            </w:pPr>
            <w:r>
              <w:rPr>
                <w:rFonts w:eastAsiaTheme="minorEastAsia"/>
                <w:sz w:val="18"/>
                <w:szCs w:val="18"/>
              </w:rPr>
              <w:t>Google</w:t>
            </w:r>
          </w:p>
        </w:tc>
        <w:tc>
          <w:tcPr>
            <w:tcW w:w="2192" w:type="dxa"/>
          </w:tcPr>
          <w:p w14:paraId="4F586DED" w14:textId="1B0BDB27" w:rsidR="00DB0ED6" w:rsidRDefault="00535554">
            <w:pPr>
              <w:jc w:val="center"/>
              <w:rPr>
                <w:rFonts w:eastAsiaTheme="minorEastAsia"/>
                <w:sz w:val="18"/>
                <w:szCs w:val="18"/>
              </w:rPr>
            </w:pPr>
            <w:r>
              <w:rPr>
                <w:rFonts w:eastAsiaTheme="minorEastAsia"/>
                <w:sz w:val="18"/>
                <w:szCs w:val="18"/>
              </w:rPr>
              <w:t>Alex Liou</w:t>
            </w:r>
          </w:p>
        </w:tc>
        <w:tc>
          <w:tcPr>
            <w:tcW w:w="5991" w:type="dxa"/>
          </w:tcPr>
          <w:p w14:paraId="0E7DF751" w14:textId="7D7A348C" w:rsidR="00DB0ED6" w:rsidRDefault="00535554">
            <w:pPr>
              <w:jc w:val="center"/>
              <w:rPr>
                <w:rFonts w:eastAsiaTheme="minorEastAsia"/>
                <w:sz w:val="18"/>
                <w:szCs w:val="18"/>
              </w:rPr>
            </w:pPr>
            <w:r>
              <w:rPr>
                <w:rFonts w:eastAsiaTheme="minorEastAsia"/>
                <w:sz w:val="18"/>
                <w:szCs w:val="18"/>
              </w:rPr>
              <w:t>alexliou@google.com</w:t>
            </w:r>
          </w:p>
        </w:tc>
      </w:tr>
      <w:tr w:rsidR="0049072A" w14:paraId="7A711FB9" w14:textId="77777777">
        <w:trPr>
          <w:trHeight w:val="288"/>
        </w:trPr>
        <w:tc>
          <w:tcPr>
            <w:tcW w:w="1747" w:type="dxa"/>
          </w:tcPr>
          <w:p w14:paraId="4A7AB0C4" w14:textId="583DB1E1" w:rsidR="0049072A" w:rsidRDefault="0049072A" w:rsidP="0049072A">
            <w:pPr>
              <w:jc w:val="center"/>
              <w:rPr>
                <w:sz w:val="18"/>
                <w:szCs w:val="18"/>
                <w:lang w:eastAsia="zh-CN"/>
              </w:rPr>
            </w:pPr>
            <w:r>
              <w:rPr>
                <w:rFonts w:eastAsiaTheme="minorEastAsia"/>
                <w:sz w:val="18"/>
                <w:szCs w:val="18"/>
              </w:rPr>
              <w:t>FUTUREWEI</w:t>
            </w:r>
          </w:p>
        </w:tc>
        <w:tc>
          <w:tcPr>
            <w:tcW w:w="2192" w:type="dxa"/>
          </w:tcPr>
          <w:p w14:paraId="5FDC1F4D" w14:textId="51DDDA3B" w:rsidR="0049072A" w:rsidRDefault="0049072A" w:rsidP="0049072A">
            <w:pPr>
              <w:jc w:val="center"/>
              <w:rPr>
                <w:sz w:val="18"/>
                <w:szCs w:val="18"/>
                <w:lang w:eastAsia="zh-CN"/>
              </w:rPr>
            </w:pPr>
            <w:r>
              <w:rPr>
                <w:sz w:val="18"/>
                <w:szCs w:val="18"/>
                <w:lang w:eastAsia="zh-CN"/>
              </w:rPr>
              <w:t>Weimin Xiao</w:t>
            </w:r>
          </w:p>
        </w:tc>
        <w:tc>
          <w:tcPr>
            <w:tcW w:w="5991" w:type="dxa"/>
          </w:tcPr>
          <w:p w14:paraId="1AA9AD7C" w14:textId="4709ECF0" w:rsidR="0049072A" w:rsidRDefault="0049072A" w:rsidP="0049072A">
            <w:pPr>
              <w:jc w:val="center"/>
              <w:rPr>
                <w:sz w:val="18"/>
                <w:szCs w:val="18"/>
                <w:lang w:eastAsia="zh-CN"/>
              </w:rPr>
            </w:pPr>
            <w:r w:rsidRPr="00CE3D2F">
              <w:rPr>
                <w:sz w:val="18"/>
                <w:szCs w:val="18"/>
                <w:lang w:eastAsia="zh-CN"/>
              </w:rPr>
              <w:t>weimin.xiao@futurewei.com</w:t>
            </w:r>
          </w:p>
        </w:tc>
      </w:tr>
      <w:tr w:rsidR="0049072A" w14:paraId="5C663A05" w14:textId="77777777">
        <w:trPr>
          <w:trHeight w:val="288"/>
        </w:trPr>
        <w:tc>
          <w:tcPr>
            <w:tcW w:w="1747" w:type="dxa"/>
          </w:tcPr>
          <w:p w14:paraId="60DAE674" w14:textId="62D3956B" w:rsidR="0049072A" w:rsidRDefault="0049072A" w:rsidP="0049072A">
            <w:pPr>
              <w:jc w:val="center"/>
              <w:rPr>
                <w:sz w:val="18"/>
                <w:szCs w:val="18"/>
                <w:lang w:eastAsia="zh-CN"/>
              </w:rPr>
            </w:pPr>
            <w:r>
              <w:rPr>
                <w:rFonts w:eastAsiaTheme="minorEastAsia"/>
                <w:sz w:val="18"/>
                <w:szCs w:val="18"/>
              </w:rPr>
              <w:t>FUTUREWEI</w:t>
            </w:r>
          </w:p>
        </w:tc>
        <w:tc>
          <w:tcPr>
            <w:tcW w:w="2192" w:type="dxa"/>
          </w:tcPr>
          <w:p w14:paraId="48C7DFDC" w14:textId="6A1808BA" w:rsidR="0049072A" w:rsidRDefault="0049072A" w:rsidP="0049072A">
            <w:pPr>
              <w:jc w:val="center"/>
              <w:rPr>
                <w:sz w:val="18"/>
                <w:szCs w:val="18"/>
                <w:lang w:eastAsia="zh-CN"/>
              </w:rPr>
            </w:pPr>
            <w:r>
              <w:rPr>
                <w:rFonts w:eastAsiaTheme="minorEastAsia"/>
                <w:sz w:val="18"/>
                <w:szCs w:val="18"/>
              </w:rPr>
              <w:t>Zhigang Rong</w:t>
            </w:r>
          </w:p>
        </w:tc>
        <w:tc>
          <w:tcPr>
            <w:tcW w:w="5991" w:type="dxa"/>
          </w:tcPr>
          <w:p w14:paraId="36E3CE18" w14:textId="3713C620" w:rsidR="0049072A" w:rsidRDefault="0049072A" w:rsidP="0049072A">
            <w:pPr>
              <w:jc w:val="center"/>
              <w:rPr>
                <w:sz w:val="18"/>
                <w:szCs w:val="18"/>
                <w:lang w:eastAsia="zh-CN"/>
              </w:rPr>
            </w:pPr>
            <w:r w:rsidRPr="00F71F73">
              <w:rPr>
                <w:rFonts w:eastAsiaTheme="minorEastAsia"/>
                <w:sz w:val="18"/>
                <w:szCs w:val="18"/>
              </w:rPr>
              <w:t>zrong@futurewei.com</w:t>
            </w:r>
          </w:p>
        </w:tc>
      </w:tr>
      <w:tr w:rsidR="00E90EE0" w14:paraId="7283DEDB" w14:textId="77777777">
        <w:trPr>
          <w:trHeight w:val="288"/>
        </w:trPr>
        <w:tc>
          <w:tcPr>
            <w:tcW w:w="1747" w:type="dxa"/>
          </w:tcPr>
          <w:p w14:paraId="58CCC0B6" w14:textId="425E4538" w:rsidR="00E90EE0" w:rsidRDefault="00E90EE0" w:rsidP="00E90EE0">
            <w:pPr>
              <w:jc w:val="center"/>
              <w:rPr>
                <w:sz w:val="18"/>
                <w:szCs w:val="18"/>
                <w:lang w:eastAsia="zh-CN"/>
              </w:rPr>
            </w:pPr>
            <w:r>
              <w:rPr>
                <w:sz w:val="18"/>
                <w:szCs w:val="18"/>
                <w:lang w:eastAsia="zh-CN"/>
              </w:rPr>
              <w:t>NEC</w:t>
            </w:r>
          </w:p>
        </w:tc>
        <w:tc>
          <w:tcPr>
            <w:tcW w:w="2192" w:type="dxa"/>
          </w:tcPr>
          <w:p w14:paraId="4209D95D" w14:textId="359252B5" w:rsidR="00E90EE0" w:rsidRDefault="00E90EE0" w:rsidP="00E90EE0">
            <w:pPr>
              <w:jc w:val="center"/>
              <w:rPr>
                <w:sz w:val="18"/>
                <w:szCs w:val="18"/>
                <w:lang w:eastAsia="zh-CN"/>
              </w:rPr>
            </w:pPr>
            <w:r>
              <w:rPr>
                <w:rFonts w:hint="eastAsia"/>
                <w:sz w:val="18"/>
                <w:szCs w:val="18"/>
                <w:lang w:eastAsia="zh-CN"/>
              </w:rPr>
              <w:t>Peng</w:t>
            </w:r>
            <w:r>
              <w:rPr>
                <w:sz w:val="18"/>
                <w:szCs w:val="18"/>
                <w:lang w:eastAsia="zh-CN"/>
              </w:rPr>
              <w:t xml:space="preserve"> GUAN</w:t>
            </w:r>
          </w:p>
        </w:tc>
        <w:tc>
          <w:tcPr>
            <w:tcW w:w="5991" w:type="dxa"/>
          </w:tcPr>
          <w:p w14:paraId="0EE4970F" w14:textId="497BA9AB" w:rsidR="00E90EE0" w:rsidRDefault="00E90EE0" w:rsidP="00E90EE0">
            <w:pPr>
              <w:jc w:val="center"/>
              <w:rPr>
                <w:sz w:val="18"/>
                <w:szCs w:val="18"/>
                <w:lang w:eastAsia="zh-CN"/>
              </w:rPr>
            </w:pPr>
            <w:r>
              <w:rPr>
                <w:sz w:val="18"/>
                <w:szCs w:val="18"/>
                <w:lang w:eastAsia="zh-CN"/>
              </w:rPr>
              <w:t>guan_peng@nec.cn</w:t>
            </w:r>
          </w:p>
        </w:tc>
      </w:tr>
      <w:tr w:rsidR="00E90EE0" w14:paraId="645E1B4E" w14:textId="77777777">
        <w:trPr>
          <w:trHeight w:val="288"/>
        </w:trPr>
        <w:tc>
          <w:tcPr>
            <w:tcW w:w="1747" w:type="dxa"/>
          </w:tcPr>
          <w:p w14:paraId="75F28132" w14:textId="2828DCA4" w:rsidR="00E90EE0" w:rsidRDefault="00E90EE0" w:rsidP="00E90EE0">
            <w:pPr>
              <w:jc w:val="center"/>
              <w:rPr>
                <w:sz w:val="18"/>
                <w:szCs w:val="18"/>
                <w:lang w:eastAsia="zh-CN"/>
              </w:rPr>
            </w:pPr>
            <w:r>
              <w:rPr>
                <w:rFonts w:hint="eastAsia"/>
                <w:sz w:val="18"/>
                <w:szCs w:val="18"/>
                <w:lang w:eastAsia="zh-CN"/>
              </w:rPr>
              <w:t>N</w:t>
            </w:r>
            <w:r>
              <w:rPr>
                <w:sz w:val="18"/>
                <w:szCs w:val="18"/>
                <w:lang w:eastAsia="zh-CN"/>
              </w:rPr>
              <w:t>EC</w:t>
            </w:r>
          </w:p>
        </w:tc>
        <w:tc>
          <w:tcPr>
            <w:tcW w:w="2192" w:type="dxa"/>
          </w:tcPr>
          <w:p w14:paraId="73534DE0" w14:textId="42A5390C" w:rsidR="00E90EE0" w:rsidRDefault="00E90EE0" w:rsidP="00E90EE0">
            <w:pPr>
              <w:jc w:val="center"/>
              <w:rPr>
                <w:sz w:val="18"/>
                <w:szCs w:val="18"/>
                <w:lang w:eastAsia="zh-CN"/>
              </w:rPr>
            </w:pPr>
            <w:r>
              <w:rPr>
                <w:sz w:val="18"/>
                <w:szCs w:val="18"/>
                <w:lang w:eastAsia="zh-CN"/>
              </w:rPr>
              <w:t xml:space="preserve">Yukai </w:t>
            </w:r>
            <w:r>
              <w:rPr>
                <w:rFonts w:hint="eastAsia"/>
                <w:sz w:val="18"/>
                <w:szCs w:val="18"/>
                <w:lang w:eastAsia="zh-CN"/>
              </w:rPr>
              <w:t>G</w:t>
            </w:r>
            <w:r>
              <w:rPr>
                <w:sz w:val="18"/>
                <w:szCs w:val="18"/>
                <w:lang w:eastAsia="zh-CN"/>
              </w:rPr>
              <w:t>AO</w:t>
            </w:r>
          </w:p>
        </w:tc>
        <w:tc>
          <w:tcPr>
            <w:tcW w:w="5991" w:type="dxa"/>
          </w:tcPr>
          <w:p w14:paraId="5DDF8E2C" w14:textId="578A6769" w:rsidR="00E90EE0" w:rsidRDefault="00E90EE0" w:rsidP="00E90EE0">
            <w:pPr>
              <w:jc w:val="center"/>
              <w:rPr>
                <w:sz w:val="18"/>
                <w:szCs w:val="18"/>
                <w:lang w:eastAsia="zh-CN"/>
              </w:rPr>
            </w:pPr>
            <w:r>
              <w:rPr>
                <w:sz w:val="18"/>
                <w:szCs w:val="18"/>
                <w:lang w:eastAsia="zh-CN"/>
              </w:rPr>
              <w:t>gao_yukai@nec.cn</w:t>
            </w:r>
          </w:p>
        </w:tc>
      </w:tr>
      <w:tr w:rsidR="00A96694" w14:paraId="64A27C63" w14:textId="77777777">
        <w:trPr>
          <w:trHeight w:val="288"/>
        </w:trPr>
        <w:tc>
          <w:tcPr>
            <w:tcW w:w="1747" w:type="dxa"/>
          </w:tcPr>
          <w:p w14:paraId="0B5B5E84" w14:textId="5C584F47" w:rsidR="00A96694" w:rsidRDefault="00A96694" w:rsidP="00E90EE0">
            <w:pPr>
              <w:jc w:val="center"/>
              <w:rPr>
                <w:sz w:val="18"/>
                <w:szCs w:val="18"/>
                <w:lang w:eastAsia="zh-CN"/>
              </w:rPr>
            </w:pPr>
            <w:r>
              <w:rPr>
                <w:rFonts w:hint="eastAsia"/>
                <w:sz w:val="18"/>
                <w:szCs w:val="18"/>
                <w:lang w:eastAsia="zh-CN"/>
              </w:rPr>
              <w:t>H</w:t>
            </w:r>
            <w:r>
              <w:rPr>
                <w:sz w:val="18"/>
                <w:szCs w:val="18"/>
                <w:lang w:eastAsia="zh-CN"/>
              </w:rPr>
              <w:t>ONOR</w:t>
            </w:r>
          </w:p>
        </w:tc>
        <w:tc>
          <w:tcPr>
            <w:tcW w:w="2192" w:type="dxa"/>
          </w:tcPr>
          <w:p w14:paraId="4B45AC4B" w14:textId="36EA9FED" w:rsidR="00A96694" w:rsidRDefault="00A96694" w:rsidP="00E90EE0">
            <w:pPr>
              <w:jc w:val="center"/>
              <w:rPr>
                <w:sz w:val="18"/>
                <w:szCs w:val="18"/>
                <w:lang w:eastAsia="zh-CN"/>
              </w:rPr>
            </w:pPr>
            <w:proofErr w:type="spellStart"/>
            <w:r>
              <w:rPr>
                <w:rFonts w:hint="eastAsia"/>
                <w:sz w:val="18"/>
                <w:szCs w:val="18"/>
                <w:lang w:eastAsia="zh-CN"/>
              </w:rPr>
              <w:t>G</w:t>
            </w:r>
            <w:r>
              <w:rPr>
                <w:sz w:val="18"/>
                <w:szCs w:val="18"/>
                <w:lang w:eastAsia="zh-CN"/>
              </w:rPr>
              <w:t>uozeng</w:t>
            </w:r>
            <w:proofErr w:type="spellEnd"/>
            <w:r>
              <w:rPr>
                <w:sz w:val="18"/>
                <w:szCs w:val="18"/>
                <w:lang w:eastAsia="zh-CN"/>
              </w:rPr>
              <w:t xml:space="preserve"> Zheng</w:t>
            </w:r>
          </w:p>
        </w:tc>
        <w:tc>
          <w:tcPr>
            <w:tcW w:w="5991" w:type="dxa"/>
          </w:tcPr>
          <w:p w14:paraId="4AEF97E1" w14:textId="07D11DDE" w:rsidR="00A96694" w:rsidRDefault="00A96694" w:rsidP="00E90EE0">
            <w:pPr>
              <w:jc w:val="center"/>
              <w:rPr>
                <w:sz w:val="18"/>
                <w:szCs w:val="18"/>
                <w:lang w:eastAsia="zh-CN"/>
              </w:rPr>
            </w:pPr>
            <w:r>
              <w:rPr>
                <w:rFonts w:hint="eastAsia"/>
                <w:sz w:val="18"/>
                <w:szCs w:val="18"/>
                <w:lang w:eastAsia="zh-CN"/>
              </w:rPr>
              <w:t>z</w:t>
            </w:r>
            <w:r>
              <w:rPr>
                <w:sz w:val="18"/>
                <w:szCs w:val="18"/>
                <w:lang w:eastAsia="zh-CN"/>
              </w:rPr>
              <w:t>hengguozeng@honor.com</w:t>
            </w:r>
          </w:p>
        </w:tc>
      </w:tr>
      <w:tr w:rsidR="00A626CF" w14:paraId="017059AD" w14:textId="77777777">
        <w:trPr>
          <w:trHeight w:val="288"/>
        </w:trPr>
        <w:tc>
          <w:tcPr>
            <w:tcW w:w="1747" w:type="dxa"/>
          </w:tcPr>
          <w:p w14:paraId="410EE5FB" w14:textId="6FDA123C" w:rsidR="00A626CF" w:rsidRPr="00A626CF" w:rsidRDefault="00A626CF" w:rsidP="00E90EE0">
            <w:pPr>
              <w:jc w:val="center"/>
              <w:rPr>
                <w:sz w:val="18"/>
                <w:szCs w:val="18"/>
                <w:lang w:eastAsia="zh-CN"/>
              </w:rPr>
            </w:pPr>
            <w:proofErr w:type="spellStart"/>
            <w:r>
              <w:rPr>
                <w:sz w:val="18"/>
                <w:szCs w:val="18"/>
                <w:lang w:eastAsia="zh-CN"/>
              </w:rPr>
              <w:t>Ru</w:t>
            </w:r>
            <w:r w:rsidR="001A7E0C">
              <w:rPr>
                <w:sz w:val="18"/>
                <w:szCs w:val="18"/>
                <w:lang w:eastAsia="zh-CN"/>
              </w:rPr>
              <w:t>i</w:t>
            </w:r>
            <w:r>
              <w:rPr>
                <w:sz w:val="18"/>
                <w:szCs w:val="18"/>
                <w:lang w:eastAsia="zh-CN"/>
              </w:rPr>
              <w:t>jie</w:t>
            </w:r>
            <w:proofErr w:type="spellEnd"/>
            <w:r w:rsidR="00EE243F">
              <w:rPr>
                <w:sz w:val="18"/>
                <w:szCs w:val="18"/>
                <w:lang w:eastAsia="zh-CN"/>
              </w:rPr>
              <w:t xml:space="preserve"> Networks</w:t>
            </w:r>
          </w:p>
        </w:tc>
        <w:tc>
          <w:tcPr>
            <w:tcW w:w="2192" w:type="dxa"/>
          </w:tcPr>
          <w:p w14:paraId="739998E2" w14:textId="198FF8DA" w:rsidR="00A626CF" w:rsidRDefault="00A626CF" w:rsidP="00E90EE0">
            <w:pPr>
              <w:jc w:val="center"/>
              <w:rPr>
                <w:sz w:val="18"/>
                <w:szCs w:val="18"/>
                <w:lang w:eastAsia="zh-CN"/>
              </w:rPr>
            </w:pPr>
            <w:r>
              <w:rPr>
                <w:rFonts w:hint="eastAsia"/>
                <w:sz w:val="18"/>
                <w:szCs w:val="18"/>
                <w:lang w:eastAsia="zh-CN"/>
              </w:rPr>
              <w:t>K</w:t>
            </w:r>
            <w:r>
              <w:rPr>
                <w:sz w:val="18"/>
                <w:szCs w:val="18"/>
                <w:lang w:eastAsia="zh-CN"/>
              </w:rPr>
              <w:t>e Zhong</w:t>
            </w:r>
          </w:p>
        </w:tc>
        <w:tc>
          <w:tcPr>
            <w:tcW w:w="5991" w:type="dxa"/>
          </w:tcPr>
          <w:p w14:paraId="668B19F9" w14:textId="0A50ADC7" w:rsidR="00A626CF" w:rsidRDefault="00A626CF" w:rsidP="00E90EE0">
            <w:pPr>
              <w:jc w:val="center"/>
              <w:rPr>
                <w:sz w:val="18"/>
                <w:szCs w:val="18"/>
                <w:lang w:eastAsia="zh-CN"/>
              </w:rPr>
            </w:pPr>
            <w:r>
              <w:rPr>
                <w:rFonts w:hint="eastAsia"/>
                <w:sz w:val="18"/>
                <w:szCs w:val="18"/>
                <w:lang w:eastAsia="zh-CN"/>
              </w:rPr>
              <w:t>z</w:t>
            </w:r>
            <w:r>
              <w:rPr>
                <w:sz w:val="18"/>
                <w:szCs w:val="18"/>
                <w:lang w:eastAsia="zh-CN"/>
              </w:rPr>
              <w:t>hongke@ru</w:t>
            </w:r>
            <w:r w:rsidR="00F626F4">
              <w:rPr>
                <w:sz w:val="18"/>
                <w:szCs w:val="18"/>
                <w:lang w:eastAsia="zh-CN"/>
              </w:rPr>
              <w:t>i</w:t>
            </w:r>
            <w:r>
              <w:rPr>
                <w:sz w:val="18"/>
                <w:szCs w:val="18"/>
                <w:lang w:eastAsia="zh-CN"/>
              </w:rPr>
              <w:t>jie.com.cn</w:t>
            </w:r>
          </w:p>
        </w:tc>
      </w:tr>
    </w:tbl>
    <w:p w14:paraId="4809718B" w14:textId="77777777" w:rsidR="00DB0ED6" w:rsidRDefault="00DB0ED6">
      <w:pPr>
        <w:rPr>
          <w:rFonts w:eastAsia="Batang"/>
          <w:b/>
          <w:bCs/>
          <w:iCs/>
          <w:color w:val="000000" w:themeColor="text1"/>
          <w:sz w:val="20"/>
          <w:szCs w:val="20"/>
          <w:lang w:eastAsia="en-US"/>
        </w:rPr>
      </w:pPr>
    </w:p>
    <w:p w14:paraId="2D55B03F" w14:textId="77777777" w:rsidR="00DB0ED6" w:rsidRDefault="0083555A">
      <w:pPr>
        <w:rPr>
          <w:rFonts w:eastAsia="PMingLiU"/>
          <w:sz w:val="28"/>
          <w:szCs w:val="26"/>
          <w:lang w:eastAsia="zh-TW"/>
        </w:rPr>
      </w:pPr>
      <w:r>
        <w:rPr>
          <w:rFonts w:eastAsia="PMingLiU"/>
          <w:lang w:eastAsia="zh-TW"/>
        </w:rPr>
        <w:br w:type="page"/>
      </w:r>
    </w:p>
    <w:p w14:paraId="4B57370E" w14:textId="77777777" w:rsidR="00DB0ED6" w:rsidRDefault="0083555A">
      <w:pPr>
        <w:pStyle w:val="Heading1"/>
        <w:numPr>
          <w:ilvl w:val="0"/>
          <w:numId w:val="8"/>
        </w:numPr>
        <w:ind w:left="360"/>
        <w:jc w:val="both"/>
        <w:rPr>
          <w:rFonts w:ascii="Times New Roman" w:eastAsia="PMingLiU" w:hAnsi="Times New Roman"/>
          <w:sz w:val="28"/>
          <w:lang w:val="en-US" w:eastAsia="zh-TW"/>
        </w:rPr>
      </w:pPr>
      <w:r>
        <w:rPr>
          <w:rFonts w:ascii="Times New Roman" w:eastAsia="PMingLiU" w:hAnsi="Times New Roman"/>
          <w:sz w:val="28"/>
          <w:lang w:val="en-US" w:eastAsia="zh-TW"/>
        </w:rPr>
        <w:lastRenderedPageBreak/>
        <w:t>Discussion</w:t>
      </w:r>
    </w:p>
    <w:p w14:paraId="6BE7E994" w14:textId="77777777" w:rsidR="00DB0ED6" w:rsidRDefault="0083555A">
      <w:pPr>
        <w:pStyle w:val="Heading2"/>
        <w:rPr>
          <w:sz w:val="24"/>
          <w:szCs w:val="18"/>
        </w:rPr>
      </w:pPr>
      <w:r>
        <w:rPr>
          <w:sz w:val="24"/>
          <w:szCs w:val="18"/>
        </w:rPr>
        <w:t>Issue 1 – Trigger-event detection</w:t>
      </w:r>
    </w:p>
    <w:p w14:paraId="3AF8B645" w14:textId="77777777" w:rsidR="00DB0ED6" w:rsidRDefault="0083555A">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32"/>
        <w:gridCol w:w="1263"/>
        <w:gridCol w:w="8132"/>
      </w:tblGrid>
      <w:tr w:rsidR="00DB0ED6" w14:paraId="12BDDC96"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5574B" w14:textId="77777777" w:rsidR="00DB0ED6" w:rsidRDefault="0083555A">
            <w:pPr>
              <w:snapToGrid w:val="0"/>
              <w:jc w:val="both"/>
              <w:rPr>
                <w:b/>
                <w:sz w:val="18"/>
                <w:szCs w:val="18"/>
                <w:lang w:eastAsia="zh-CN"/>
              </w:rPr>
            </w:pPr>
            <w:r>
              <w:rPr>
                <w:b/>
                <w:sz w:val="18"/>
                <w:szCs w:val="18"/>
                <w:lang w:eastAsia="zh-CN"/>
              </w:rPr>
              <w:t>#</w:t>
            </w:r>
          </w:p>
        </w:tc>
        <w:tc>
          <w:tcPr>
            <w:tcW w:w="1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A2DD79" w14:textId="77777777" w:rsidR="00DB0ED6" w:rsidRDefault="0083555A">
            <w:pPr>
              <w:snapToGrid w:val="0"/>
              <w:jc w:val="both"/>
              <w:rPr>
                <w:b/>
                <w:sz w:val="18"/>
                <w:szCs w:val="18"/>
                <w:lang w:eastAsia="zh-CN"/>
              </w:rPr>
            </w:pPr>
            <w:r>
              <w:rPr>
                <w:b/>
                <w:sz w:val="18"/>
                <w:szCs w:val="18"/>
                <w:lang w:eastAsia="zh-CN"/>
              </w:rPr>
              <w:t>Issue</w:t>
            </w:r>
          </w:p>
        </w:tc>
        <w:tc>
          <w:tcPr>
            <w:tcW w:w="81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71CEE" w14:textId="77777777" w:rsidR="00DB0ED6" w:rsidRDefault="0083555A">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DB0ED6" w14:paraId="0BC4DC77" w14:textId="77777777">
        <w:trPr>
          <w:trHeight w:val="800"/>
        </w:trPr>
        <w:tc>
          <w:tcPr>
            <w:tcW w:w="532" w:type="dxa"/>
            <w:tcBorders>
              <w:top w:val="single" w:sz="4" w:space="0" w:color="auto"/>
              <w:left w:val="single" w:sz="4" w:space="0" w:color="auto"/>
              <w:bottom w:val="single" w:sz="4" w:space="0" w:color="auto"/>
              <w:right w:val="single" w:sz="4" w:space="0" w:color="auto"/>
            </w:tcBorders>
          </w:tcPr>
          <w:p w14:paraId="18C41F5E" w14:textId="77777777" w:rsidR="00DB0ED6" w:rsidRDefault="0083555A">
            <w:pPr>
              <w:snapToGrid w:val="0"/>
              <w:rPr>
                <w:color w:val="000000" w:themeColor="text1"/>
                <w:sz w:val="18"/>
                <w:szCs w:val="18"/>
              </w:rPr>
            </w:pPr>
            <w:r>
              <w:rPr>
                <w:color w:val="000000" w:themeColor="text1"/>
                <w:sz w:val="18"/>
                <w:szCs w:val="18"/>
              </w:rPr>
              <w:t>1.1</w:t>
            </w:r>
          </w:p>
        </w:tc>
        <w:tc>
          <w:tcPr>
            <w:tcW w:w="1263" w:type="dxa"/>
            <w:tcBorders>
              <w:top w:val="single" w:sz="4" w:space="0" w:color="auto"/>
              <w:left w:val="single" w:sz="4" w:space="0" w:color="auto"/>
              <w:bottom w:val="single" w:sz="4" w:space="0" w:color="auto"/>
              <w:right w:val="single" w:sz="4" w:space="0" w:color="auto"/>
            </w:tcBorders>
          </w:tcPr>
          <w:p w14:paraId="36F40774" w14:textId="77777777" w:rsidR="00DB0ED6" w:rsidRDefault="0083555A">
            <w:pPr>
              <w:contextualSpacing/>
              <w:rPr>
                <w:sz w:val="18"/>
                <w:szCs w:val="18"/>
              </w:rPr>
            </w:pPr>
            <w:r>
              <w:rPr>
                <w:sz w:val="18"/>
                <w:szCs w:val="18"/>
              </w:rPr>
              <w:t>Trigger event</w:t>
            </w:r>
          </w:p>
        </w:tc>
        <w:tc>
          <w:tcPr>
            <w:tcW w:w="8132" w:type="dxa"/>
            <w:tcBorders>
              <w:top w:val="single" w:sz="4" w:space="0" w:color="auto"/>
              <w:left w:val="single" w:sz="4" w:space="0" w:color="auto"/>
              <w:bottom w:val="single" w:sz="4" w:space="0" w:color="auto"/>
              <w:right w:val="single" w:sz="4" w:space="0" w:color="auto"/>
            </w:tcBorders>
          </w:tcPr>
          <w:p w14:paraId="4ACED0B8" w14:textId="77777777" w:rsidR="00DB0ED6" w:rsidRDefault="0083555A">
            <w:pPr>
              <w:jc w:val="both"/>
              <w:rPr>
                <w:b/>
                <w:bCs/>
                <w:sz w:val="16"/>
                <w:szCs w:val="16"/>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 xml:space="preserve">116] </w:t>
            </w:r>
            <w:r>
              <w:rPr>
                <w:b/>
                <w:bCs/>
                <w:sz w:val="16"/>
                <w:szCs w:val="16"/>
                <w:highlight w:val="green"/>
                <w:lang w:eastAsia="zh-CN"/>
              </w:rPr>
              <w:t>Agreement</w:t>
            </w:r>
          </w:p>
          <w:p w14:paraId="7B2A0C0A" w14:textId="77777777" w:rsidR="00DB0ED6" w:rsidRDefault="0083555A">
            <w:pPr>
              <w:snapToGrid w:val="0"/>
              <w:rPr>
                <w:rFonts w:eastAsia="MS Mincho"/>
                <w:sz w:val="18"/>
                <w:szCs w:val="20"/>
                <w:lang w:eastAsia="ja-JP"/>
              </w:rPr>
            </w:pPr>
            <w:r>
              <w:rPr>
                <w:color w:val="000000"/>
                <w:sz w:val="18"/>
                <w:szCs w:val="20"/>
                <w:lang w:eastAsia="zh-CN"/>
              </w:rPr>
              <w:t>On UE-initiated/event-driven beam report</w:t>
            </w:r>
            <w:r>
              <w:rPr>
                <w:color w:val="000000"/>
                <w:sz w:val="18"/>
                <w:szCs w:val="20"/>
              </w:rPr>
              <w:t>, at least of following aspects should be included:</w:t>
            </w:r>
          </w:p>
          <w:p w14:paraId="171CDCBD" w14:textId="77777777" w:rsidR="00DB0ED6" w:rsidRDefault="0083555A">
            <w:pPr>
              <w:numPr>
                <w:ilvl w:val="0"/>
                <w:numId w:val="11"/>
              </w:numPr>
              <w:snapToGrid w:val="0"/>
              <w:rPr>
                <w:rFonts w:eastAsia="MS Mincho"/>
                <w:sz w:val="18"/>
                <w:szCs w:val="20"/>
                <w:lang w:eastAsia="ja-JP"/>
              </w:rPr>
            </w:pPr>
            <w:r>
              <w:rPr>
                <w:rFonts w:eastAsia="MS Mincho"/>
                <w:sz w:val="18"/>
                <w:szCs w:val="20"/>
                <w:lang w:eastAsia="ja-JP"/>
              </w:rPr>
              <w:t>Trigger-event detection for beam reporting by UE</w:t>
            </w:r>
          </w:p>
          <w:p w14:paraId="494CF0F0" w14:textId="77777777" w:rsidR="00DB0ED6" w:rsidRDefault="0083555A">
            <w:pPr>
              <w:numPr>
                <w:ilvl w:val="1"/>
                <w:numId w:val="11"/>
              </w:numPr>
              <w:snapToGrid w:val="0"/>
              <w:rPr>
                <w:rFonts w:eastAsia="MS Mincho"/>
                <w:sz w:val="18"/>
                <w:szCs w:val="20"/>
                <w:lang w:eastAsia="ja-JP"/>
              </w:rPr>
            </w:pPr>
            <w:r>
              <w:rPr>
                <w:rFonts w:eastAsia="MS Mincho"/>
                <w:sz w:val="18"/>
                <w:szCs w:val="20"/>
                <w:lang w:eastAsia="ja-JP"/>
              </w:rPr>
              <w:t>UE monitors RS to assess if a beam-reporting trigger condition has been met</w:t>
            </w:r>
          </w:p>
          <w:p w14:paraId="27C3FC75" w14:textId="77777777" w:rsidR="00DB0ED6" w:rsidRDefault="0083555A">
            <w:pPr>
              <w:numPr>
                <w:ilvl w:val="1"/>
                <w:numId w:val="11"/>
              </w:numPr>
              <w:snapToGrid w:val="0"/>
              <w:rPr>
                <w:rFonts w:eastAsia="MS Mincho"/>
                <w:sz w:val="18"/>
                <w:szCs w:val="20"/>
                <w:highlight w:val="yellow"/>
                <w:lang w:eastAsia="ja-JP"/>
              </w:rPr>
            </w:pPr>
            <w:r>
              <w:rPr>
                <w:rFonts w:eastAsia="MS Mincho"/>
                <w:sz w:val="18"/>
                <w:szCs w:val="20"/>
                <w:highlight w:val="yellow"/>
                <w:lang w:eastAsia="ja-JP"/>
              </w:rPr>
              <w:t>FFS: Trigger condition for declaring beam-reporting event</w:t>
            </w:r>
          </w:p>
          <w:p w14:paraId="24B8E31B" w14:textId="77777777" w:rsidR="00DB0ED6" w:rsidRDefault="0083555A">
            <w:pPr>
              <w:jc w:val="both"/>
              <w:rPr>
                <w:sz w:val="16"/>
                <w:szCs w:val="16"/>
                <w:lang w:eastAsia="zh-CN"/>
              </w:rPr>
            </w:pPr>
            <w:r>
              <w:rPr>
                <w:sz w:val="16"/>
                <w:szCs w:val="16"/>
                <w:lang w:eastAsia="zh-CN"/>
              </w:rPr>
              <w:t>…</w:t>
            </w:r>
          </w:p>
          <w:p w14:paraId="63ED4B0A" w14:textId="77777777" w:rsidR="00DB0ED6" w:rsidRDefault="00DB0ED6">
            <w:pPr>
              <w:jc w:val="both"/>
              <w:rPr>
                <w:sz w:val="16"/>
                <w:szCs w:val="16"/>
                <w:highlight w:val="green"/>
                <w:lang w:eastAsia="zh-CN"/>
              </w:rPr>
            </w:pPr>
          </w:p>
          <w:p w14:paraId="21649C5F" w14:textId="77777777" w:rsidR="00DB0ED6" w:rsidRDefault="00DB0ED6">
            <w:pPr>
              <w:snapToGrid w:val="0"/>
              <w:rPr>
                <w:rFonts w:ascii="Times" w:eastAsia="Batang" w:hAnsi="Times"/>
                <w:iCs/>
                <w:sz w:val="16"/>
                <w:szCs w:val="16"/>
                <w:lang w:val="en-GB" w:eastAsia="en-US"/>
              </w:rPr>
            </w:pPr>
          </w:p>
          <w:p w14:paraId="2BCFA4E8" w14:textId="77777777" w:rsidR="00DB0ED6" w:rsidRDefault="0083555A">
            <w:pPr>
              <w:jc w:val="both"/>
              <w:rPr>
                <w:b/>
                <w:bCs/>
                <w:sz w:val="16"/>
                <w:szCs w:val="16"/>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 xml:space="preserve">116] </w:t>
            </w:r>
            <w:r>
              <w:rPr>
                <w:b/>
                <w:bCs/>
                <w:sz w:val="16"/>
                <w:szCs w:val="16"/>
                <w:highlight w:val="green"/>
                <w:lang w:eastAsia="zh-CN"/>
              </w:rPr>
              <w:t>Agreement</w:t>
            </w:r>
          </w:p>
          <w:p w14:paraId="57F61B31" w14:textId="77777777" w:rsidR="00DB0ED6" w:rsidRDefault="0083555A">
            <w:pPr>
              <w:overflowPunct w:val="0"/>
              <w:autoSpaceDE w:val="0"/>
              <w:autoSpaceDN w:val="0"/>
              <w:adjustRightInd w:val="0"/>
              <w:snapToGrid w:val="0"/>
              <w:textAlignment w:val="baseline"/>
              <w:rPr>
                <w:color w:val="000000"/>
                <w:sz w:val="18"/>
                <w:szCs w:val="18"/>
              </w:rPr>
            </w:pPr>
            <w:r>
              <w:rPr>
                <w:color w:val="000000"/>
                <w:sz w:val="18"/>
                <w:szCs w:val="18"/>
                <w:lang w:eastAsia="zh-CN"/>
              </w:rPr>
              <w:t>On UE-initiated/event-driven beam reporting</w:t>
            </w:r>
            <w:r>
              <w:rPr>
                <w:color w:val="000000"/>
                <w:sz w:val="18"/>
                <w:szCs w:val="18"/>
              </w:rPr>
              <w:t>, regarding trigger-event detection for beam reporting, RAN1 further study at least the following aspects: quality metrics, event-definition and threshold.</w:t>
            </w:r>
          </w:p>
          <w:p w14:paraId="177E0883" w14:textId="77777777" w:rsidR="00DB0ED6" w:rsidRDefault="0083555A">
            <w:pPr>
              <w:numPr>
                <w:ilvl w:val="0"/>
                <w:numId w:val="12"/>
              </w:numPr>
              <w:snapToGrid w:val="0"/>
              <w:jc w:val="both"/>
              <w:rPr>
                <w:color w:val="000000"/>
                <w:sz w:val="18"/>
                <w:szCs w:val="18"/>
                <w:highlight w:val="yellow"/>
                <w:lang w:eastAsia="zh-CN"/>
              </w:rPr>
            </w:pPr>
            <w:r>
              <w:rPr>
                <w:color w:val="000000"/>
                <w:sz w:val="18"/>
                <w:szCs w:val="18"/>
                <w:highlight w:val="yellow"/>
                <w:lang w:eastAsia="zh-CN"/>
              </w:rPr>
              <w:t>Further study trigger events, including the following example as a starting point</w:t>
            </w:r>
          </w:p>
          <w:p w14:paraId="591937AB" w14:textId="77777777" w:rsidR="00DB0ED6" w:rsidRDefault="0083555A">
            <w:pPr>
              <w:numPr>
                <w:ilvl w:val="1"/>
                <w:numId w:val="12"/>
              </w:numPr>
              <w:snapToGrid w:val="0"/>
              <w:jc w:val="both"/>
              <w:rPr>
                <w:color w:val="000000"/>
                <w:sz w:val="18"/>
                <w:szCs w:val="18"/>
                <w:highlight w:val="yellow"/>
                <w:lang w:eastAsia="zh-CN"/>
              </w:rPr>
            </w:pPr>
            <w:r>
              <w:rPr>
                <w:color w:val="000000"/>
                <w:sz w:val="18"/>
                <w:szCs w:val="18"/>
                <w:highlight w:val="yellow"/>
                <w:lang w:eastAsia="zh-CN"/>
              </w:rPr>
              <w:t>Event-1: Quality of the current beam is worse than a certain threshold.</w:t>
            </w:r>
          </w:p>
          <w:p w14:paraId="37799029" w14:textId="77777777" w:rsidR="00DB0ED6" w:rsidRDefault="0083555A">
            <w:pPr>
              <w:numPr>
                <w:ilvl w:val="1"/>
                <w:numId w:val="12"/>
              </w:numPr>
              <w:snapToGrid w:val="0"/>
              <w:jc w:val="both"/>
              <w:rPr>
                <w:color w:val="000000"/>
                <w:sz w:val="18"/>
                <w:szCs w:val="18"/>
                <w:highlight w:val="yellow"/>
                <w:lang w:eastAsia="zh-CN"/>
              </w:rPr>
            </w:pPr>
            <w:r>
              <w:rPr>
                <w:color w:val="000000"/>
                <w:sz w:val="18"/>
                <w:szCs w:val="18"/>
                <w:highlight w:val="yellow"/>
                <w:lang w:eastAsia="zh-CN"/>
              </w:rPr>
              <w:t xml:space="preserve">Event-2: Quality of at least one new beam, such as L1-RSRP, becomes a threshold value better than the current beam. </w:t>
            </w:r>
          </w:p>
          <w:p w14:paraId="4D9C4418" w14:textId="77777777" w:rsidR="00DB0ED6" w:rsidRDefault="0083555A">
            <w:pPr>
              <w:numPr>
                <w:ilvl w:val="1"/>
                <w:numId w:val="12"/>
              </w:numPr>
              <w:snapToGrid w:val="0"/>
              <w:jc w:val="both"/>
              <w:rPr>
                <w:color w:val="000000"/>
                <w:sz w:val="18"/>
                <w:szCs w:val="18"/>
                <w:highlight w:val="yellow"/>
                <w:lang w:eastAsia="zh-CN"/>
              </w:rPr>
            </w:pPr>
            <w:r>
              <w:rPr>
                <w:color w:val="000000"/>
                <w:sz w:val="18"/>
                <w:szCs w:val="18"/>
                <w:highlight w:val="yellow"/>
                <w:lang w:eastAsia="zh-CN"/>
              </w:rPr>
              <w:t xml:space="preserve">Event-3: Quality of a new beam is better than a certain threshold. </w:t>
            </w:r>
          </w:p>
          <w:p w14:paraId="7EED2654" w14:textId="77777777" w:rsidR="00DB0ED6" w:rsidRDefault="0083555A">
            <w:pPr>
              <w:numPr>
                <w:ilvl w:val="1"/>
                <w:numId w:val="12"/>
              </w:numPr>
              <w:snapToGrid w:val="0"/>
              <w:jc w:val="both"/>
              <w:rPr>
                <w:color w:val="000000"/>
                <w:sz w:val="18"/>
                <w:szCs w:val="18"/>
                <w:highlight w:val="yellow"/>
                <w:lang w:eastAsia="zh-CN"/>
              </w:rPr>
            </w:pPr>
            <w:r>
              <w:rPr>
                <w:color w:val="000000"/>
                <w:sz w:val="18"/>
                <w:szCs w:val="18"/>
                <w:highlight w:val="yellow"/>
                <w:lang w:eastAsia="zh-CN"/>
              </w:rPr>
              <w:t xml:space="preserve">Event-4: Quality of </w:t>
            </w:r>
            <w:r>
              <w:rPr>
                <w:sz w:val="18"/>
                <w:szCs w:val="18"/>
                <w:highlight w:val="yellow"/>
              </w:rPr>
              <w:t>the current beam is worse than a threshold 1, and quality of at least one new beam is better than a threshold 2.</w:t>
            </w:r>
          </w:p>
          <w:p w14:paraId="6AE46E02" w14:textId="77777777" w:rsidR="00DB0ED6" w:rsidRDefault="0083555A">
            <w:pPr>
              <w:numPr>
                <w:ilvl w:val="1"/>
                <w:numId w:val="12"/>
              </w:numPr>
              <w:snapToGrid w:val="0"/>
              <w:jc w:val="both"/>
              <w:rPr>
                <w:color w:val="000000"/>
                <w:sz w:val="18"/>
                <w:szCs w:val="18"/>
                <w:highlight w:val="yellow"/>
                <w:lang w:eastAsia="zh-CN"/>
              </w:rPr>
            </w:pPr>
            <w:r>
              <w:rPr>
                <w:color w:val="000000"/>
                <w:sz w:val="18"/>
                <w:szCs w:val="18"/>
                <w:highlight w:val="yellow"/>
                <w:lang w:eastAsia="zh-CN"/>
              </w:rPr>
              <w:t>Others are not precluded.</w:t>
            </w:r>
          </w:p>
          <w:p w14:paraId="585D288E" w14:textId="77777777" w:rsidR="00DB0ED6" w:rsidRDefault="0083555A">
            <w:pPr>
              <w:numPr>
                <w:ilvl w:val="0"/>
                <w:numId w:val="12"/>
              </w:numPr>
              <w:snapToGrid w:val="0"/>
              <w:jc w:val="both"/>
              <w:rPr>
                <w:color w:val="000000"/>
                <w:sz w:val="18"/>
                <w:szCs w:val="18"/>
                <w:lang w:eastAsia="zh-CN"/>
              </w:rPr>
            </w:pPr>
            <w:r>
              <w:rPr>
                <w:color w:val="000000"/>
                <w:sz w:val="18"/>
                <w:szCs w:val="18"/>
                <w:lang w:eastAsia="zh-CN"/>
              </w:rPr>
              <w:t>Note: Companies are encouraged to provide details on procedure (e.g. how it is used) related to their preferred event</w:t>
            </w:r>
          </w:p>
          <w:p w14:paraId="08E9A3BC" w14:textId="77777777" w:rsidR="00DB0ED6" w:rsidRDefault="00DB0ED6">
            <w:pPr>
              <w:snapToGrid w:val="0"/>
              <w:rPr>
                <w:rFonts w:ascii="Times" w:eastAsia="Batang" w:hAnsi="Times"/>
                <w:iCs/>
                <w:sz w:val="16"/>
                <w:szCs w:val="16"/>
                <w:lang w:eastAsia="en-US"/>
              </w:rPr>
            </w:pPr>
          </w:p>
          <w:p w14:paraId="063B161A" w14:textId="77777777" w:rsidR="00DB0ED6" w:rsidRDefault="0083555A">
            <w:pPr>
              <w:snapToGrid w:val="0"/>
              <w:rPr>
                <w:rFonts w:ascii="Times" w:eastAsia="Batang" w:hAnsi="Times"/>
                <w:iCs/>
                <w:sz w:val="16"/>
                <w:szCs w:val="16"/>
                <w:lang w:val="en-GB" w:eastAsia="en-US"/>
              </w:rPr>
            </w:pPr>
            <w:r>
              <w:rPr>
                <w:rFonts w:ascii="Times" w:eastAsia="Batang" w:hAnsi="Times"/>
                <w:iCs/>
                <w:sz w:val="16"/>
                <w:szCs w:val="16"/>
                <w:lang w:val="en-GB" w:eastAsia="en-US"/>
              </w:rPr>
              <w:t> </w:t>
            </w:r>
          </w:p>
          <w:p w14:paraId="23CB9CC4" w14:textId="77777777" w:rsidR="00DB0ED6" w:rsidRDefault="0083555A">
            <w:pPr>
              <w:jc w:val="both"/>
              <w:rPr>
                <w:b/>
                <w:bCs/>
                <w:sz w:val="16"/>
                <w:szCs w:val="16"/>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 xml:space="preserve">116] </w:t>
            </w:r>
            <w:r>
              <w:rPr>
                <w:b/>
                <w:bCs/>
                <w:sz w:val="16"/>
                <w:szCs w:val="16"/>
                <w:highlight w:val="green"/>
                <w:lang w:eastAsia="zh-CN"/>
              </w:rPr>
              <w:t>Agreement</w:t>
            </w:r>
          </w:p>
          <w:p w14:paraId="5549E351" w14:textId="77777777" w:rsidR="00DB0ED6" w:rsidRDefault="0083555A">
            <w:pPr>
              <w:overflowPunct w:val="0"/>
              <w:autoSpaceDE w:val="0"/>
              <w:autoSpaceDN w:val="0"/>
              <w:adjustRightInd w:val="0"/>
              <w:snapToGrid w:val="0"/>
              <w:textAlignment w:val="baseline"/>
              <w:rPr>
                <w:color w:val="000000"/>
                <w:sz w:val="18"/>
                <w:szCs w:val="18"/>
              </w:rPr>
            </w:pPr>
            <w:r>
              <w:rPr>
                <w:color w:val="000000"/>
                <w:sz w:val="18"/>
                <w:szCs w:val="18"/>
                <w:lang w:eastAsia="zh-CN"/>
              </w:rPr>
              <w:t>On UE-initiated/event-driven beam reporting</w:t>
            </w:r>
            <w:r>
              <w:rPr>
                <w:color w:val="000000"/>
                <w:sz w:val="18"/>
                <w:szCs w:val="18"/>
              </w:rPr>
              <w:t xml:space="preserve">, </w:t>
            </w:r>
            <w:r>
              <w:rPr>
                <w:color w:val="000000"/>
                <w:sz w:val="18"/>
                <w:szCs w:val="18"/>
                <w:highlight w:val="yellow"/>
              </w:rPr>
              <w:t>at least s</w:t>
            </w:r>
            <w:r>
              <w:rPr>
                <w:color w:val="000000"/>
                <w:sz w:val="18"/>
                <w:szCs w:val="18"/>
                <w:highlight w:val="yellow"/>
                <w:lang w:eastAsia="zh-CN"/>
              </w:rPr>
              <w:t>upport L1-RSRP as a measurement quantity</w:t>
            </w:r>
            <w:r>
              <w:rPr>
                <w:color w:val="000000"/>
                <w:sz w:val="18"/>
                <w:szCs w:val="18"/>
                <w:lang w:eastAsia="zh-CN"/>
              </w:rPr>
              <w:t xml:space="preserve"> on SSB for intra-cell and inter-cell, and periodic CSI-RS for beam management</w:t>
            </w:r>
          </w:p>
          <w:p w14:paraId="0EA28BA5" w14:textId="77777777" w:rsidR="00DB0ED6" w:rsidRDefault="0083555A">
            <w:pPr>
              <w:numPr>
                <w:ilvl w:val="0"/>
                <w:numId w:val="12"/>
              </w:numPr>
              <w:snapToGrid w:val="0"/>
              <w:ind w:left="466" w:hanging="284"/>
              <w:jc w:val="both"/>
              <w:rPr>
                <w:color w:val="000000"/>
                <w:sz w:val="18"/>
                <w:szCs w:val="18"/>
                <w:highlight w:val="yellow"/>
                <w:lang w:eastAsia="zh-CN"/>
              </w:rPr>
            </w:pPr>
            <w:r>
              <w:rPr>
                <w:color w:val="000000"/>
                <w:sz w:val="18"/>
                <w:szCs w:val="18"/>
                <w:highlight w:val="yellow"/>
                <w:lang w:eastAsia="zh-CN"/>
              </w:rPr>
              <w:t xml:space="preserve">Notes: measurement results may be contained in the beam report and/or used as quality metric(s) to initiate/trigger the reporting. </w:t>
            </w:r>
          </w:p>
          <w:p w14:paraId="0CD3FE07" w14:textId="77777777" w:rsidR="00DB0ED6" w:rsidRDefault="0083555A">
            <w:pPr>
              <w:jc w:val="both"/>
              <w:rPr>
                <w:sz w:val="16"/>
                <w:szCs w:val="16"/>
                <w:lang w:eastAsia="zh-CN"/>
              </w:rPr>
            </w:pPr>
            <w:r>
              <w:rPr>
                <w:sz w:val="16"/>
                <w:szCs w:val="16"/>
                <w:lang w:eastAsia="zh-CN"/>
              </w:rPr>
              <w:t>…</w:t>
            </w:r>
          </w:p>
          <w:p w14:paraId="3BC51827" w14:textId="77777777" w:rsidR="00DB0ED6" w:rsidRDefault="00DB0ED6">
            <w:pPr>
              <w:jc w:val="both"/>
              <w:rPr>
                <w:b/>
                <w:color w:val="0000FF"/>
                <w:sz w:val="18"/>
                <w:szCs w:val="18"/>
              </w:rPr>
            </w:pPr>
          </w:p>
          <w:p w14:paraId="133C6032" w14:textId="77777777" w:rsidR="00DB0ED6" w:rsidRDefault="0083555A">
            <w:pPr>
              <w:snapToGrid w:val="0"/>
              <w:jc w:val="both"/>
              <w:rPr>
                <w:color w:val="3333FF"/>
                <w:sz w:val="18"/>
                <w:szCs w:val="18"/>
                <w:lang w:eastAsia="zh-CN"/>
              </w:rPr>
            </w:pPr>
            <w:r>
              <w:rPr>
                <w:b/>
                <w:color w:val="0000FF"/>
                <w:sz w:val="18"/>
                <w:szCs w:val="18"/>
              </w:rPr>
              <w:t>FL note</w:t>
            </w:r>
            <w:r>
              <w:rPr>
                <w:color w:val="0000FF"/>
                <w:sz w:val="18"/>
                <w:szCs w:val="18"/>
              </w:rPr>
              <w:t xml:space="preserve">: Per pre-meeting offline discussion [1] and companies’ </w:t>
            </w:r>
            <w:proofErr w:type="spellStart"/>
            <w:r>
              <w:rPr>
                <w:color w:val="0000FF"/>
                <w:sz w:val="18"/>
                <w:szCs w:val="18"/>
              </w:rPr>
              <w:t>tdoc</w:t>
            </w:r>
            <w:proofErr w:type="spellEnd"/>
            <w:r>
              <w:rPr>
                <w:color w:val="0000FF"/>
                <w:sz w:val="18"/>
                <w:szCs w:val="18"/>
              </w:rPr>
              <w:t xml:space="preserve"> input, r</w:t>
            </w:r>
            <w:r>
              <w:rPr>
                <w:color w:val="3333FF"/>
                <w:sz w:val="18"/>
                <w:szCs w:val="18"/>
                <w:lang w:eastAsia="zh-CN"/>
              </w:rPr>
              <w:t>egarding trigger event, the following is observed:</w:t>
            </w:r>
          </w:p>
          <w:p w14:paraId="0E431158" w14:textId="3AB2CC74" w:rsidR="00DB0ED6" w:rsidRDefault="0083555A">
            <w:pPr>
              <w:pStyle w:val="ListParagraph"/>
              <w:numPr>
                <w:ilvl w:val="0"/>
                <w:numId w:val="13"/>
              </w:numPr>
              <w:snapToGrid w:val="0"/>
              <w:spacing w:after="0" w:line="240" w:lineRule="auto"/>
              <w:contextualSpacing/>
              <w:jc w:val="both"/>
              <w:rPr>
                <w:rFonts w:eastAsia="等线"/>
                <w:color w:val="3333FF"/>
                <w:sz w:val="18"/>
                <w:szCs w:val="18"/>
                <w:lang w:eastAsia="zh-CN"/>
              </w:rPr>
            </w:pPr>
            <w:r>
              <w:rPr>
                <w:rFonts w:eastAsia="等线"/>
                <w:color w:val="3333FF"/>
                <w:sz w:val="18"/>
                <w:szCs w:val="18"/>
                <w:lang w:eastAsia="zh-CN"/>
              </w:rPr>
              <w:t>Event-1 (13): E///, QC, Xiaomi, Sharp, Apple, Fujitsu, Huawei/</w:t>
            </w:r>
            <w:proofErr w:type="spellStart"/>
            <w:r>
              <w:rPr>
                <w:rFonts w:eastAsia="等线"/>
                <w:color w:val="3333FF"/>
                <w:sz w:val="18"/>
                <w:szCs w:val="18"/>
                <w:lang w:eastAsia="zh-CN"/>
              </w:rPr>
              <w:t>Hisi</w:t>
            </w:r>
            <w:proofErr w:type="spellEnd"/>
            <w:r>
              <w:rPr>
                <w:rFonts w:eastAsia="等线"/>
                <w:color w:val="3333FF"/>
                <w:sz w:val="18"/>
                <w:szCs w:val="18"/>
                <w:lang w:eastAsia="zh-CN"/>
              </w:rPr>
              <w:t>, Intel, KDDI, Sony</w:t>
            </w:r>
            <w:r>
              <w:rPr>
                <w:rFonts w:eastAsia="等线" w:hint="eastAsia"/>
                <w:color w:val="3333FF"/>
                <w:sz w:val="18"/>
                <w:szCs w:val="18"/>
                <w:lang w:eastAsia="zh-CN"/>
              </w:rPr>
              <w:t>,</w:t>
            </w:r>
            <w:r>
              <w:rPr>
                <w:rFonts w:eastAsia="等线"/>
                <w:color w:val="3333FF"/>
                <w:sz w:val="18"/>
                <w:szCs w:val="18"/>
                <w:lang w:eastAsia="zh-CN"/>
              </w:rPr>
              <w:t xml:space="preserve"> Google, Sharp, Panasonic</w:t>
            </w:r>
            <w:r w:rsidR="00D41163">
              <w:rPr>
                <w:rFonts w:eastAsia="等线"/>
                <w:color w:val="3333FF"/>
                <w:sz w:val="18"/>
                <w:szCs w:val="18"/>
                <w:lang w:eastAsia="zh-CN"/>
              </w:rPr>
              <w:t xml:space="preserve">, </w:t>
            </w:r>
            <w:proofErr w:type="spellStart"/>
            <w:r w:rsidR="00D41163">
              <w:rPr>
                <w:rFonts w:eastAsia="等线"/>
                <w:color w:val="3333FF"/>
                <w:sz w:val="18"/>
                <w:szCs w:val="18"/>
                <w:lang w:eastAsia="zh-CN"/>
              </w:rPr>
              <w:t>Spreadtrum</w:t>
            </w:r>
            <w:proofErr w:type="spellEnd"/>
          </w:p>
          <w:p w14:paraId="3DFD12C5" w14:textId="77777777" w:rsidR="00DB0ED6" w:rsidRDefault="0083555A">
            <w:pPr>
              <w:pStyle w:val="ListParagraph"/>
              <w:numPr>
                <w:ilvl w:val="0"/>
                <w:numId w:val="13"/>
              </w:numPr>
              <w:snapToGrid w:val="0"/>
              <w:spacing w:after="0" w:line="240" w:lineRule="auto"/>
              <w:contextualSpacing/>
              <w:jc w:val="both"/>
              <w:rPr>
                <w:rFonts w:eastAsia="等线"/>
                <w:color w:val="3333FF"/>
                <w:sz w:val="18"/>
                <w:szCs w:val="18"/>
                <w:lang w:eastAsia="zh-CN"/>
              </w:rPr>
            </w:pPr>
            <w:r>
              <w:rPr>
                <w:rFonts w:eastAsia="等线"/>
                <w:color w:val="3333FF"/>
                <w:sz w:val="18"/>
                <w:szCs w:val="18"/>
                <w:lang w:eastAsia="zh-CN"/>
              </w:rPr>
              <w:t xml:space="preserve">Event-2 (28): E///, SS, OPPO, ZTE, MTK, </w:t>
            </w:r>
            <w:proofErr w:type="spellStart"/>
            <w:r>
              <w:rPr>
                <w:rFonts w:eastAsia="等线"/>
                <w:color w:val="3333FF"/>
                <w:sz w:val="18"/>
                <w:szCs w:val="18"/>
                <w:lang w:eastAsia="zh-CN"/>
              </w:rPr>
              <w:t>xiaomi</w:t>
            </w:r>
            <w:proofErr w:type="spellEnd"/>
            <w:r>
              <w:rPr>
                <w:rFonts w:eastAsia="等线"/>
                <w:color w:val="3333FF"/>
                <w:sz w:val="18"/>
                <w:szCs w:val="18"/>
                <w:lang w:eastAsia="zh-CN"/>
              </w:rPr>
              <w:t xml:space="preserve">, LG, NTT DOCOMO, QC, ETRI, vivo, </w:t>
            </w:r>
            <w:proofErr w:type="spellStart"/>
            <w:r>
              <w:rPr>
                <w:rFonts w:eastAsia="等线"/>
                <w:color w:val="3333FF"/>
                <w:sz w:val="18"/>
                <w:szCs w:val="18"/>
                <w:lang w:eastAsia="zh-CN"/>
              </w:rPr>
              <w:t>Spreadtrum</w:t>
            </w:r>
            <w:proofErr w:type="spellEnd"/>
            <w:r>
              <w:rPr>
                <w:rFonts w:eastAsia="等线"/>
                <w:color w:val="3333FF"/>
                <w:sz w:val="18"/>
                <w:szCs w:val="18"/>
                <w:lang w:eastAsia="zh-CN"/>
              </w:rPr>
              <w:t>, CATT, IDC, Sharp, Apple, Fujitsu, Lenovo, Huawei/</w:t>
            </w:r>
            <w:proofErr w:type="spellStart"/>
            <w:r>
              <w:rPr>
                <w:rFonts w:eastAsia="等线"/>
                <w:color w:val="3333FF"/>
                <w:sz w:val="18"/>
                <w:szCs w:val="18"/>
                <w:lang w:eastAsia="zh-CN"/>
              </w:rPr>
              <w:t>Hisi</w:t>
            </w:r>
            <w:proofErr w:type="spellEnd"/>
            <w:r>
              <w:rPr>
                <w:rFonts w:eastAsia="等线"/>
                <w:color w:val="3333FF"/>
                <w:sz w:val="18"/>
                <w:szCs w:val="18"/>
                <w:lang w:eastAsia="zh-CN"/>
              </w:rPr>
              <w:t xml:space="preserve">, Intel, Google, CMCC, Nokia, </w:t>
            </w:r>
            <w:proofErr w:type="spellStart"/>
            <w:r>
              <w:rPr>
                <w:rFonts w:eastAsia="等线"/>
                <w:color w:val="3333FF"/>
                <w:sz w:val="18"/>
                <w:szCs w:val="18"/>
                <w:lang w:eastAsia="zh-CN"/>
              </w:rPr>
              <w:t>Futurewei</w:t>
            </w:r>
            <w:proofErr w:type="spellEnd"/>
            <w:r>
              <w:rPr>
                <w:rFonts w:eastAsia="等线"/>
                <w:color w:val="3333FF"/>
                <w:sz w:val="18"/>
                <w:szCs w:val="18"/>
                <w:lang w:eastAsia="zh-CN"/>
              </w:rPr>
              <w:t xml:space="preserve">, </w:t>
            </w:r>
            <w:proofErr w:type="spellStart"/>
            <w:r>
              <w:rPr>
                <w:rFonts w:eastAsia="等线"/>
                <w:color w:val="3333FF"/>
                <w:sz w:val="18"/>
                <w:szCs w:val="18"/>
                <w:lang w:eastAsia="zh-CN"/>
              </w:rPr>
              <w:t>CEWiT</w:t>
            </w:r>
            <w:proofErr w:type="spellEnd"/>
            <w:r>
              <w:rPr>
                <w:rFonts w:eastAsia="等线"/>
                <w:color w:val="3333FF"/>
                <w:sz w:val="18"/>
                <w:szCs w:val="18"/>
                <w:lang w:eastAsia="zh-CN"/>
              </w:rPr>
              <w:t xml:space="preserve">, KDDI, ETRI, Panasonic, </w:t>
            </w:r>
          </w:p>
          <w:p w14:paraId="30C5D314" w14:textId="4F276756" w:rsidR="00DB0ED6" w:rsidRDefault="0083555A">
            <w:pPr>
              <w:pStyle w:val="ListParagraph"/>
              <w:numPr>
                <w:ilvl w:val="0"/>
                <w:numId w:val="13"/>
              </w:numPr>
              <w:snapToGrid w:val="0"/>
              <w:spacing w:after="0" w:line="240" w:lineRule="auto"/>
              <w:contextualSpacing/>
              <w:jc w:val="both"/>
              <w:rPr>
                <w:rFonts w:eastAsia="等线"/>
                <w:color w:val="3333FF"/>
                <w:sz w:val="18"/>
                <w:szCs w:val="18"/>
                <w:lang w:eastAsia="zh-CN"/>
              </w:rPr>
            </w:pPr>
            <w:r>
              <w:rPr>
                <w:rFonts w:eastAsia="等线"/>
                <w:color w:val="3333FF"/>
                <w:sz w:val="18"/>
                <w:szCs w:val="18"/>
                <w:lang w:eastAsia="zh-CN"/>
              </w:rPr>
              <w:t>Event-3 (3): LG, QC</w:t>
            </w:r>
            <w:r>
              <w:rPr>
                <w:color w:val="0000FF"/>
                <w:sz w:val="18"/>
                <w:szCs w:val="18"/>
                <w:lang w:eastAsia="zh-CN"/>
              </w:rPr>
              <w:t>, E///</w:t>
            </w:r>
            <w:r w:rsidR="00D41163">
              <w:rPr>
                <w:rFonts w:eastAsia="等线"/>
                <w:color w:val="3333FF"/>
                <w:sz w:val="18"/>
                <w:szCs w:val="18"/>
                <w:lang w:eastAsia="zh-CN"/>
              </w:rPr>
              <w:t xml:space="preserve">, </w:t>
            </w:r>
            <w:proofErr w:type="spellStart"/>
            <w:r w:rsidR="00D41163">
              <w:rPr>
                <w:rFonts w:eastAsia="等线"/>
                <w:color w:val="3333FF"/>
                <w:sz w:val="18"/>
                <w:szCs w:val="18"/>
                <w:lang w:eastAsia="zh-CN"/>
              </w:rPr>
              <w:t>Spreadtrum</w:t>
            </w:r>
            <w:proofErr w:type="spellEnd"/>
          </w:p>
          <w:p w14:paraId="303F72FE" w14:textId="35B42C47" w:rsidR="00DB0ED6" w:rsidRDefault="0083555A">
            <w:pPr>
              <w:pStyle w:val="ListParagraph"/>
              <w:numPr>
                <w:ilvl w:val="0"/>
                <w:numId w:val="13"/>
              </w:numPr>
              <w:snapToGrid w:val="0"/>
              <w:spacing w:after="0" w:line="240" w:lineRule="auto"/>
              <w:contextualSpacing/>
              <w:jc w:val="both"/>
              <w:rPr>
                <w:rFonts w:eastAsia="等线"/>
                <w:color w:val="3333FF"/>
                <w:sz w:val="18"/>
                <w:szCs w:val="18"/>
                <w:lang w:eastAsia="zh-CN"/>
              </w:rPr>
            </w:pPr>
            <w:r>
              <w:rPr>
                <w:rFonts w:eastAsia="等线"/>
                <w:color w:val="3333FF"/>
                <w:sz w:val="18"/>
                <w:szCs w:val="18"/>
                <w:lang w:eastAsia="zh-CN"/>
              </w:rPr>
              <w:t>Event-4 (3): QC, Google, NTT DOCOMO</w:t>
            </w:r>
            <w:r w:rsidR="00D41163">
              <w:rPr>
                <w:rFonts w:eastAsia="等线"/>
                <w:color w:val="3333FF"/>
                <w:sz w:val="18"/>
                <w:szCs w:val="18"/>
                <w:lang w:eastAsia="zh-CN"/>
              </w:rPr>
              <w:t xml:space="preserve">, </w:t>
            </w:r>
            <w:proofErr w:type="spellStart"/>
            <w:r w:rsidR="00D41163">
              <w:rPr>
                <w:rFonts w:eastAsia="等线"/>
                <w:color w:val="3333FF"/>
                <w:sz w:val="18"/>
                <w:szCs w:val="18"/>
                <w:lang w:eastAsia="zh-CN"/>
              </w:rPr>
              <w:t>Spreadtrum</w:t>
            </w:r>
            <w:proofErr w:type="spellEnd"/>
          </w:p>
          <w:p w14:paraId="0D2B541E" w14:textId="77777777" w:rsidR="00DB0ED6" w:rsidRDefault="0083555A">
            <w:pPr>
              <w:snapToGrid w:val="0"/>
              <w:jc w:val="both"/>
              <w:rPr>
                <w:color w:val="3333FF"/>
                <w:sz w:val="18"/>
                <w:szCs w:val="18"/>
                <w:lang w:eastAsia="zh-CN"/>
              </w:rPr>
            </w:pPr>
            <w:r>
              <w:rPr>
                <w:color w:val="3333FF"/>
                <w:sz w:val="18"/>
                <w:szCs w:val="18"/>
                <w:lang w:eastAsia="zh-CN"/>
              </w:rPr>
              <w:t xml:space="preserve">FYI, one more event is mentioned by HW for assisting gNB to identify a modified beam. </w:t>
            </w:r>
          </w:p>
          <w:p w14:paraId="5246AE35" w14:textId="77777777" w:rsidR="00DB0ED6" w:rsidRDefault="00DB0ED6">
            <w:pPr>
              <w:snapToGrid w:val="0"/>
              <w:jc w:val="both"/>
              <w:rPr>
                <w:color w:val="3333FF"/>
                <w:sz w:val="18"/>
                <w:szCs w:val="18"/>
                <w:lang w:eastAsia="zh-CN"/>
              </w:rPr>
            </w:pPr>
          </w:p>
          <w:p w14:paraId="7C9600A4" w14:textId="77777777" w:rsidR="00DB0ED6" w:rsidRDefault="0083555A">
            <w:pPr>
              <w:snapToGrid w:val="0"/>
              <w:jc w:val="both"/>
              <w:rPr>
                <w:color w:val="3333FF"/>
                <w:sz w:val="18"/>
                <w:szCs w:val="18"/>
                <w:lang w:eastAsia="zh-CN"/>
              </w:rPr>
            </w:pPr>
            <w:r>
              <w:rPr>
                <w:color w:val="3333FF"/>
                <w:sz w:val="18"/>
                <w:szCs w:val="18"/>
                <w:lang w:eastAsia="zh-CN"/>
              </w:rPr>
              <w:t xml:space="preserve">Regarding filtering operation, we have the following observation. </w:t>
            </w:r>
          </w:p>
          <w:p w14:paraId="21A3882B" w14:textId="1CF9CFD4" w:rsidR="00DB0ED6" w:rsidRDefault="0083555A">
            <w:pPr>
              <w:pStyle w:val="ListParagraph"/>
              <w:numPr>
                <w:ilvl w:val="0"/>
                <w:numId w:val="13"/>
              </w:numPr>
              <w:snapToGrid w:val="0"/>
              <w:spacing w:after="0" w:line="240" w:lineRule="auto"/>
              <w:contextualSpacing/>
              <w:jc w:val="both"/>
              <w:rPr>
                <w:rFonts w:eastAsia="等线"/>
                <w:color w:val="3333FF"/>
                <w:sz w:val="18"/>
                <w:szCs w:val="18"/>
                <w:lang w:eastAsia="zh-CN"/>
              </w:rPr>
            </w:pPr>
            <w:r>
              <w:rPr>
                <w:rFonts w:eastAsia="等线"/>
                <w:color w:val="3333FF"/>
                <w:sz w:val="18"/>
                <w:szCs w:val="18"/>
                <w:lang w:eastAsia="zh-CN"/>
              </w:rPr>
              <w:t>Option 1a (L1-RSRP) (1</w:t>
            </w:r>
            <w:r w:rsidR="000076F7">
              <w:rPr>
                <w:rFonts w:eastAsia="等线"/>
                <w:color w:val="3333FF"/>
                <w:sz w:val="18"/>
                <w:szCs w:val="18"/>
                <w:lang w:eastAsia="zh-CN"/>
              </w:rPr>
              <w:t>8</w:t>
            </w:r>
            <w:r>
              <w:rPr>
                <w:rFonts w:eastAsia="等线"/>
                <w:color w:val="3333FF"/>
                <w:sz w:val="18"/>
                <w:szCs w:val="18"/>
                <w:lang w:eastAsia="zh-CN"/>
              </w:rPr>
              <w:t xml:space="preserve">): </w:t>
            </w:r>
            <w:r w:rsidRPr="00040997">
              <w:rPr>
                <w:rFonts w:eastAsia="等线"/>
                <w:color w:val="0000FF"/>
                <w:sz w:val="18"/>
                <w:szCs w:val="18"/>
                <w:lang w:eastAsia="zh-CN"/>
              </w:rPr>
              <w:t>SS (no timer/counter), OPPO, ZTE, LG, NTT DOCOMO, QC, vivo, Lenovo</w:t>
            </w:r>
            <w:r w:rsidR="00476861" w:rsidRPr="00040997">
              <w:rPr>
                <w:rFonts w:eastAsia="等线"/>
                <w:color w:val="0000FF"/>
                <w:sz w:val="18"/>
                <w:szCs w:val="18"/>
                <w:lang w:eastAsia="zh-CN"/>
              </w:rPr>
              <w:t xml:space="preserve"> (w. timer/counter)</w:t>
            </w:r>
            <w:r w:rsidRPr="00040997">
              <w:rPr>
                <w:rFonts w:eastAsia="等线"/>
                <w:color w:val="0000FF"/>
                <w:sz w:val="18"/>
                <w:szCs w:val="18"/>
                <w:lang w:eastAsia="zh-CN"/>
              </w:rPr>
              <w:t>, Intel (w. timer/counter, 2</w:t>
            </w:r>
            <w:r w:rsidRPr="00040997">
              <w:rPr>
                <w:rFonts w:eastAsia="等线"/>
                <w:color w:val="0000FF"/>
                <w:sz w:val="18"/>
                <w:szCs w:val="18"/>
                <w:vertAlign w:val="superscript"/>
                <w:lang w:eastAsia="zh-CN"/>
              </w:rPr>
              <w:t>nd</w:t>
            </w:r>
            <w:r w:rsidRPr="00040997">
              <w:rPr>
                <w:rFonts w:eastAsia="等线"/>
                <w:color w:val="0000FF"/>
                <w:sz w:val="18"/>
                <w:szCs w:val="18"/>
                <w:lang w:eastAsia="zh-CN"/>
              </w:rPr>
              <w:t xml:space="preserve"> priority), ETRI, Nokia, </w:t>
            </w:r>
            <w:proofErr w:type="spellStart"/>
            <w:r w:rsidRPr="00040997">
              <w:rPr>
                <w:rFonts w:eastAsia="等线"/>
                <w:color w:val="0000FF"/>
                <w:sz w:val="18"/>
                <w:szCs w:val="18"/>
                <w:lang w:eastAsia="zh-CN"/>
              </w:rPr>
              <w:t>Futurewei</w:t>
            </w:r>
            <w:proofErr w:type="spellEnd"/>
            <w:r w:rsidRPr="00040997">
              <w:rPr>
                <w:rFonts w:eastAsia="等线"/>
                <w:color w:val="0000FF"/>
                <w:sz w:val="18"/>
                <w:szCs w:val="18"/>
                <w:lang w:eastAsia="zh-CN"/>
              </w:rPr>
              <w:t xml:space="preserve">, </w:t>
            </w:r>
            <w:proofErr w:type="spellStart"/>
            <w:r w:rsidRPr="00040997">
              <w:rPr>
                <w:rFonts w:eastAsia="等线"/>
                <w:color w:val="0000FF"/>
                <w:sz w:val="18"/>
                <w:szCs w:val="18"/>
                <w:lang w:eastAsia="zh-CN"/>
              </w:rPr>
              <w:t>Spreadtrum</w:t>
            </w:r>
            <w:proofErr w:type="spellEnd"/>
            <w:r w:rsidRPr="00040997">
              <w:rPr>
                <w:rFonts w:eastAsia="等线"/>
                <w:color w:val="0000FF"/>
                <w:sz w:val="18"/>
                <w:szCs w:val="18"/>
                <w:lang w:eastAsia="zh-CN"/>
              </w:rPr>
              <w:t xml:space="preserve"> (w. timer/counter), Panasonic (w. timer/counter),</w:t>
            </w:r>
            <w:r w:rsidR="000E58EB" w:rsidRPr="00040997">
              <w:rPr>
                <w:rFonts w:eastAsia="等线"/>
                <w:color w:val="0000FF"/>
                <w:sz w:val="18"/>
                <w:szCs w:val="18"/>
                <w:lang w:eastAsia="zh-CN"/>
              </w:rPr>
              <w:t xml:space="preserve"> </w:t>
            </w:r>
            <w:proofErr w:type="gramStart"/>
            <w:r w:rsidR="00C91414" w:rsidRPr="00040997">
              <w:rPr>
                <w:rFonts w:eastAsia="等线" w:hint="eastAsia"/>
                <w:color w:val="0000FF"/>
                <w:sz w:val="18"/>
                <w:szCs w:val="18"/>
                <w:lang w:eastAsia="zh-CN"/>
              </w:rPr>
              <w:t>Xiaomi</w:t>
            </w:r>
            <w:r w:rsidR="00C91414" w:rsidRPr="00040997">
              <w:rPr>
                <w:rFonts w:eastAsia="等线"/>
                <w:color w:val="0000FF"/>
                <w:sz w:val="18"/>
                <w:szCs w:val="18"/>
                <w:lang w:eastAsia="zh-CN"/>
              </w:rPr>
              <w:t>(</w:t>
            </w:r>
            <w:proofErr w:type="gramEnd"/>
            <w:r w:rsidR="00C91414" w:rsidRPr="00040997">
              <w:rPr>
                <w:rFonts w:eastAsia="等线"/>
                <w:color w:val="0000FF"/>
                <w:sz w:val="18"/>
                <w:szCs w:val="18"/>
                <w:lang w:eastAsia="zh-CN"/>
              </w:rPr>
              <w:t>w. timer/counter)</w:t>
            </w:r>
            <w:r w:rsidR="00C9512B" w:rsidRPr="00040997">
              <w:rPr>
                <w:rFonts w:eastAsia="等线"/>
                <w:color w:val="0000FF"/>
                <w:sz w:val="18"/>
                <w:szCs w:val="18"/>
                <w:lang w:eastAsia="zh-CN"/>
              </w:rPr>
              <w:t>, Huawei/</w:t>
            </w:r>
            <w:proofErr w:type="spellStart"/>
            <w:r w:rsidR="00C9512B" w:rsidRPr="00040997">
              <w:rPr>
                <w:rFonts w:eastAsia="等线"/>
                <w:color w:val="0000FF"/>
                <w:sz w:val="18"/>
                <w:szCs w:val="18"/>
                <w:lang w:eastAsia="zh-CN"/>
              </w:rPr>
              <w:t>HiSi</w:t>
            </w:r>
            <w:proofErr w:type="spellEnd"/>
            <w:r w:rsidR="00C9512B" w:rsidRPr="00040997">
              <w:rPr>
                <w:rFonts w:eastAsia="等线"/>
                <w:color w:val="0000FF"/>
                <w:sz w:val="18"/>
                <w:szCs w:val="18"/>
                <w:lang w:eastAsia="zh-CN"/>
              </w:rPr>
              <w:t xml:space="preserve">, </w:t>
            </w:r>
            <w:r w:rsidR="00F45C13" w:rsidRPr="00040997">
              <w:rPr>
                <w:rFonts w:eastAsia="等线"/>
                <w:color w:val="0000FF"/>
                <w:sz w:val="18"/>
                <w:szCs w:val="18"/>
                <w:lang w:eastAsia="zh-CN"/>
              </w:rPr>
              <w:t>Apple (</w:t>
            </w:r>
            <w:proofErr w:type="spellStart"/>
            <w:r w:rsidR="00F45C13" w:rsidRPr="00040997">
              <w:rPr>
                <w:rFonts w:eastAsia="等线"/>
                <w:color w:val="0000FF"/>
                <w:sz w:val="18"/>
                <w:szCs w:val="18"/>
                <w:lang w:eastAsia="zh-CN"/>
              </w:rPr>
              <w:t>w.timer</w:t>
            </w:r>
            <w:proofErr w:type="spellEnd"/>
            <w:r w:rsidR="00F45C13" w:rsidRPr="00040997">
              <w:rPr>
                <w:rFonts w:eastAsia="等线"/>
                <w:color w:val="0000FF"/>
                <w:sz w:val="18"/>
                <w:szCs w:val="18"/>
                <w:lang w:eastAsia="zh-CN"/>
              </w:rPr>
              <w:t>/counter)</w:t>
            </w:r>
            <w:r w:rsidR="000076F7">
              <w:rPr>
                <w:rFonts w:eastAsia="等线"/>
                <w:color w:val="0000FF"/>
                <w:sz w:val="18"/>
                <w:szCs w:val="18"/>
                <w:lang w:eastAsia="zh-CN"/>
              </w:rPr>
              <w:t>, TCL</w:t>
            </w:r>
          </w:p>
          <w:p w14:paraId="19ABA560" w14:textId="1F4CF9AC" w:rsidR="00DB0ED6" w:rsidRPr="00040997" w:rsidRDefault="0083555A">
            <w:pPr>
              <w:pStyle w:val="ListParagraph"/>
              <w:numPr>
                <w:ilvl w:val="0"/>
                <w:numId w:val="13"/>
              </w:numPr>
              <w:snapToGrid w:val="0"/>
              <w:spacing w:after="0" w:line="240" w:lineRule="auto"/>
              <w:contextualSpacing/>
              <w:jc w:val="both"/>
              <w:rPr>
                <w:rFonts w:eastAsia="等线"/>
                <w:color w:val="0000FF"/>
                <w:sz w:val="18"/>
                <w:szCs w:val="18"/>
                <w:lang w:eastAsia="zh-CN"/>
              </w:rPr>
            </w:pPr>
            <w:r>
              <w:rPr>
                <w:rFonts w:eastAsia="等线"/>
                <w:color w:val="3333FF"/>
                <w:sz w:val="18"/>
                <w:szCs w:val="18"/>
                <w:lang w:eastAsia="zh-CN"/>
              </w:rPr>
              <w:t xml:space="preserve">Option 1b (NW-configured filtered </w:t>
            </w:r>
            <w:r w:rsidRPr="00040997">
              <w:rPr>
                <w:rFonts w:eastAsia="等线"/>
                <w:color w:val="0000FF"/>
                <w:sz w:val="18"/>
                <w:szCs w:val="18"/>
                <w:lang w:eastAsia="zh-CN"/>
              </w:rPr>
              <w:t>RSRP/L1-RSRP) (</w:t>
            </w:r>
            <w:r w:rsidR="00040997" w:rsidRPr="00040997">
              <w:rPr>
                <w:rFonts w:eastAsia="等线"/>
                <w:color w:val="0000FF"/>
                <w:sz w:val="18"/>
                <w:szCs w:val="18"/>
                <w:lang w:eastAsia="zh-CN"/>
              </w:rPr>
              <w:t>6</w:t>
            </w:r>
            <w:r w:rsidRPr="00040997">
              <w:rPr>
                <w:rFonts w:eastAsia="等线"/>
                <w:color w:val="0000FF"/>
                <w:sz w:val="18"/>
                <w:szCs w:val="18"/>
                <w:lang w:eastAsia="zh-CN"/>
              </w:rPr>
              <w:t xml:space="preserve">): E///, Intel (1st priority), </w:t>
            </w:r>
            <w:proofErr w:type="spellStart"/>
            <w:r w:rsidRPr="00040997">
              <w:rPr>
                <w:rFonts w:eastAsia="等线"/>
                <w:color w:val="0000FF"/>
                <w:sz w:val="18"/>
                <w:szCs w:val="18"/>
                <w:lang w:eastAsia="zh-CN"/>
              </w:rPr>
              <w:t>CEWiT</w:t>
            </w:r>
            <w:proofErr w:type="spellEnd"/>
            <w:r w:rsidRPr="00040997">
              <w:rPr>
                <w:rFonts w:eastAsia="等线"/>
                <w:color w:val="0000FF"/>
                <w:sz w:val="18"/>
                <w:szCs w:val="18"/>
                <w:lang w:eastAsia="zh-CN"/>
              </w:rPr>
              <w:t>, NTT DOCOMO</w:t>
            </w:r>
            <w:r w:rsidR="008045F3" w:rsidRPr="00040997">
              <w:rPr>
                <w:rFonts w:eastAsia="等线"/>
                <w:color w:val="0000FF"/>
                <w:sz w:val="18"/>
                <w:szCs w:val="18"/>
                <w:lang w:eastAsia="zh-CN"/>
              </w:rPr>
              <w:t>, Nokia</w:t>
            </w:r>
            <w:r w:rsidR="009F466F" w:rsidRPr="00040997">
              <w:rPr>
                <w:rFonts w:eastAsia="等线" w:hint="eastAsia"/>
                <w:color w:val="0000FF"/>
                <w:sz w:val="18"/>
                <w:szCs w:val="18"/>
                <w:lang w:eastAsia="zh-CN"/>
              </w:rPr>
              <w:t xml:space="preserve">, </w:t>
            </w:r>
            <w:r w:rsidR="009F466F" w:rsidRPr="00040997">
              <w:rPr>
                <w:rFonts w:eastAsia="等线"/>
                <w:color w:val="0000FF"/>
                <w:sz w:val="18"/>
                <w:szCs w:val="18"/>
                <w:lang w:eastAsia="zh-CN"/>
              </w:rPr>
              <w:t>CMCC (w. timer/counter)</w:t>
            </w:r>
          </w:p>
          <w:p w14:paraId="68F41FDA" w14:textId="77777777" w:rsidR="00DB0ED6" w:rsidRDefault="00DB0ED6">
            <w:pPr>
              <w:jc w:val="both"/>
              <w:rPr>
                <w:color w:val="0000FF"/>
                <w:sz w:val="18"/>
                <w:szCs w:val="18"/>
              </w:rPr>
            </w:pPr>
          </w:p>
          <w:p w14:paraId="7876CF13" w14:textId="77777777" w:rsidR="00DB0ED6" w:rsidRDefault="0083555A">
            <w:pPr>
              <w:jc w:val="both"/>
              <w:rPr>
                <w:color w:val="0000FF"/>
                <w:sz w:val="18"/>
                <w:szCs w:val="18"/>
              </w:rPr>
            </w:pPr>
            <w:r>
              <w:rPr>
                <w:color w:val="0000FF"/>
                <w:sz w:val="18"/>
                <w:szCs w:val="18"/>
              </w:rPr>
              <w:t>Then, we have the following offline proposal for trigger event. As a plan, this proposal will be treated on Monday first online session (further down-selection for options may be discussed later in RAN1#116-bis). If failed, discussion(s) on other topic(s) in Issue-1/2 have to be postponed, and then we may get stuck again.</w:t>
            </w:r>
          </w:p>
          <w:p w14:paraId="00F306CA" w14:textId="62505330" w:rsidR="00DB0ED6" w:rsidRDefault="0083555A">
            <w:pPr>
              <w:overflowPunct w:val="0"/>
              <w:autoSpaceDE w:val="0"/>
              <w:autoSpaceDN w:val="0"/>
              <w:adjustRightInd w:val="0"/>
              <w:snapToGrid w:val="0"/>
              <w:spacing w:before="240"/>
              <w:textAlignment w:val="baseline"/>
              <w:rPr>
                <w:sz w:val="18"/>
                <w:szCs w:val="18"/>
              </w:rPr>
            </w:pPr>
            <w:bookmarkStart w:id="4" w:name="OLE_LINK135"/>
            <w:r>
              <w:rPr>
                <w:b/>
                <w:bCs/>
                <w:sz w:val="18"/>
                <w:szCs w:val="18"/>
                <w:highlight w:val="yellow"/>
                <w:lang w:eastAsia="zh-CN"/>
              </w:rPr>
              <w:lastRenderedPageBreak/>
              <w:t>Proposal 1.1 (offline)</w:t>
            </w:r>
            <w:r>
              <w:rPr>
                <w:sz w:val="18"/>
                <w:szCs w:val="18"/>
                <w:highlight w:val="yellow"/>
                <w:lang w:eastAsia="zh-CN"/>
              </w:rPr>
              <w:t>:</w:t>
            </w:r>
            <w:r>
              <w:rPr>
                <w:sz w:val="18"/>
                <w:szCs w:val="18"/>
                <w:lang w:eastAsia="zh-CN"/>
              </w:rPr>
              <w:t xml:space="preserve"> On UE-initiated/event-driven beam reporting, regarding trigger-event detection for beam reporting, at least support</w:t>
            </w:r>
            <w:r>
              <w:rPr>
                <w:sz w:val="18"/>
                <w:szCs w:val="18"/>
              </w:rPr>
              <w:t xml:space="preserve"> Event-2: Quality of at least one new beam, such as L1-RSRP, becomes a threshold value better than </w:t>
            </w:r>
            <w:r w:rsidR="00436ACF" w:rsidRPr="00EE6A06">
              <w:rPr>
                <w:sz w:val="18"/>
                <w:szCs w:val="18"/>
              </w:rPr>
              <w:t xml:space="preserve">a </w:t>
            </w:r>
            <w:r>
              <w:rPr>
                <w:sz w:val="18"/>
                <w:szCs w:val="18"/>
              </w:rPr>
              <w:t>current beam.</w:t>
            </w:r>
          </w:p>
          <w:p w14:paraId="065822AB" w14:textId="77777777" w:rsidR="00DB0ED6" w:rsidRDefault="0083555A">
            <w:pPr>
              <w:numPr>
                <w:ilvl w:val="0"/>
                <w:numId w:val="12"/>
              </w:numPr>
              <w:snapToGrid w:val="0"/>
              <w:ind w:left="466" w:hanging="284"/>
              <w:jc w:val="both"/>
              <w:rPr>
                <w:sz w:val="18"/>
                <w:szCs w:val="18"/>
                <w:lang w:eastAsia="zh-CN"/>
              </w:rPr>
            </w:pPr>
            <w:r>
              <w:rPr>
                <w:sz w:val="18"/>
                <w:szCs w:val="18"/>
                <w:lang w:eastAsia="zh-CN"/>
              </w:rPr>
              <w:t xml:space="preserve">At least </w:t>
            </w:r>
            <w:r>
              <w:rPr>
                <w:rFonts w:hint="eastAsia"/>
                <w:sz w:val="18"/>
                <w:szCs w:val="18"/>
                <w:lang w:eastAsia="zh-CN"/>
              </w:rPr>
              <w:t>RSRP</w:t>
            </w:r>
            <w:r>
              <w:rPr>
                <w:sz w:val="18"/>
                <w:szCs w:val="18"/>
                <w:lang w:eastAsia="zh-CN"/>
              </w:rPr>
              <w:t xml:space="preserve"> is supported as quality metrics used for Event-2, and then further study and down-select the following options: </w:t>
            </w:r>
          </w:p>
          <w:p w14:paraId="7E369ED5" w14:textId="77777777" w:rsidR="00DB0ED6" w:rsidRDefault="0083555A">
            <w:pPr>
              <w:numPr>
                <w:ilvl w:val="1"/>
                <w:numId w:val="12"/>
              </w:numPr>
              <w:snapToGrid w:val="0"/>
              <w:jc w:val="both"/>
              <w:rPr>
                <w:sz w:val="18"/>
                <w:szCs w:val="18"/>
                <w:lang w:eastAsia="zh-CN"/>
              </w:rPr>
            </w:pPr>
            <w:r>
              <w:rPr>
                <w:sz w:val="18"/>
                <w:szCs w:val="18"/>
                <w:lang w:eastAsia="zh-CN"/>
              </w:rPr>
              <w:t>Option 1a: L1-RSRP</w:t>
            </w:r>
          </w:p>
          <w:p w14:paraId="10785D3B" w14:textId="77777777" w:rsidR="00DB0ED6" w:rsidRDefault="0083555A">
            <w:pPr>
              <w:numPr>
                <w:ilvl w:val="2"/>
                <w:numId w:val="12"/>
              </w:numPr>
              <w:snapToGrid w:val="0"/>
              <w:jc w:val="both"/>
              <w:rPr>
                <w:sz w:val="18"/>
                <w:szCs w:val="18"/>
                <w:lang w:eastAsia="zh-CN"/>
              </w:rPr>
            </w:pPr>
            <w:r>
              <w:rPr>
                <w:sz w:val="18"/>
                <w:szCs w:val="18"/>
                <w:lang w:eastAsia="zh-CN"/>
              </w:rPr>
              <w:t>Note: The corresponding filtering, if any, is up to UE implementation,</w:t>
            </w:r>
          </w:p>
          <w:p w14:paraId="54974D12" w14:textId="5D0AD3EB" w:rsidR="00DB0ED6" w:rsidRDefault="0083555A">
            <w:pPr>
              <w:numPr>
                <w:ilvl w:val="1"/>
                <w:numId w:val="12"/>
              </w:numPr>
              <w:snapToGrid w:val="0"/>
              <w:jc w:val="both"/>
              <w:rPr>
                <w:sz w:val="18"/>
                <w:szCs w:val="18"/>
                <w:lang w:eastAsia="zh-CN"/>
              </w:rPr>
            </w:pPr>
            <w:r>
              <w:rPr>
                <w:sz w:val="18"/>
                <w:szCs w:val="18"/>
                <w:lang w:eastAsia="zh-CN"/>
              </w:rPr>
              <w:t>Option 1b: NW-configured filtered RSRP/L1-R</w:t>
            </w:r>
            <w:r>
              <w:rPr>
                <w:rFonts w:hint="eastAsia"/>
                <w:sz w:val="18"/>
                <w:szCs w:val="18"/>
                <w:lang w:eastAsia="zh-CN"/>
              </w:rPr>
              <w:t>SRP</w:t>
            </w:r>
          </w:p>
          <w:p w14:paraId="0370B3F1" w14:textId="4E91A798" w:rsidR="00592440" w:rsidRPr="00676EA2" w:rsidRDefault="00592440" w:rsidP="00EE6A06">
            <w:pPr>
              <w:numPr>
                <w:ilvl w:val="1"/>
                <w:numId w:val="12"/>
              </w:numPr>
              <w:snapToGrid w:val="0"/>
              <w:jc w:val="both"/>
              <w:rPr>
                <w:sz w:val="18"/>
                <w:szCs w:val="18"/>
                <w:lang w:eastAsia="zh-CN"/>
              </w:rPr>
            </w:pPr>
            <w:r w:rsidRPr="00676EA2">
              <w:rPr>
                <w:sz w:val="18"/>
                <w:szCs w:val="18"/>
                <w:lang w:eastAsia="zh-CN"/>
              </w:rPr>
              <w:t xml:space="preserve">FFS: a timer/counter can be defined for event triggering </w:t>
            </w:r>
            <w:r w:rsidR="00EE6A06" w:rsidRPr="00676EA2">
              <w:rPr>
                <w:sz w:val="18"/>
                <w:szCs w:val="18"/>
                <w:lang w:eastAsia="zh-CN"/>
              </w:rPr>
              <w:t xml:space="preserve">evaluation </w:t>
            </w:r>
            <w:r w:rsidRPr="00676EA2">
              <w:rPr>
                <w:sz w:val="18"/>
                <w:szCs w:val="18"/>
                <w:lang w:eastAsia="zh-CN"/>
              </w:rPr>
              <w:t xml:space="preserve">(analogous to BFD procedure in TS 38.321).  </w:t>
            </w:r>
          </w:p>
          <w:p w14:paraId="4B749929" w14:textId="77777777" w:rsidR="00DB0ED6" w:rsidRDefault="0083555A">
            <w:pPr>
              <w:numPr>
                <w:ilvl w:val="0"/>
                <w:numId w:val="12"/>
              </w:numPr>
              <w:snapToGrid w:val="0"/>
              <w:ind w:left="466" w:hanging="284"/>
              <w:jc w:val="both"/>
              <w:rPr>
                <w:sz w:val="18"/>
                <w:szCs w:val="18"/>
                <w:lang w:eastAsia="zh-CN"/>
              </w:rPr>
            </w:pPr>
            <w:r>
              <w:rPr>
                <w:sz w:val="18"/>
                <w:szCs w:val="18"/>
                <w:lang w:eastAsia="zh-CN"/>
              </w:rPr>
              <w:t>Regarding RS measurement for the current beam for Event-2, down-select one or more of the following:</w:t>
            </w:r>
          </w:p>
          <w:p w14:paraId="532489C4" w14:textId="77777777" w:rsidR="00DB0ED6" w:rsidRDefault="0083555A">
            <w:pPr>
              <w:numPr>
                <w:ilvl w:val="1"/>
                <w:numId w:val="12"/>
              </w:numPr>
              <w:snapToGrid w:val="0"/>
              <w:jc w:val="both"/>
              <w:rPr>
                <w:sz w:val="18"/>
                <w:szCs w:val="18"/>
                <w:lang w:eastAsia="zh-CN"/>
              </w:rPr>
            </w:pPr>
            <w:r>
              <w:rPr>
                <w:sz w:val="18"/>
                <w:szCs w:val="18"/>
                <w:lang w:eastAsia="zh-CN"/>
              </w:rPr>
              <w:t>Option-2a (implicit manner): The RS for current beam is implicitly derived from a QCL RS of indicated TCI state.</w:t>
            </w:r>
          </w:p>
          <w:p w14:paraId="3BC6162B" w14:textId="77777777" w:rsidR="00DB0ED6" w:rsidRDefault="0083555A">
            <w:pPr>
              <w:numPr>
                <w:ilvl w:val="1"/>
                <w:numId w:val="12"/>
              </w:numPr>
              <w:snapToGrid w:val="0"/>
              <w:jc w:val="both"/>
              <w:rPr>
                <w:sz w:val="18"/>
                <w:szCs w:val="18"/>
                <w:lang w:eastAsia="zh-CN"/>
              </w:rPr>
            </w:pPr>
            <w:r>
              <w:rPr>
                <w:sz w:val="18"/>
                <w:szCs w:val="18"/>
                <w:lang w:eastAsia="zh-CN"/>
              </w:rPr>
              <w:t xml:space="preserve">Option-2b (implicit manner): The RS(s) for current beam(s) are implicitly derived from QCL RS(s) of activated TCI state(s). </w:t>
            </w:r>
          </w:p>
          <w:p w14:paraId="394D5407" w14:textId="77777777" w:rsidR="00DB0ED6" w:rsidRDefault="0083555A">
            <w:pPr>
              <w:numPr>
                <w:ilvl w:val="1"/>
                <w:numId w:val="12"/>
              </w:numPr>
              <w:snapToGrid w:val="0"/>
              <w:jc w:val="both"/>
              <w:rPr>
                <w:sz w:val="18"/>
                <w:szCs w:val="18"/>
                <w:lang w:eastAsia="zh-CN"/>
              </w:rPr>
            </w:pPr>
            <w:r>
              <w:rPr>
                <w:sz w:val="18"/>
                <w:szCs w:val="18"/>
                <w:lang w:eastAsia="zh-CN"/>
              </w:rPr>
              <w:t>Option-2c (explicit manner): The RS(s) for current beam(s) are explicitly configured by RRC or MAC-CE.</w:t>
            </w:r>
          </w:p>
          <w:p w14:paraId="669D534D" w14:textId="77777777" w:rsidR="00DB0ED6" w:rsidRDefault="0083555A">
            <w:pPr>
              <w:numPr>
                <w:ilvl w:val="0"/>
                <w:numId w:val="12"/>
              </w:numPr>
              <w:snapToGrid w:val="0"/>
              <w:ind w:left="466" w:hanging="284"/>
              <w:jc w:val="both"/>
              <w:rPr>
                <w:sz w:val="18"/>
                <w:szCs w:val="18"/>
                <w:lang w:eastAsia="zh-CN"/>
              </w:rPr>
            </w:pPr>
            <w:r>
              <w:rPr>
                <w:sz w:val="18"/>
                <w:szCs w:val="18"/>
                <w:lang w:eastAsia="zh-CN"/>
              </w:rPr>
              <w:t>Regarding RS measurement for the new beam for Event-2, down-select one or more of the following:</w:t>
            </w:r>
          </w:p>
          <w:p w14:paraId="3C91AB1B" w14:textId="4EF9C20D" w:rsidR="00DB0ED6" w:rsidRDefault="0083555A">
            <w:pPr>
              <w:numPr>
                <w:ilvl w:val="1"/>
                <w:numId w:val="12"/>
              </w:numPr>
              <w:snapToGrid w:val="0"/>
              <w:jc w:val="both"/>
              <w:rPr>
                <w:sz w:val="18"/>
                <w:szCs w:val="18"/>
                <w:lang w:eastAsia="zh-CN"/>
              </w:rPr>
            </w:pPr>
            <w:r>
              <w:rPr>
                <w:sz w:val="18"/>
                <w:szCs w:val="18"/>
                <w:lang w:eastAsia="zh-CN"/>
              </w:rPr>
              <w:t xml:space="preserve">Option-3a (explicit manner): The RS(s) for new beam(s) </w:t>
            </w:r>
            <w:r w:rsidRPr="00E65DCD">
              <w:rPr>
                <w:sz w:val="18"/>
                <w:szCs w:val="18"/>
                <w:lang w:eastAsia="zh-CN"/>
              </w:rPr>
              <w:t>are explicitly configured by RRC (e.g., reusing legacy configuration of RS measurement</w:t>
            </w:r>
            <w:r w:rsidR="00676EA2" w:rsidRPr="00E65DCD">
              <w:rPr>
                <w:sz w:val="18"/>
                <w:szCs w:val="18"/>
                <w:lang w:eastAsia="zh-CN"/>
              </w:rPr>
              <w:t xml:space="preserve"> or in </w:t>
            </w:r>
            <w:r w:rsidR="00676EA2" w:rsidRPr="00E65DCD">
              <w:rPr>
                <w:i/>
                <w:sz w:val="18"/>
                <w:szCs w:val="18"/>
                <w:lang w:eastAsia="zh-CN"/>
              </w:rPr>
              <w:t>TCI-State</w:t>
            </w:r>
            <w:r w:rsidRPr="00E65DCD">
              <w:rPr>
                <w:sz w:val="18"/>
                <w:szCs w:val="18"/>
                <w:lang w:eastAsia="zh-CN"/>
              </w:rPr>
              <w:t>) or MAC</w:t>
            </w:r>
            <w:r>
              <w:rPr>
                <w:sz w:val="18"/>
                <w:szCs w:val="18"/>
                <w:lang w:eastAsia="zh-CN"/>
              </w:rPr>
              <w:t>-CE</w:t>
            </w:r>
          </w:p>
          <w:p w14:paraId="21526110" w14:textId="77777777" w:rsidR="00DB0ED6" w:rsidRDefault="0083555A">
            <w:pPr>
              <w:numPr>
                <w:ilvl w:val="1"/>
                <w:numId w:val="12"/>
              </w:numPr>
              <w:snapToGrid w:val="0"/>
              <w:jc w:val="both"/>
              <w:rPr>
                <w:sz w:val="18"/>
                <w:szCs w:val="18"/>
                <w:lang w:eastAsia="zh-CN"/>
              </w:rPr>
            </w:pPr>
            <w:r>
              <w:rPr>
                <w:sz w:val="18"/>
                <w:szCs w:val="18"/>
                <w:lang w:eastAsia="zh-CN"/>
              </w:rPr>
              <w:t>Option-3b (implicit manner): The RS(s) for new beam(s) are implicitly derived from QCL RS(s) of activated TCI state(s).</w:t>
            </w:r>
          </w:p>
          <w:p w14:paraId="7062790D" w14:textId="77777777" w:rsidR="00DB0ED6" w:rsidRDefault="0083555A">
            <w:pPr>
              <w:numPr>
                <w:ilvl w:val="1"/>
                <w:numId w:val="12"/>
              </w:numPr>
              <w:snapToGrid w:val="0"/>
              <w:jc w:val="both"/>
              <w:rPr>
                <w:sz w:val="18"/>
                <w:szCs w:val="18"/>
                <w:lang w:eastAsia="zh-CN"/>
              </w:rPr>
            </w:pPr>
            <w:r>
              <w:rPr>
                <w:sz w:val="18"/>
                <w:szCs w:val="18"/>
                <w:lang w:eastAsia="zh-CN"/>
              </w:rPr>
              <w:t>Option-3c (implicit</w:t>
            </w:r>
            <w:r>
              <w:rPr>
                <w:color w:val="FF0000"/>
                <w:sz w:val="18"/>
                <w:szCs w:val="18"/>
                <w:lang w:eastAsia="zh-CN"/>
              </w:rPr>
              <w:t xml:space="preserve"> </w:t>
            </w:r>
            <w:r>
              <w:rPr>
                <w:sz w:val="18"/>
                <w:szCs w:val="18"/>
                <w:lang w:eastAsia="zh-CN"/>
              </w:rPr>
              <w:t>manner): The RS(s) for new beam(s) are implicitly derived from QCL RS(s) of configured TCI state(s).</w:t>
            </w:r>
          </w:p>
          <w:p w14:paraId="0CCAEA8D" w14:textId="77777777" w:rsidR="00DB0ED6" w:rsidRDefault="0083555A">
            <w:pPr>
              <w:numPr>
                <w:ilvl w:val="0"/>
                <w:numId w:val="12"/>
              </w:numPr>
              <w:snapToGrid w:val="0"/>
              <w:ind w:left="466" w:hanging="284"/>
              <w:jc w:val="both"/>
              <w:rPr>
                <w:sz w:val="18"/>
                <w:szCs w:val="18"/>
                <w:lang w:eastAsia="zh-CN"/>
              </w:rPr>
            </w:pPr>
            <w:r>
              <w:rPr>
                <w:sz w:val="18"/>
                <w:szCs w:val="18"/>
                <w:lang w:eastAsia="zh-CN"/>
              </w:rPr>
              <w:t xml:space="preserve">FFS: Whether/how to specify the combination between above RS measurement options for new and current beam(s).  </w:t>
            </w:r>
          </w:p>
          <w:p w14:paraId="5F94DC64" w14:textId="77777777" w:rsidR="00DB0ED6" w:rsidRDefault="0083555A">
            <w:pPr>
              <w:numPr>
                <w:ilvl w:val="0"/>
                <w:numId w:val="12"/>
              </w:numPr>
              <w:snapToGrid w:val="0"/>
              <w:ind w:left="466" w:hanging="284"/>
              <w:jc w:val="both"/>
              <w:rPr>
                <w:sz w:val="18"/>
                <w:szCs w:val="18"/>
                <w:lang w:eastAsia="zh-CN"/>
              </w:rPr>
            </w:pPr>
            <w:r>
              <w:rPr>
                <w:sz w:val="18"/>
                <w:szCs w:val="18"/>
                <w:lang w:eastAsia="zh-CN"/>
              </w:rPr>
              <w:t xml:space="preserve">Note-1: ‘New/current beam’ is for discussion purpose. </w:t>
            </w:r>
          </w:p>
          <w:p w14:paraId="6CD7D8DE" w14:textId="77777777" w:rsidR="00DB0ED6" w:rsidRDefault="0083555A">
            <w:pPr>
              <w:numPr>
                <w:ilvl w:val="0"/>
                <w:numId w:val="12"/>
              </w:numPr>
              <w:snapToGrid w:val="0"/>
              <w:ind w:left="466" w:hanging="284"/>
              <w:jc w:val="both"/>
              <w:rPr>
                <w:sz w:val="18"/>
                <w:szCs w:val="18"/>
                <w:lang w:eastAsia="zh-CN"/>
              </w:rPr>
            </w:pPr>
            <w:r>
              <w:rPr>
                <w:sz w:val="18"/>
                <w:szCs w:val="18"/>
                <w:lang w:eastAsia="zh-CN"/>
              </w:rPr>
              <w:t>Note-2: Other trigger events/quality metrics (e.g., L1-SINR) are not precluded.</w:t>
            </w:r>
          </w:p>
          <w:p w14:paraId="2FA7B61C" w14:textId="77777777" w:rsidR="00DB0ED6" w:rsidRDefault="0083555A">
            <w:pPr>
              <w:numPr>
                <w:ilvl w:val="0"/>
                <w:numId w:val="12"/>
              </w:numPr>
              <w:snapToGrid w:val="0"/>
              <w:ind w:left="466" w:hanging="284"/>
              <w:jc w:val="both"/>
              <w:rPr>
                <w:sz w:val="18"/>
                <w:szCs w:val="18"/>
                <w:lang w:eastAsia="zh-CN"/>
              </w:rPr>
            </w:pPr>
            <w:r>
              <w:rPr>
                <w:sz w:val="18"/>
                <w:szCs w:val="18"/>
                <w:lang w:eastAsia="zh-CN"/>
              </w:rPr>
              <w:t xml:space="preserve">Note-3: For above implicit manner(s), if there are two QCL RSs in a TCI state, the measurement RS is derived from RS </w:t>
            </w:r>
            <w:proofErr w:type="spellStart"/>
            <w:r>
              <w:rPr>
                <w:sz w:val="18"/>
                <w:szCs w:val="18"/>
                <w:lang w:eastAsia="zh-CN"/>
              </w:rPr>
              <w:t>w.r.t.</w:t>
            </w:r>
            <w:proofErr w:type="spellEnd"/>
            <w:r>
              <w:rPr>
                <w:sz w:val="18"/>
                <w:szCs w:val="18"/>
                <w:lang w:eastAsia="zh-CN"/>
              </w:rPr>
              <w:t xml:space="preserve"> QCL-</w:t>
            </w:r>
            <w:proofErr w:type="spellStart"/>
            <w:r>
              <w:rPr>
                <w:sz w:val="18"/>
                <w:szCs w:val="18"/>
                <w:lang w:eastAsia="zh-CN"/>
              </w:rPr>
              <w:t>TypeD</w:t>
            </w:r>
            <w:proofErr w:type="spellEnd"/>
            <w:r>
              <w:rPr>
                <w:sz w:val="18"/>
                <w:szCs w:val="18"/>
                <w:lang w:eastAsia="zh-CN"/>
              </w:rPr>
              <w:t>, if applicable.</w:t>
            </w:r>
          </w:p>
          <w:bookmarkEnd w:id="4"/>
          <w:p w14:paraId="50021495" w14:textId="77777777" w:rsidR="00DB0ED6" w:rsidRDefault="00DB0ED6">
            <w:pPr>
              <w:snapToGrid w:val="0"/>
              <w:jc w:val="both"/>
              <w:rPr>
                <w:color w:val="000000" w:themeColor="text1"/>
                <w:sz w:val="18"/>
                <w:szCs w:val="18"/>
                <w:lang w:eastAsia="zh-CN"/>
              </w:rPr>
            </w:pPr>
          </w:p>
          <w:p w14:paraId="154834C0" w14:textId="0972A87C" w:rsidR="00BC7045" w:rsidRDefault="0083555A" w:rsidP="00BC7045">
            <w:pPr>
              <w:overflowPunct w:val="0"/>
              <w:autoSpaceDE w:val="0"/>
              <w:autoSpaceDN w:val="0"/>
              <w:adjustRightInd w:val="0"/>
              <w:snapToGrid w:val="0"/>
              <w:textAlignment w:val="baseline"/>
              <w:rPr>
                <w:rFonts w:ascii="Times" w:hAnsi="Times" w:cs="Times"/>
                <w:sz w:val="18"/>
                <w:szCs w:val="18"/>
                <w:lang w:eastAsia="zh-CN"/>
              </w:rPr>
            </w:pPr>
            <w:r>
              <w:rPr>
                <w:rFonts w:ascii="Times" w:hAnsi="Times" w:cs="Times"/>
                <w:sz w:val="18"/>
                <w:szCs w:val="18"/>
                <w:lang w:eastAsia="zh-CN"/>
              </w:rPr>
              <w:t>Supported by (2</w:t>
            </w:r>
            <w:r w:rsidR="007276F6">
              <w:rPr>
                <w:rFonts w:ascii="Times" w:hAnsi="Times" w:cs="Times"/>
                <w:sz w:val="18"/>
                <w:szCs w:val="18"/>
                <w:lang w:eastAsia="zh-CN"/>
              </w:rPr>
              <w:t>9</w:t>
            </w:r>
            <w:r>
              <w:rPr>
                <w:rFonts w:ascii="Times" w:hAnsi="Times" w:cs="Times"/>
                <w:sz w:val="18"/>
                <w:szCs w:val="18"/>
                <w:lang w:eastAsia="zh-CN"/>
              </w:rPr>
              <w:t xml:space="preserve">): E///, SS, OPPO, ZTE, MTK, </w:t>
            </w:r>
            <w:proofErr w:type="spellStart"/>
            <w:r>
              <w:rPr>
                <w:rFonts w:ascii="Times" w:hAnsi="Times" w:cs="Times"/>
                <w:sz w:val="18"/>
                <w:szCs w:val="18"/>
                <w:lang w:eastAsia="zh-CN"/>
              </w:rPr>
              <w:t>xiaomi</w:t>
            </w:r>
            <w:proofErr w:type="spellEnd"/>
            <w:r>
              <w:rPr>
                <w:rFonts w:ascii="Times" w:hAnsi="Times" w:cs="Times"/>
                <w:sz w:val="18"/>
                <w:szCs w:val="18"/>
                <w:lang w:eastAsia="zh-CN"/>
              </w:rPr>
              <w:t xml:space="preserve">, LG, NTT DOCOMO, QC, ETRI, vivo, </w:t>
            </w:r>
            <w:proofErr w:type="spellStart"/>
            <w:r>
              <w:rPr>
                <w:rFonts w:ascii="Times" w:hAnsi="Times" w:cs="Times"/>
                <w:sz w:val="18"/>
                <w:szCs w:val="18"/>
                <w:lang w:eastAsia="zh-CN"/>
              </w:rPr>
              <w:t>Spreadtrum</w:t>
            </w:r>
            <w:proofErr w:type="spellEnd"/>
            <w:r>
              <w:rPr>
                <w:rFonts w:ascii="Times" w:hAnsi="Times" w:cs="Times"/>
                <w:sz w:val="18"/>
                <w:szCs w:val="18"/>
                <w:lang w:eastAsia="zh-CN"/>
              </w:rPr>
              <w:t>, CATT, IDC, Sharp, Apple, Fujitsu, Lenovo, Huawei/</w:t>
            </w:r>
            <w:proofErr w:type="spellStart"/>
            <w:r>
              <w:rPr>
                <w:rFonts w:ascii="Times" w:hAnsi="Times" w:cs="Times"/>
                <w:sz w:val="18"/>
                <w:szCs w:val="18"/>
                <w:lang w:eastAsia="zh-CN"/>
              </w:rPr>
              <w:t>Hisi</w:t>
            </w:r>
            <w:proofErr w:type="spellEnd"/>
            <w:r>
              <w:rPr>
                <w:rFonts w:ascii="Times" w:hAnsi="Times" w:cs="Times"/>
                <w:sz w:val="18"/>
                <w:szCs w:val="18"/>
                <w:lang w:eastAsia="zh-CN"/>
              </w:rPr>
              <w:t xml:space="preserve">, Intel, Google, CMCC, Nokia, </w:t>
            </w:r>
            <w:proofErr w:type="spellStart"/>
            <w:r>
              <w:rPr>
                <w:rFonts w:ascii="Times" w:hAnsi="Times" w:cs="Times"/>
                <w:sz w:val="18"/>
                <w:szCs w:val="18"/>
                <w:lang w:eastAsia="zh-CN"/>
              </w:rPr>
              <w:t>Futurewei</w:t>
            </w:r>
            <w:proofErr w:type="spellEnd"/>
            <w:r>
              <w:rPr>
                <w:rFonts w:ascii="Times" w:hAnsi="Times" w:cs="Times"/>
                <w:sz w:val="18"/>
                <w:szCs w:val="18"/>
                <w:lang w:eastAsia="zh-CN"/>
              </w:rPr>
              <w:t xml:space="preserve">, </w:t>
            </w:r>
            <w:proofErr w:type="spellStart"/>
            <w:r>
              <w:rPr>
                <w:rFonts w:ascii="Times" w:hAnsi="Times" w:cs="Times"/>
                <w:sz w:val="18"/>
                <w:szCs w:val="18"/>
                <w:lang w:eastAsia="zh-CN"/>
              </w:rPr>
              <w:t>CEWiT</w:t>
            </w:r>
            <w:proofErr w:type="spellEnd"/>
            <w:r>
              <w:rPr>
                <w:rFonts w:ascii="Times" w:hAnsi="Times" w:cs="Times"/>
                <w:sz w:val="18"/>
                <w:szCs w:val="18"/>
                <w:lang w:eastAsia="zh-CN"/>
              </w:rPr>
              <w:t>, KDDI, ETRI</w:t>
            </w:r>
            <w:r w:rsidR="00E90EE0">
              <w:rPr>
                <w:rFonts w:ascii="Times" w:hAnsi="Times" w:cs="Times"/>
                <w:sz w:val="18"/>
                <w:szCs w:val="18"/>
                <w:lang w:eastAsia="zh-CN"/>
              </w:rPr>
              <w:t>, NEC</w:t>
            </w:r>
            <w:r w:rsidR="00642329">
              <w:rPr>
                <w:rFonts w:ascii="Times" w:hAnsi="Times" w:cs="Times"/>
                <w:sz w:val="18"/>
                <w:szCs w:val="18"/>
                <w:lang w:eastAsia="zh-CN"/>
              </w:rPr>
              <w:t>, HONOR</w:t>
            </w:r>
            <w:r w:rsidR="007276F6">
              <w:rPr>
                <w:rFonts w:ascii="Times" w:hAnsi="Times" w:cs="Times"/>
                <w:sz w:val="18"/>
                <w:szCs w:val="18"/>
                <w:lang w:eastAsia="zh-CN"/>
              </w:rPr>
              <w:t>, Panasonic</w:t>
            </w:r>
          </w:p>
          <w:p w14:paraId="751E737F" w14:textId="77777777" w:rsidR="00DB0ED6" w:rsidRDefault="00DB0ED6">
            <w:pPr>
              <w:overflowPunct w:val="0"/>
              <w:autoSpaceDE w:val="0"/>
              <w:autoSpaceDN w:val="0"/>
              <w:adjustRightInd w:val="0"/>
              <w:spacing w:before="240"/>
              <w:textAlignment w:val="baseline"/>
              <w:rPr>
                <w:rFonts w:ascii="Times" w:hAnsi="Times" w:cs="Times"/>
                <w:sz w:val="18"/>
                <w:szCs w:val="18"/>
                <w:lang w:eastAsia="zh-CN"/>
              </w:rPr>
            </w:pPr>
          </w:p>
          <w:p w14:paraId="2C41CBBE" w14:textId="77777777" w:rsidR="00DB0ED6" w:rsidRPr="002D2BB2" w:rsidRDefault="0083555A">
            <w:pPr>
              <w:snapToGrid w:val="0"/>
              <w:rPr>
                <w:rFonts w:ascii="Times" w:eastAsia="Batang" w:hAnsi="Times" w:cs="Times"/>
                <w:color w:val="0000FF"/>
                <w:sz w:val="18"/>
                <w:szCs w:val="18"/>
                <w:lang w:eastAsia="en-US"/>
              </w:rPr>
            </w:pPr>
            <w:r w:rsidRPr="002D2BB2">
              <w:rPr>
                <w:rFonts w:ascii="Times" w:eastAsia="Batang" w:hAnsi="Times" w:cs="Times"/>
                <w:b/>
                <w:color w:val="0000FF"/>
                <w:sz w:val="18"/>
                <w:szCs w:val="18"/>
                <w:u w:val="single"/>
                <w:lang w:eastAsia="en-US"/>
              </w:rPr>
              <w:t>FL observation-1</w:t>
            </w:r>
            <w:r w:rsidRPr="002D2BB2">
              <w:rPr>
                <w:rFonts w:ascii="Times" w:eastAsia="Batang" w:hAnsi="Times" w:cs="Times"/>
                <w:color w:val="0000FF"/>
                <w:sz w:val="18"/>
                <w:szCs w:val="18"/>
                <w:lang w:eastAsia="en-US"/>
              </w:rPr>
              <w:t xml:space="preserve">: </w:t>
            </w:r>
            <w:r>
              <w:rPr>
                <w:rFonts w:ascii="Times" w:hAnsi="Times" w:cs="Times"/>
                <w:color w:val="0000FF"/>
                <w:sz w:val="18"/>
                <w:szCs w:val="18"/>
                <w:lang w:eastAsia="zh-CN"/>
              </w:rPr>
              <w:t xml:space="preserve">Regarding </w:t>
            </w:r>
            <w:r>
              <w:rPr>
                <w:color w:val="0000FF"/>
                <w:sz w:val="18"/>
                <w:szCs w:val="18"/>
                <w:lang w:eastAsia="zh-CN"/>
              </w:rPr>
              <w:t>RS measurement for the current beam for Event-2</w:t>
            </w:r>
          </w:p>
          <w:p w14:paraId="7332148F" w14:textId="7354C6E4" w:rsidR="00DB0ED6" w:rsidRDefault="0083555A">
            <w:pPr>
              <w:numPr>
                <w:ilvl w:val="0"/>
                <w:numId w:val="12"/>
              </w:numPr>
              <w:snapToGrid w:val="0"/>
              <w:ind w:left="466" w:hanging="284"/>
              <w:jc w:val="both"/>
              <w:rPr>
                <w:color w:val="0000FF"/>
                <w:sz w:val="18"/>
                <w:szCs w:val="18"/>
                <w:lang w:eastAsia="zh-CN"/>
              </w:rPr>
            </w:pPr>
            <w:r>
              <w:rPr>
                <w:color w:val="0000FF"/>
                <w:sz w:val="18"/>
                <w:szCs w:val="18"/>
                <w:lang w:eastAsia="zh-CN"/>
              </w:rPr>
              <w:t>Option 2a (indicated): MTK, ZTE, SS, Huawei/</w:t>
            </w:r>
            <w:proofErr w:type="spellStart"/>
            <w:r>
              <w:rPr>
                <w:color w:val="0000FF"/>
                <w:sz w:val="18"/>
                <w:szCs w:val="18"/>
                <w:lang w:eastAsia="zh-CN"/>
              </w:rPr>
              <w:t>HiSi</w:t>
            </w:r>
            <w:proofErr w:type="spellEnd"/>
            <w:r>
              <w:rPr>
                <w:color w:val="0000FF"/>
                <w:sz w:val="18"/>
                <w:szCs w:val="18"/>
                <w:lang w:eastAsia="zh-CN"/>
              </w:rPr>
              <w:t xml:space="preserve">, CMCC, Nokia, </w:t>
            </w:r>
            <w:proofErr w:type="spellStart"/>
            <w:r>
              <w:rPr>
                <w:color w:val="0000FF"/>
                <w:sz w:val="18"/>
                <w:szCs w:val="18"/>
                <w:lang w:eastAsia="zh-CN"/>
              </w:rPr>
              <w:t>Futurewei</w:t>
            </w:r>
            <w:proofErr w:type="spellEnd"/>
            <w:r>
              <w:rPr>
                <w:color w:val="0000FF"/>
                <w:sz w:val="18"/>
                <w:szCs w:val="18"/>
                <w:lang w:eastAsia="zh-CN"/>
              </w:rPr>
              <w:t xml:space="preserve">, IDC, </w:t>
            </w:r>
            <w:proofErr w:type="spellStart"/>
            <w:r>
              <w:rPr>
                <w:color w:val="3333FF"/>
                <w:sz w:val="18"/>
                <w:szCs w:val="18"/>
                <w:lang w:eastAsia="zh-CN"/>
              </w:rPr>
              <w:t>Spreadtrum</w:t>
            </w:r>
            <w:proofErr w:type="spellEnd"/>
            <w:r>
              <w:rPr>
                <w:color w:val="3333FF"/>
                <w:sz w:val="18"/>
                <w:szCs w:val="18"/>
                <w:lang w:eastAsia="zh-CN"/>
              </w:rPr>
              <w:t xml:space="preserve">, Intel, vivo, </w:t>
            </w:r>
            <w:r>
              <w:rPr>
                <w:rFonts w:hint="eastAsia"/>
                <w:color w:val="3333FF"/>
                <w:sz w:val="18"/>
                <w:szCs w:val="18"/>
                <w:lang w:eastAsia="zh-CN"/>
              </w:rPr>
              <w:t>OPPO</w:t>
            </w:r>
            <w:r>
              <w:rPr>
                <w:color w:val="3333FF"/>
                <w:sz w:val="18"/>
                <w:szCs w:val="18"/>
                <w:lang w:eastAsia="zh-CN"/>
              </w:rPr>
              <w:t xml:space="preserve">, CATT, Samsung, CMCC, </w:t>
            </w:r>
            <w:proofErr w:type="spellStart"/>
            <w:r>
              <w:rPr>
                <w:color w:val="3333FF"/>
                <w:sz w:val="18"/>
                <w:szCs w:val="18"/>
                <w:lang w:eastAsia="zh-CN"/>
              </w:rPr>
              <w:t>Transsion</w:t>
            </w:r>
            <w:proofErr w:type="spellEnd"/>
            <w:r>
              <w:rPr>
                <w:color w:val="3333FF"/>
                <w:sz w:val="18"/>
                <w:szCs w:val="18"/>
                <w:lang w:eastAsia="zh-CN"/>
              </w:rPr>
              <w:t>, NEC, Fujitsu, ITRI, Apple</w:t>
            </w:r>
            <w:r>
              <w:rPr>
                <w:color w:val="0000FF"/>
                <w:sz w:val="18"/>
                <w:szCs w:val="18"/>
                <w:lang w:eastAsia="zh-CN"/>
              </w:rPr>
              <w:t xml:space="preserve">, E///, ETRI, </w:t>
            </w:r>
            <w:proofErr w:type="spellStart"/>
            <w:r>
              <w:rPr>
                <w:color w:val="0000FF"/>
                <w:sz w:val="18"/>
                <w:szCs w:val="18"/>
                <w:lang w:eastAsia="zh-CN"/>
              </w:rPr>
              <w:t>CEWiT</w:t>
            </w:r>
            <w:proofErr w:type="spellEnd"/>
            <w:r>
              <w:rPr>
                <w:color w:val="0000FF"/>
                <w:sz w:val="18"/>
                <w:szCs w:val="18"/>
                <w:lang w:eastAsia="zh-CN"/>
              </w:rPr>
              <w:t xml:space="preserve">, Google, </w:t>
            </w:r>
            <w:r>
              <w:rPr>
                <w:color w:val="3333FF"/>
                <w:sz w:val="18"/>
                <w:szCs w:val="18"/>
                <w:lang w:eastAsia="zh-CN"/>
              </w:rPr>
              <w:t>Panasonic, NTT DOCOMO,</w:t>
            </w:r>
            <w:r>
              <w:rPr>
                <w:color w:val="0000FF"/>
                <w:sz w:val="18"/>
                <w:szCs w:val="18"/>
                <w:lang w:eastAsia="zh-CN"/>
              </w:rPr>
              <w:t xml:space="preserve"> </w:t>
            </w:r>
            <w:r w:rsidR="00C91414">
              <w:rPr>
                <w:color w:val="0000FF"/>
                <w:sz w:val="18"/>
                <w:szCs w:val="18"/>
                <w:lang w:eastAsia="zh-CN"/>
              </w:rPr>
              <w:t>Xiaomi</w:t>
            </w:r>
            <w:r w:rsidR="00C07E37">
              <w:rPr>
                <w:color w:val="0000FF"/>
                <w:sz w:val="18"/>
                <w:szCs w:val="18"/>
                <w:lang w:eastAsia="zh-CN"/>
              </w:rPr>
              <w:t>, LGE</w:t>
            </w:r>
            <w:r w:rsidR="00476861">
              <w:rPr>
                <w:color w:val="0000FF"/>
                <w:sz w:val="18"/>
                <w:szCs w:val="18"/>
                <w:lang w:eastAsia="zh-CN"/>
              </w:rPr>
              <w:t xml:space="preserve">, Lenovo, </w:t>
            </w:r>
            <w:r w:rsidR="001B1E29">
              <w:rPr>
                <w:color w:val="0000FF"/>
                <w:sz w:val="18"/>
                <w:szCs w:val="18"/>
                <w:lang w:eastAsia="zh-CN"/>
              </w:rPr>
              <w:t xml:space="preserve">HONOR, </w:t>
            </w:r>
          </w:p>
          <w:p w14:paraId="634B984D" w14:textId="5553A77D" w:rsidR="00DB0ED6" w:rsidRDefault="0083555A">
            <w:pPr>
              <w:numPr>
                <w:ilvl w:val="0"/>
                <w:numId w:val="12"/>
              </w:numPr>
              <w:snapToGrid w:val="0"/>
              <w:ind w:left="466" w:hanging="284"/>
              <w:jc w:val="both"/>
              <w:rPr>
                <w:color w:val="0000FF"/>
                <w:sz w:val="18"/>
                <w:szCs w:val="18"/>
                <w:lang w:eastAsia="zh-CN"/>
              </w:rPr>
            </w:pPr>
            <w:r>
              <w:rPr>
                <w:color w:val="0000FF"/>
                <w:sz w:val="18"/>
                <w:szCs w:val="18"/>
                <w:lang w:eastAsia="zh-CN"/>
              </w:rPr>
              <w:t xml:space="preserve">Option 2b (activated): MTK, IDC, </w:t>
            </w:r>
            <w:proofErr w:type="spellStart"/>
            <w:r>
              <w:rPr>
                <w:color w:val="0000FF"/>
                <w:sz w:val="18"/>
                <w:szCs w:val="18"/>
                <w:lang w:eastAsia="zh-CN"/>
              </w:rPr>
              <w:t>Transsion</w:t>
            </w:r>
            <w:proofErr w:type="spellEnd"/>
            <w:r>
              <w:rPr>
                <w:color w:val="0000FF"/>
                <w:sz w:val="18"/>
                <w:szCs w:val="18"/>
                <w:lang w:eastAsia="zh-CN"/>
              </w:rPr>
              <w:t>, NEC, E///</w:t>
            </w:r>
            <w:r w:rsidR="00C91414">
              <w:rPr>
                <w:color w:val="0000FF"/>
                <w:sz w:val="18"/>
                <w:szCs w:val="18"/>
                <w:lang w:eastAsia="zh-CN"/>
              </w:rPr>
              <w:t>, Xiaomi</w:t>
            </w:r>
            <w:r w:rsidR="00476861">
              <w:rPr>
                <w:color w:val="0000FF"/>
                <w:sz w:val="18"/>
                <w:szCs w:val="18"/>
                <w:lang w:eastAsia="zh-CN"/>
              </w:rPr>
              <w:t xml:space="preserve">, Lenovo, </w:t>
            </w:r>
            <w:r w:rsidR="001B1E29">
              <w:rPr>
                <w:color w:val="0000FF"/>
                <w:sz w:val="18"/>
                <w:szCs w:val="18"/>
                <w:lang w:eastAsia="zh-CN"/>
              </w:rPr>
              <w:t>HONOR,</w:t>
            </w:r>
          </w:p>
          <w:p w14:paraId="400443F5" w14:textId="537B4B03" w:rsidR="00DB0ED6" w:rsidRDefault="0083555A">
            <w:pPr>
              <w:numPr>
                <w:ilvl w:val="0"/>
                <w:numId w:val="12"/>
              </w:numPr>
              <w:snapToGrid w:val="0"/>
              <w:ind w:left="466" w:hanging="284"/>
              <w:jc w:val="both"/>
              <w:rPr>
                <w:color w:val="0000FF"/>
                <w:sz w:val="18"/>
                <w:szCs w:val="18"/>
                <w:lang w:eastAsia="zh-CN"/>
              </w:rPr>
            </w:pPr>
            <w:r>
              <w:rPr>
                <w:color w:val="0000FF"/>
                <w:sz w:val="18"/>
                <w:szCs w:val="18"/>
                <w:lang w:eastAsia="zh-CN"/>
              </w:rPr>
              <w:t>Option 2c (explicit): ETRI, Google</w:t>
            </w:r>
            <w:r w:rsidR="00CF010E">
              <w:rPr>
                <w:color w:val="0000FF"/>
                <w:sz w:val="18"/>
                <w:szCs w:val="18"/>
                <w:lang w:eastAsia="zh-CN"/>
              </w:rPr>
              <w:t xml:space="preserve"> (per TCI state)</w:t>
            </w:r>
            <w:r>
              <w:rPr>
                <w:color w:val="0000FF"/>
                <w:sz w:val="18"/>
                <w:szCs w:val="18"/>
                <w:lang w:eastAsia="zh-CN"/>
              </w:rPr>
              <w:t xml:space="preserve">, Nokia, </w:t>
            </w:r>
            <w:proofErr w:type="spellStart"/>
            <w:r>
              <w:rPr>
                <w:color w:val="0000FF"/>
                <w:sz w:val="18"/>
                <w:szCs w:val="18"/>
                <w:lang w:eastAsia="zh-CN"/>
              </w:rPr>
              <w:t>Transsion</w:t>
            </w:r>
            <w:proofErr w:type="spellEnd"/>
            <w:r>
              <w:rPr>
                <w:color w:val="0000FF"/>
                <w:sz w:val="18"/>
                <w:szCs w:val="18"/>
                <w:lang w:eastAsia="zh-CN"/>
              </w:rPr>
              <w:t xml:space="preserve">, ITRI, Sharp, </w:t>
            </w:r>
            <w:r>
              <w:rPr>
                <w:color w:val="3333FF"/>
                <w:sz w:val="18"/>
                <w:szCs w:val="18"/>
                <w:lang w:eastAsia="zh-CN"/>
              </w:rPr>
              <w:t>Panasonic,</w:t>
            </w:r>
          </w:p>
          <w:p w14:paraId="5A380B20" w14:textId="77777777" w:rsidR="00DB0ED6" w:rsidRDefault="0083555A">
            <w:pPr>
              <w:overflowPunct w:val="0"/>
              <w:autoSpaceDE w:val="0"/>
              <w:autoSpaceDN w:val="0"/>
              <w:adjustRightInd w:val="0"/>
              <w:spacing w:before="240"/>
              <w:textAlignment w:val="baseline"/>
              <w:rPr>
                <w:rFonts w:ascii="Times" w:hAnsi="Times" w:cs="Times"/>
                <w:color w:val="0000FF"/>
                <w:sz w:val="18"/>
                <w:szCs w:val="18"/>
                <w:lang w:eastAsia="zh-CN"/>
              </w:rPr>
            </w:pPr>
            <w:r w:rsidRPr="002D2BB2">
              <w:rPr>
                <w:rFonts w:ascii="Times" w:eastAsia="Batang" w:hAnsi="Times" w:cs="Times"/>
                <w:b/>
                <w:color w:val="0000FF"/>
                <w:sz w:val="18"/>
                <w:szCs w:val="18"/>
                <w:u w:val="single"/>
                <w:lang w:eastAsia="en-US"/>
              </w:rPr>
              <w:t>FL observation-2</w:t>
            </w:r>
            <w:r w:rsidRPr="002D2BB2">
              <w:rPr>
                <w:rFonts w:ascii="Times" w:eastAsia="Batang" w:hAnsi="Times" w:cs="Times"/>
                <w:color w:val="0000FF"/>
                <w:sz w:val="18"/>
                <w:szCs w:val="18"/>
                <w:lang w:eastAsia="en-US"/>
              </w:rPr>
              <w:t xml:space="preserve">: </w:t>
            </w:r>
            <w:r>
              <w:rPr>
                <w:rFonts w:ascii="Times" w:hAnsi="Times" w:cs="Times"/>
                <w:color w:val="0000FF"/>
                <w:sz w:val="18"/>
                <w:szCs w:val="18"/>
                <w:lang w:eastAsia="zh-CN"/>
              </w:rPr>
              <w:t xml:space="preserve">Regarding </w:t>
            </w:r>
            <w:r>
              <w:rPr>
                <w:color w:val="0000FF"/>
                <w:sz w:val="18"/>
                <w:szCs w:val="18"/>
                <w:lang w:eastAsia="zh-CN"/>
              </w:rPr>
              <w:t>RS measurement for the new beam for Event-2</w:t>
            </w:r>
          </w:p>
          <w:p w14:paraId="330FAE95" w14:textId="054D44F9" w:rsidR="00DB0ED6" w:rsidRPr="00676EA2" w:rsidRDefault="0083555A">
            <w:pPr>
              <w:numPr>
                <w:ilvl w:val="0"/>
                <w:numId w:val="12"/>
              </w:numPr>
              <w:snapToGrid w:val="0"/>
              <w:ind w:left="466" w:hanging="284"/>
              <w:jc w:val="both"/>
              <w:rPr>
                <w:color w:val="0000FF"/>
                <w:sz w:val="18"/>
                <w:szCs w:val="18"/>
                <w:lang w:eastAsia="zh-CN"/>
              </w:rPr>
            </w:pPr>
            <w:r>
              <w:rPr>
                <w:color w:val="0000FF"/>
                <w:sz w:val="18"/>
                <w:szCs w:val="18"/>
                <w:lang w:eastAsia="zh-CN"/>
              </w:rPr>
              <w:t xml:space="preserve">Option 3a (explicit): ZTE, SS, MTK, Google, </w:t>
            </w:r>
            <w:proofErr w:type="spellStart"/>
            <w:r>
              <w:rPr>
                <w:color w:val="0000FF"/>
                <w:sz w:val="18"/>
                <w:szCs w:val="18"/>
                <w:lang w:eastAsia="zh-CN"/>
              </w:rPr>
              <w:t>Futurewei</w:t>
            </w:r>
            <w:proofErr w:type="spellEnd"/>
            <w:r>
              <w:rPr>
                <w:color w:val="0000FF"/>
                <w:sz w:val="18"/>
                <w:szCs w:val="18"/>
                <w:lang w:eastAsia="zh-CN"/>
              </w:rPr>
              <w:t>, Nokia, Huawei/</w:t>
            </w:r>
            <w:proofErr w:type="spellStart"/>
            <w:r>
              <w:rPr>
                <w:color w:val="0000FF"/>
                <w:sz w:val="18"/>
                <w:szCs w:val="18"/>
                <w:lang w:eastAsia="zh-CN"/>
              </w:rPr>
              <w:t>HiSi</w:t>
            </w:r>
            <w:proofErr w:type="spellEnd"/>
            <w:r>
              <w:rPr>
                <w:color w:val="0000FF"/>
                <w:sz w:val="18"/>
                <w:szCs w:val="18"/>
                <w:lang w:eastAsia="zh-CN"/>
              </w:rPr>
              <w:t xml:space="preserve">, </w:t>
            </w:r>
            <w:proofErr w:type="spellStart"/>
            <w:r>
              <w:rPr>
                <w:color w:val="3333FF"/>
                <w:sz w:val="18"/>
                <w:szCs w:val="18"/>
                <w:lang w:eastAsia="zh-CN"/>
              </w:rPr>
              <w:t>Spreadtrum</w:t>
            </w:r>
            <w:proofErr w:type="spellEnd"/>
            <w:r>
              <w:rPr>
                <w:color w:val="3333FF"/>
                <w:sz w:val="18"/>
                <w:szCs w:val="18"/>
                <w:lang w:eastAsia="zh-CN"/>
              </w:rPr>
              <w:t xml:space="preserve">, Intel, vivo (MAC-CE), OPPO, CATT, </w:t>
            </w:r>
            <w:r>
              <w:rPr>
                <w:color w:val="0000FF"/>
                <w:sz w:val="18"/>
                <w:szCs w:val="18"/>
                <w:lang w:eastAsia="zh-CN"/>
              </w:rPr>
              <w:t xml:space="preserve">Samsung (per TCI state), CMCC, </w:t>
            </w:r>
            <w:proofErr w:type="spellStart"/>
            <w:r>
              <w:rPr>
                <w:color w:val="0000FF"/>
                <w:sz w:val="18"/>
                <w:szCs w:val="18"/>
                <w:lang w:eastAsia="zh-CN"/>
              </w:rPr>
              <w:t>Transsion</w:t>
            </w:r>
            <w:proofErr w:type="spellEnd"/>
            <w:r>
              <w:rPr>
                <w:color w:val="0000FF"/>
                <w:sz w:val="18"/>
                <w:szCs w:val="18"/>
                <w:lang w:eastAsia="zh-CN"/>
              </w:rPr>
              <w:t>, NEC, Fujitsu, ITRI</w:t>
            </w:r>
            <w:r>
              <w:rPr>
                <w:color w:val="3333FF"/>
                <w:sz w:val="18"/>
                <w:szCs w:val="18"/>
                <w:lang w:eastAsia="zh-CN"/>
              </w:rPr>
              <w:t>, Apple</w:t>
            </w:r>
            <w:r>
              <w:rPr>
                <w:color w:val="0000FF"/>
                <w:sz w:val="18"/>
                <w:szCs w:val="18"/>
                <w:lang w:eastAsia="zh-CN"/>
              </w:rPr>
              <w:t>, E///,</w:t>
            </w:r>
            <w:r>
              <w:t xml:space="preserve"> </w:t>
            </w:r>
            <w:proofErr w:type="spellStart"/>
            <w:r>
              <w:rPr>
                <w:color w:val="0000FF"/>
                <w:sz w:val="18"/>
                <w:szCs w:val="18"/>
                <w:lang w:eastAsia="zh-CN"/>
              </w:rPr>
              <w:t>CEWiT</w:t>
            </w:r>
            <w:proofErr w:type="spellEnd"/>
            <w:r>
              <w:rPr>
                <w:color w:val="0000FF"/>
                <w:sz w:val="18"/>
                <w:szCs w:val="18"/>
                <w:lang w:eastAsia="zh-CN"/>
              </w:rPr>
              <w:t xml:space="preserve">, Google (per TCI state), Sharp, </w:t>
            </w:r>
            <w:r>
              <w:rPr>
                <w:color w:val="3333FF"/>
                <w:sz w:val="18"/>
                <w:szCs w:val="18"/>
                <w:lang w:eastAsia="zh-CN"/>
              </w:rPr>
              <w:t xml:space="preserve">Panasonic, NTT </w:t>
            </w:r>
            <w:r w:rsidRPr="00676EA2">
              <w:rPr>
                <w:color w:val="0000FF"/>
                <w:sz w:val="18"/>
                <w:szCs w:val="18"/>
                <w:lang w:eastAsia="zh-CN"/>
              </w:rPr>
              <w:t>DOCOMO</w:t>
            </w:r>
            <w:r w:rsidR="00C07E37" w:rsidRPr="00676EA2">
              <w:rPr>
                <w:color w:val="0000FF"/>
                <w:sz w:val="18"/>
                <w:szCs w:val="18"/>
                <w:lang w:eastAsia="zh-CN"/>
              </w:rPr>
              <w:t>, LGE</w:t>
            </w:r>
            <w:r w:rsidR="00476861" w:rsidRPr="00676EA2">
              <w:rPr>
                <w:color w:val="0000FF"/>
                <w:sz w:val="18"/>
                <w:szCs w:val="18"/>
                <w:lang w:eastAsia="zh-CN"/>
              </w:rPr>
              <w:t xml:space="preserve">, Lenovo, </w:t>
            </w:r>
            <w:r w:rsidR="001B1E29" w:rsidRPr="00676EA2">
              <w:rPr>
                <w:color w:val="0000FF"/>
                <w:sz w:val="18"/>
                <w:szCs w:val="18"/>
                <w:lang w:eastAsia="zh-CN"/>
              </w:rPr>
              <w:t>HONOR,</w:t>
            </w:r>
          </w:p>
          <w:p w14:paraId="7BA94971" w14:textId="005BC0C7" w:rsidR="00DB0ED6" w:rsidRPr="00676EA2" w:rsidRDefault="0083555A">
            <w:pPr>
              <w:numPr>
                <w:ilvl w:val="0"/>
                <w:numId w:val="12"/>
              </w:numPr>
              <w:snapToGrid w:val="0"/>
              <w:ind w:left="466" w:hanging="284"/>
              <w:jc w:val="both"/>
              <w:rPr>
                <w:color w:val="0000FF"/>
                <w:sz w:val="18"/>
                <w:szCs w:val="18"/>
                <w:lang w:eastAsia="zh-CN"/>
              </w:rPr>
            </w:pPr>
            <w:r w:rsidRPr="00676EA2">
              <w:rPr>
                <w:color w:val="0000FF"/>
                <w:sz w:val="18"/>
                <w:szCs w:val="18"/>
                <w:lang w:eastAsia="zh-CN"/>
              </w:rPr>
              <w:t>Option 3b (implicit-activated): NEC, Apple</w:t>
            </w:r>
            <w:r w:rsidR="00BB51C2" w:rsidRPr="00676EA2">
              <w:rPr>
                <w:color w:val="0000FF"/>
                <w:sz w:val="18"/>
                <w:szCs w:val="18"/>
                <w:lang w:eastAsia="zh-CN"/>
              </w:rPr>
              <w:t>, IDC</w:t>
            </w:r>
            <w:r w:rsidR="00476861" w:rsidRPr="00676EA2">
              <w:rPr>
                <w:color w:val="0000FF"/>
                <w:sz w:val="18"/>
                <w:szCs w:val="18"/>
                <w:lang w:eastAsia="zh-CN"/>
              </w:rPr>
              <w:t xml:space="preserve">, Lenovo, </w:t>
            </w:r>
            <w:r w:rsidR="001B1E29" w:rsidRPr="00676EA2">
              <w:rPr>
                <w:color w:val="0000FF"/>
                <w:sz w:val="18"/>
                <w:szCs w:val="18"/>
                <w:lang w:eastAsia="zh-CN"/>
              </w:rPr>
              <w:t>HONOR,</w:t>
            </w:r>
          </w:p>
          <w:p w14:paraId="2873608C" w14:textId="71E41AC1" w:rsidR="00DB0ED6" w:rsidRPr="00676EA2" w:rsidRDefault="0083555A">
            <w:pPr>
              <w:numPr>
                <w:ilvl w:val="1"/>
                <w:numId w:val="12"/>
              </w:numPr>
              <w:snapToGrid w:val="0"/>
              <w:jc w:val="both"/>
              <w:rPr>
                <w:color w:val="0000FF"/>
                <w:sz w:val="18"/>
                <w:szCs w:val="18"/>
                <w:lang w:eastAsia="zh-CN"/>
              </w:rPr>
            </w:pPr>
            <w:r w:rsidRPr="00676EA2">
              <w:rPr>
                <w:color w:val="0000FF"/>
                <w:sz w:val="18"/>
                <w:szCs w:val="18"/>
                <w:lang w:eastAsia="zh-CN"/>
              </w:rPr>
              <w:t>Not support: HW</w:t>
            </w:r>
            <w:r w:rsidR="009F466F" w:rsidRPr="00676EA2">
              <w:rPr>
                <w:rFonts w:hint="eastAsia"/>
                <w:color w:val="0000FF"/>
                <w:sz w:val="18"/>
                <w:szCs w:val="18"/>
                <w:lang w:eastAsia="zh-CN"/>
              </w:rPr>
              <w:t>, CMCC</w:t>
            </w:r>
          </w:p>
          <w:p w14:paraId="6D4BB54C" w14:textId="30B9E45A" w:rsidR="00DB0ED6" w:rsidRPr="00676EA2" w:rsidRDefault="0083555A">
            <w:pPr>
              <w:numPr>
                <w:ilvl w:val="0"/>
                <w:numId w:val="12"/>
              </w:numPr>
              <w:snapToGrid w:val="0"/>
              <w:ind w:left="466" w:hanging="284"/>
              <w:jc w:val="both"/>
              <w:rPr>
                <w:color w:val="0000FF"/>
                <w:sz w:val="18"/>
                <w:szCs w:val="18"/>
                <w:lang w:eastAsia="zh-CN"/>
              </w:rPr>
            </w:pPr>
            <w:r w:rsidRPr="00676EA2">
              <w:rPr>
                <w:color w:val="0000FF"/>
                <w:sz w:val="18"/>
                <w:szCs w:val="18"/>
                <w:lang w:eastAsia="zh-CN"/>
              </w:rPr>
              <w:t>Option 3c (implicit-configured): IDC</w:t>
            </w:r>
            <w:r w:rsidR="005B6C50" w:rsidRPr="00676EA2">
              <w:rPr>
                <w:color w:val="0000FF"/>
                <w:sz w:val="18"/>
                <w:szCs w:val="18"/>
                <w:lang w:eastAsia="zh-CN"/>
              </w:rPr>
              <w:t>/ MTK</w:t>
            </w:r>
            <w:r w:rsidRPr="00676EA2">
              <w:rPr>
                <w:color w:val="0000FF"/>
                <w:sz w:val="18"/>
                <w:szCs w:val="18"/>
                <w:lang w:eastAsia="zh-CN"/>
              </w:rPr>
              <w:t xml:space="preserve"> (non-activated), E///, </w:t>
            </w:r>
            <w:r w:rsidR="00F45C13" w:rsidRPr="00676EA2">
              <w:rPr>
                <w:color w:val="0000FF"/>
                <w:sz w:val="18"/>
                <w:szCs w:val="18"/>
                <w:lang w:eastAsia="zh-CN"/>
              </w:rPr>
              <w:t xml:space="preserve">Apple </w:t>
            </w:r>
          </w:p>
          <w:p w14:paraId="4D6DE3B1" w14:textId="77777777" w:rsidR="00DB0ED6" w:rsidRDefault="00DB0ED6">
            <w:pPr>
              <w:overflowPunct w:val="0"/>
              <w:autoSpaceDE w:val="0"/>
              <w:autoSpaceDN w:val="0"/>
              <w:adjustRightInd w:val="0"/>
              <w:spacing w:before="240"/>
              <w:textAlignment w:val="baseline"/>
              <w:rPr>
                <w:rFonts w:ascii="Times" w:hAnsi="Times" w:cs="Times"/>
                <w:sz w:val="18"/>
                <w:szCs w:val="18"/>
                <w:lang w:eastAsia="zh-CN"/>
              </w:rPr>
            </w:pPr>
          </w:p>
        </w:tc>
      </w:tr>
      <w:tr w:rsidR="00DB0ED6" w14:paraId="61346409" w14:textId="77777777">
        <w:trPr>
          <w:trHeight w:val="1457"/>
        </w:trPr>
        <w:tc>
          <w:tcPr>
            <w:tcW w:w="532" w:type="dxa"/>
            <w:tcBorders>
              <w:top w:val="single" w:sz="4" w:space="0" w:color="auto"/>
              <w:left w:val="single" w:sz="4" w:space="0" w:color="auto"/>
              <w:bottom w:val="single" w:sz="4" w:space="0" w:color="auto"/>
              <w:right w:val="single" w:sz="4" w:space="0" w:color="auto"/>
            </w:tcBorders>
          </w:tcPr>
          <w:p w14:paraId="1A4A6892" w14:textId="31E4D955" w:rsidR="00DB0ED6" w:rsidRDefault="0083555A">
            <w:pPr>
              <w:snapToGrid w:val="0"/>
              <w:rPr>
                <w:color w:val="000000" w:themeColor="text1"/>
                <w:sz w:val="18"/>
                <w:szCs w:val="18"/>
                <w:lang w:eastAsia="zh-CN"/>
              </w:rPr>
            </w:pPr>
            <w:r>
              <w:rPr>
                <w:color w:val="000000" w:themeColor="text1"/>
                <w:sz w:val="18"/>
                <w:szCs w:val="18"/>
                <w:lang w:eastAsia="zh-CN"/>
              </w:rPr>
              <w:lastRenderedPageBreak/>
              <w:t>1.2</w:t>
            </w:r>
          </w:p>
        </w:tc>
        <w:tc>
          <w:tcPr>
            <w:tcW w:w="1263" w:type="dxa"/>
            <w:tcBorders>
              <w:top w:val="single" w:sz="4" w:space="0" w:color="auto"/>
              <w:left w:val="single" w:sz="4" w:space="0" w:color="auto"/>
              <w:bottom w:val="single" w:sz="4" w:space="0" w:color="auto"/>
              <w:right w:val="single" w:sz="4" w:space="0" w:color="auto"/>
            </w:tcBorders>
          </w:tcPr>
          <w:p w14:paraId="339A6A61" w14:textId="77777777" w:rsidR="00DB0ED6" w:rsidRDefault="0083555A">
            <w:pPr>
              <w:contextualSpacing/>
              <w:rPr>
                <w:b/>
                <w:bCs/>
                <w:color w:val="000000" w:themeColor="text1"/>
                <w:sz w:val="18"/>
                <w:szCs w:val="18"/>
                <w:highlight w:val="yellow"/>
                <w:lang w:eastAsia="zh-CN"/>
              </w:rPr>
            </w:pPr>
            <w:r>
              <w:rPr>
                <w:sz w:val="18"/>
                <w:szCs w:val="18"/>
                <w:lang w:eastAsia="zh-CN"/>
              </w:rPr>
              <w:t xml:space="preserve">Threshold </w:t>
            </w:r>
          </w:p>
        </w:tc>
        <w:tc>
          <w:tcPr>
            <w:tcW w:w="8132" w:type="dxa"/>
            <w:tcBorders>
              <w:top w:val="single" w:sz="4" w:space="0" w:color="auto"/>
              <w:left w:val="single" w:sz="4" w:space="0" w:color="auto"/>
              <w:bottom w:val="single" w:sz="4" w:space="0" w:color="auto"/>
              <w:right w:val="single" w:sz="4" w:space="0" w:color="auto"/>
            </w:tcBorders>
          </w:tcPr>
          <w:p w14:paraId="45EFCDB3" w14:textId="77777777" w:rsidR="00DB0ED6" w:rsidRDefault="0083555A">
            <w:pPr>
              <w:jc w:val="both"/>
              <w:rPr>
                <w:color w:val="0000FF"/>
                <w:sz w:val="18"/>
                <w:szCs w:val="18"/>
              </w:rPr>
            </w:pPr>
            <w:r>
              <w:rPr>
                <w:b/>
                <w:color w:val="0000FF"/>
                <w:sz w:val="18"/>
                <w:szCs w:val="18"/>
              </w:rPr>
              <w:t>FL note</w:t>
            </w:r>
            <w:r>
              <w:rPr>
                <w:color w:val="0000FF"/>
                <w:sz w:val="18"/>
                <w:szCs w:val="18"/>
              </w:rPr>
              <w:t>: Per companies input, it is observed that nearly all proponents suggest to have a configurable threshold for trigger event 2, if supported. Then, to aligned with trigger event configuration, the threshold is configured per trigger event/report configuration per CC.</w:t>
            </w:r>
          </w:p>
          <w:p w14:paraId="1BB32A4A" w14:textId="77777777" w:rsidR="00DB0ED6" w:rsidRDefault="00DB0ED6">
            <w:pPr>
              <w:contextualSpacing/>
              <w:jc w:val="both"/>
              <w:rPr>
                <w:color w:val="000000"/>
                <w:sz w:val="18"/>
                <w:szCs w:val="18"/>
                <w:lang w:eastAsia="zh-CN"/>
              </w:rPr>
            </w:pPr>
          </w:p>
          <w:p w14:paraId="436A1FB1" w14:textId="43F6E673" w:rsidR="00DB0ED6" w:rsidRDefault="0083555A">
            <w:pPr>
              <w:overflowPunct w:val="0"/>
              <w:autoSpaceDE w:val="0"/>
              <w:autoSpaceDN w:val="0"/>
              <w:adjustRightInd w:val="0"/>
              <w:snapToGrid w:val="0"/>
              <w:spacing w:before="240"/>
              <w:textAlignment w:val="baseline"/>
              <w:rPr>
                <w:color w:val="000000" w:themeColor="text1"/>
                <w:sz w:val="18"/>
                <w:szCs w:val="18"/>
              </w:rPr>
            </w:pPr>
            <w:r>
              <w:rPr>
                <w:b/>
                <w:bCs/>
                <w:color w:val="000000" w:themeColor="text1"/>
                <w:sz w:val="18"/>
                <w:szCs w:val="18"/>
                <w:lang w:eastAsia="zh-CN"/>
              </w:rPr>
              <w:t>Proposal 1.2</w:t>
            </w:r>
            <w:r>
              <w:rPr>
                <w:color w:val="000000" w:themeColor="text1"/>
                <w:sz w:val="18"/>
                <w:szCs w:val="18"/>
                <w:lang w:eastAsia="zh-CN"/>
              </w:rPr>
              <w:t xml:space="preserve">: On UE-initiated/event-driven beam reporting, regarding Event-2, a threshold value </w:t>
            </w:r>
            <w:r w:rsidR="000F63CF">
              <w:rPr>
                <w:color w:val="000000" w:themeColor="text1"/>
                <w:sz w:val="18"/>
                <w:szCs w:val="18"/>
                <w:lang w:eastAsia="zh-CN"/>
              </w:rPr>
              <w:t xml:space="preserve">is </w:t>
            </w:r>
            <w:r>
              <w:rPr>
                <w:color w:val="000000" w:themeColor="text1"/>
                <w:sz w:val="18"/>
                <w:szCs w:val="18"/>
                <w:lang w:eastAsia="zh-CN"/>
              </w:rPr>
              <w:t xml:space="preserve">RRC </w:t>
            </w:r>
            <w:r w:rsidR="000F63CF" w:rsidRPr="001730C8">
              <w:rPr>
                <w:color w:val="000000" w:themeColor="text1"/>
                <w:sz w:val="18"/>
                <w:szCs w:val="18"/>
                <w:lang w:eastAsia="zh-CN"/>
              </w:rPr>
              <w:t>configured</w:t>
            </w:r>
            <w:r w:rsidRPr="001730C8">
              <w:rPr>
                <w:color w:val="000000" w:themeColor="text1"/>
                <w:sz w:val="18"/>
                <w:szCs w:val="18"/>
                <w:lang w:eastAsia="zh-CN"/>
              </w:rPr>
              <w:t xml:space="preserve"> </w:t>
            </w:r>
            <w:r w:rsidR="001B1E29" w:rsidRPr="001B1E29">
              <w:rPr>
                <w:color w:val="FF0000"/>
                <w:sz w:val="18"/>
                <w:szCs w:val="18"/>
                <w:lang w:eastAsia="zh-CN"/>
              </w:rPr>
              <w:t>[</w:t>
            </w:r>
            <w:r>
              <w:rPr>
                <w:color w:val="000000" w:themeColor="text1"/>
                <w:sz w:val="18"/>
                <w:szCs w:val="18"/>
                <w:lang w:eastAsia="zh-CN"/>
              </w:rPr>
              <w:t>per BWP/</w:t>
            </w:r>
            <w:r>
              <w:rPr>
                <w:color w:val="000000" w:themeColor="text1"/>
                <w:sz w:val="18"/>
                <w:szCs w:val="18"/>
              </w:rPr>
              <w:t>CC</w:t>
            </w:r>
            <w:r w:rsidR="001B1E29" w:rsidRPr="001B1E29">
              <w:rPr>
                <w:color w:val="FF0000"/>
                <w:sz w:val="18"/>
                <w:szCs w:val="18"/>
              </w:rPr>
              <w:t>]</w:t>
            </w:r>
            <w:r>
              <w:rPr>
                <w:color w:val="000000" w:themeColor="text1"/>
                <w:sz w:val="18"/>
                <w:szCs w:val="18"/>
              </w:rPr>
              <w:t xml:space="preserve"> </w:t>
            </w:r>
          </w:p>
          <w:p w14:paraId="594E95BA" w14:textId="77777777" w:rsidR="00DB0ED6" w:rsidRDefault="0083555A">
            <w:pPr>
              <w:numPr>
                <w:ilvl w:val="0"/>
                <w:numId w:val="12"/>
              </w:numPr>
              <w:snapToGrid w:val="0"/>
              <w:ind w:left="466" w:hanging="284"/>
              <w:jc w:val="both"/>
              <w:rPr>
                <w:color w:val="000000"/>
                <w:sz w:val="18"/>
                <w:szCs w:val="18"/>
                <w:lang w:eastAsia="zh-CN"/>
              </w:rPr>
            </w:pPr>
            <w:r>
              <w:rPr>
                <w:color w:val="000000"/>
                <w:sz w:val="18"/>
                <w:szCs w:val="18"/>
                <w:lang w:eastAsia="zh-CN"/>
              </w:rPr>
              <w:t xml:space="preserve">FFS: The threshold value is configured per trigger event or in a CSI report configuration. </w:t>
            </w:r>
          </w:p>
          <w:p w14:paraId="36D2E4E6" w14:textId="52B4B69E" w:rsidR="00DB0ED6" w:rsidRPr="00C9512B" w:rsidRDefault="0083555A">
            <w:pPr>
              <w:overflowPunct w:val="0"/>
              <w:autoSpaceDE w:val="0"/>
              <w:autoSpaceDN w:val="0"/>
              <w:adjustRightInd w:val="0"/>
              <w:spacing w:before="240"/>
              <w:textAlignment w:val="baseline"/>
              <w:rPr>
                <w:rFonts w:ascii="Times" w:hAnsi="Times" w:cs="Times"/>
                <w:color w:val="FF0000"/>
                <w:sz w:val="18"/>
                <w:szCs w:val="18"/>
                <w:lang w:eastAsia="zh-CN"/>
              </w:rPr>
            </w:pPr>
            <w:r>
              <w:rPr>
                <w:rFonts w:ascii="Times" w:hAnsi="Times" w:cs="Times"/>
                <w:sz w:val="18"/>
                <w:szCs w:val="18"/>
                <w:lang w:eastAsia="zh-CN"/>
              </w:rPr>
              <w:lastRenderedPageBreak/>
              <w:t>Supported by</w:t>
            </w:r>
            <w:r w:rsidR="001B1E29">
              <w:rPr>
                <w:rFonts w:ascii="Times" w:hAnsi="Times" w:cs="Times"/>
                <w:sz w:val="18"/>
                <w:szCs w:val="18"/>
                <w:lang w:eastAsia="zh-CN"/>
              </w:rPr>
              <w:t xml:space="preserve"> (2</w:t>
            </w:r>
            <w:r w:rsidR="00674438">
              <w:rPr>
                <w:rFonts w:ascii="Times" w:hAnsi="Times" w:cs="Times"/>
                <w:sz w:val="18"/>
                <w:szCs w:val="18"/>
                <w:lang w:eastAsia="zh-CN"/>
              </w:rPr>
              <w:t>3</w:t>
            </w:r>
            <w:r w:rsidR="001B1E29">
              <w:rPr>
                <w:rFonts w:ascii="Times" w:hAnsi="Times" w:cs="Times"/>
                <w:sz w:val="18"/>
                <w:szCs w:val="18"/>
                <w:lang w:eastAsia="zh-CN"/>
              </w:rPr>
              <w:t>)</w:t>
            </w:r>
            <w:r>
              <w:rPr>
                <w:rFonts w:ascii="Times" w:hAnsi="Times" w:cs="Times"/>
                <w:sz w:val="18"/>
                <w:szCs w:val="18"/>
                <w:lang w:eastAsia="zh-CN"/>
              </w:rPr>
              <w:t xml:space="preserve">: IDC, NTT DOCOMO, CATT, </w:t>
            </w:r>
            <w:r w:rsidRPr="00BC1872">
              <w:rPr>
                <w:rFonts w:ascii="Times" w:hAnsi="Times" w:cs="Times"/>
                <w:sz w:val="18"/>
                <w:szCs w:val="18"/>
                <w:lang w:eastAsia="zh-CN"/>
              </w:rPr>
              <w:t xml:space="preserve">ZTE, MTK, OPPO, CATT, NEC, </w:t>
            </w:r>
            <w:proofErr w:type="spellStart"/>
            <w:r w:rsidRPr="00BC1872">
              <w:rPr>
                <w:rFonts w:ascii="Times" w:hAnsi="Times" w:cs="Times"/>
                <w:sz w:val="18"/>
                <w:szCs w:val="18"/>
                <w:lang w:eastAsia="zh-CN"/>
              </w:rPr>
              <w:t>CE</w:t>
            </w:r>
            <w:r w:rsidRPr="00F21408">
              <w:rPr>
                <w:rFonts w:ascii="Times" w:hAnsi="Times" w:cs="Times"/>
                <w:color w:val="000000" w:themeColor="text1"/>
                <w:sz w:val="18"/>
                <w:szCs w:val="18"/>
                <w:lang w:eastAsia="zh-CN"/>
              </w:rPr>
              <w:t>WiT</w:t>
            </w:r>
            <w:proofErr w:type="spellEnd"/>
            <w:r w:rsidR="00BF0794" w:rsidRPr="00F21408">
              <w:rPr>
                <w:rFonts w:ascii="Times" w:hAnsi="Times" w:cs="Times"/>
                <w:color w:val="000000" w:themeColor="text1"/>
                <w:sz w:val="18"/>
                <w:szCs w:val="18"/>
                <w:lang w:eastAsia="zh-CN"/>
              </w:rPr>
              <w:t>, vivo</w:t>
            </w:r>
            <w:r w:rsidR="0005791F" w:rsidRPr="00F21408">
              <w:rPr>
                <w:rFonts w:ascii="Times" w:hAnsi="Times" w:cs="Times"/>
                <w:color w:val="000000" w:themeColor="text1"/>
                <w:sz w:val="18"/>
                <w:szCs w:val="18"/>
                <w:lang w:eastAsia="zh-CN"/>
              </w:rPr>
              <w:t xml:space="preserve">, Samsung, </w:t>
            </w:r>
            <w:r w:rsidR="00C9512B" w:rsidRPr="00F21408">
              <w:rPr>
                <w:color w:val="000000" w:themeColor="text1"/>
                <w:sz w:val="18"/>
                <w:szCs w:val="18"/>
                <w:lang w:eastAsia="zh-CN"/>
              </w:rPr>
              <w:t>Huawei/</w:t>
            </w:r>
            <w:proofErr w:type="spellStart"/>
            <w:r w:rsidR="00C9512B" w:rsidRPr="00F21408">
              <w:rPr>
                <w:color w:val="000000" w:themeColor="text1"/>
                <w:sz w:val="18"/>
                <w:szCs w:val="18"/>
                <w:lang w:eastAsia="zh-CN"/>
              </w:rPr>
              <w:t>HiSi</w:t>
            </w:r>
            <w:proofErr w:type="spellEnd"/>
            <w:r w:rsidR="00C9512B" w:rsidRPr="00F21408">
              <w:rPr>
                <w:color w:val="000000" w:themeColor="text1"/>
                <w:sz w:val="18"/>
                <w:szCs w:val="18"/>
                <w:lang w:eastAsia="zh-CN"/>
              </w:rPr>
              <w:t>,</w:t>
            </w:r>
            <w:r w:rsidR="000F63CF" w:rsidRPr="00F21408">
              <w:rPr>
                <w:color w:val="000000" w:themeColor="text1"/>
                <w:sz w:val="18"/>
                <w:szCs w:val="18"/>
                <w:lang w:eastAsia="zh-CN"/>
              </w:rPr>
              <w:t xml:space="preserve"> Google, </w:t>
            </w:r>
            <w:r w:rsidR="00C07E37" w:rsidRPr="00F21408">
              <w:rPr>
                <w:color w:val="000000" w:themeColor="text1"/>
                <w:sz w:val="18"/>
                <w:szCs w:val="18"/>
                <w:lang w:eastAsia="zh-CN"/>
              </w:rPr>
              <w:t>IDC, Fujitsu, Sharp</w:t>
            </w:r>
            <w:r w:rsidR="008045F3" w:rsidRPr="00F21408">
              <w:rPr>
                <w:color w:val="000000" w:themeColor="text1"/>
                <w:sz w:val="18"/>
                <w:szCs w:val="18"/>
                <w:lang w:eastAsia="zh-CN"/>
              </w:rPr>
              <w:t>, Nokia</w:t>
            </w:r>
            <w:r w:rsidR="00476861" w:rsidRPr="00F21408">
              <w:rPr>
                <w:color w:val="000000" w:themeColor="text1"/>
                <w:sz w:val="18"/>
                <w:szCs w:val="18"/>
                <w:lang w:eastAsia="zh-CN"/>
              </w:rPr>
              <w:t xml:space="preserve">, Lenovo, </w:t>
            </w:r>
            <w:r w:rsidR="00F45C13" w:rsidRPr="00F21408">
              <w:rPr>
                <w:color w:val="000000" w:themeColor="text1"/>
                <w:sz w:val="18"/>
                <w:szCs w:val="18"/>
                <w:lang w:eastAsia="zh-CN"/>
              </w:rPr>
              <w:t>Apple</w:t>
            </w:r>
            <w:r w:rsidR="00642329" w:rsidRPr="00F21408">
              <w:rPr>
                <w:color w:val="000000" w:themeColor="text1"/>
                <w:sz w:val="18"/>
                <w:szCs w:val="18"/>
                <w:lang w:eastAsia="zh-CN"/>
              </w:rPr>
              <w:t>, HONOR</w:t>
            </w:r>
            <w:r w:rsidR="001730C8" w:rsidRPr="00F21408">
              <w:rPr>
                <w:color w:val="000000" w:themeColor="text1"/>
                <w:sz w:val="18"/>
                <w:szCs w:val="18"/>
                <w:lang w:eastAsia="zh-CN"/>
              </w:rPr>
              <w:t>, ETRI</w:t>
            </w:r>
            <w:r w:rsidR="001B1E29" w:rsidRPr="00F21408">
              <w:rPr>
                <w:color w:val="000000" w:themeColor="text1"/>
                <w:sz w:val="18"/>
                <w:szCs w:val="18"/>
                <w:lang w:eastAsia="zh-CN"/>
              </w:rPr>
              <w:t xml:space="preserve">, CMCC, </w:t>
            </w:r>
            <w:proofErr w:type="spellStart"/>
            <w:r w:rsidR="00674438" w:rsidRPr="00F21408">
              <w:rPr>
                <w:color w:val="000000" w:themeColor="text1"/>
                <w:sz w:val="18"/>
                <w:szCs w:val="18"/>
                <w:lang w:eastAsia="zh-CN"/>
              </w:rPr>
              <w:t>CEWiT</w:t>
            </w:r>
            <w:proofErr w:type="spellEnd"/>
          </w:p>
          <w:p w14:paraId="5C7A7702" w14:textId="77777777" w:rsidR="00DB0ED6" w:rsidRDefault="00DB0ED6" w:rsidP="00CE5355">
            <w:pPr>
              <w:contextualSpacing/>
              <w:jc w:val="both"/>
              <w:rPr>
                <w:color w:val="000000"/>
                <w:sz w:val="18"/>
                <w:szCs w:val="18"/>
                <w:lang w:eastAsia="zh-CN"/>
              </w:rPr>
            </w:pPr>
          </w:p>
        </w:tc>
      </w:tr>
    </w:tbl>
    <w:p w14:paraId="31EEA515" w14:textId="77777777" w:rsidR="00DB0ED6" w:rsidRDefault="0083555A">
      <w:pPr>
        <w:pStyle w:val="Caption"/>
        <w:spacing w:before="240"/>
        <w:jc w:val="center"/>
      </w:pPr>
      <w:r>
        <w:lastRenderedPageBreak/>
        <w:t>Table 1-2 Company input for Issue 1</w:t>
      </w:r>
    </w:p>
    <w:tbl>
      <w:tblPr>
        <w:tblStyle w:val="TableGrid"/>
        <w:tblW w:w="9985" w:type="dxa"/>
        <w:tblLook w:val="04A0" w:firstRow="1" w:lastRow="0" w:firstColumn="1" w:lastColumn="0" w:noHBand="0" w:noVBand="1"/>
      </w:tblPr>
      <w:tblGrid>
        <w:gridCol w:w="1516"/>
        <w:gridCol w:w="8469"/>
      </w:tblGrid>
      <w:tr w:rsidR="00DB0ED6" w14:paraId="7CB51040" w14:textId="77777777" w:rsidTr="00271D6D">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B3FDB1D" w14:textId="77777777" w:rsidR="00DB0ED6" w:rsidRDefault="0083555A">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BC5C220" w14:textId="77777777" w:rsidR="00DB0ED6" w:rsidRDefault="0083555A">
            <w:pPr>
              <w:snapToGrid w:val="0"/>
              <w:rPr>
                <w:b/>
                <w:sz w:val="18"/>
                <w:szCs w:val="18"/>
                <w:lang w:eastAsia="zh-CN"/>
              </w:rPr>
            </w:pPr>
            <w:r>
              <w:rPr>
                <w:b/>
                <w:sz w:val="18"/>
                <w:szCs w:val="18"/>
                <w:lang w:eastAsia="zh-CN"/>
              </w:rPr>
              <w:t>Input</w:t>
            </w:r>
          </w:p>
        </w:tc>
      </w:tr>
      <w:tr w:rsidR="00DB0ED6" w14:paraId="2BE017A3"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493D6428" w14:textId="77777777" w:rsidR="00DB0ED6" w:rsidRDefault="0083555A">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53382494" w14:textId="77777777" w:rsidR="00DB0ED6" w:rsidRDefault="0083555A">
            <w:pPr>
              <w:pStyle w:val="ListParagraph"/>
              <w:numPr>
                <w:ilvl w:val="0"/>
                <w:numId w:val="14"/>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views on proposal 1.1~1.2, if needed.</w:t>
            </w:r>
          </w:p>
        </w:tc>
      </w:tr>
      <w:tr w:rsidR="00453734" w14:paraId="7EAA1712" w14:textId="77777777" w:rsidTr="00C917B2">
        <w:trPr>
          <w:trHeight w:val="215"/>
        </w:trPr>
        <w:tc>
          <w:tcPr>
            <w:tcW w:w="1516" w:type="dxa"/>
            <w:tcBorders>
              <w:top w:val="single" w:sz="4" w:space="0" w:color="auto"/>
              <w:left w:val="single" w:sz="4" w:space="0" w:color="auto"/>
              <w:bottom w:val="single" w:sz="4" w:space="0" w:color="auto"/>
              <w:right w:val="single" w:sz="4" w:space="0" w:color="auto"/>
            </w:tcBorders>
          </w:tcPr>
          <w:p w14:paraId="46909F8C" w14:textId="77777777" w:rsidR="00453734" w:rsidRDefault="00453734" w:rsidP="00C917B2">
            <w:pPr>
              <w:snapToGrid w:val="0"/>
              <w:rPr>
                <w:color w:val="000000" w:themeColor="text1"/>
                <w:sz w:val="18"/>
                <w:szCs w:val="18"/>
                <w:lang w:eastAsia="zh-CN"/>
              </w:rPr>
            </w:pPr>
            <w:r>
              <w:rPr>
                <w:color w:val="000000" w:themeColor="text1"/>
                <w:sz w:val="18"/>
                <w:szCs w:val="18"/>
                <w:lang w:eastAsia="zh-CN"/>
              </w:rPr>
              <w:t>ZTE</w:t>
            </w:r>
          </w:p>
        </w:tc>
        <w:tc>
          <w:tcPr>
            <w:tcW w:w="8469" w:type="dxa"/>
            <w:tcBorders>
              <w:top w:val="single" w:sz="4" w:space="0" w:color="auto"/>
              <w:left w:val="single" w:sz="4" w:space="0" w:color="auto"/>
              <w:bottom w:val="single" w:sz="4" w:space="0" w:color="auto"/>
              <w:right w:val="single" w:sz="4" w:space="0" w:color="auto"/>
            </w:tcBorders>
          </w:tcPr>
          <w:p w14:paraId="35459C7F" w14:textId="77777777" w:rsidR="00453734" w:rsidRDefault="00453734" w:rsidP="00C917B2">
            <w:pPr>
              <w:overflowPunct w:val="0"/>
              <w:autoSpaceDE w:val="0"/>
              <w:autoSpaceDN w:val="0"/>
              <w:adjustRightInd w:val="0"/>
              <w:textAlignment w:val="baseline"/>
              <w:rPr>
                <w:rFonts w:eastAsiaTheme="minorEastAsia"/>
                <w:color w:val="000000" w:themeColor="text1"/>
                <w:sz w:val="18"/>
                <w:szCs w:val="18"/>
                <w:lang w:val="en-GB" w:eastAsia="zh-CN"/>
              </w:rPr>
            </w:pPr>
            <w:r w:rsidRPr="00773B6D">
              <w:rPr>
                <w:rFonts w:eastAsiaTheme="minorEastAsia"/>
                <w:b/>
                <w:color w:val="000000" w:themeColor="text1"/>
                <w:sz w:val="18"/>
                <w:szCs w:val="18"/>
                <w:lang w:val="en-GB" w:eastAsia="zh-CN"/>
              </w:rPr>
              <w:t>Proposal 1.1:</w:t>
            </w:r>
            <w:r>
              <w:rPr>
                <w:rFonts w:eastAsiaTheme="minorEastAsia"/>
                <w:color w:val="000000" w:themeColor="text1"/>
                <w:sz w:val="18"/>
                <w:szCs w:val="18"/>
                <w:lang w:val="en-GB" w:eastAsia="zh-CN"/>
              </w:rPr>
              <w:t xml:space="preserve"> Support.</w:t>
            </w:r>
          </w:p>
          <w:p w14:paraId="4A91776C" w14:textId="77777777" w:rsidR="00453734" w:rsidRDefault="00453734" w:rsidP="00C917B2">
            <w:pPr>
              <w:overflowPunct w:val="0"/>
              <w:autoSpaceDE w:val="0"/>
              <w:autoSpaceDN w:val="0"/>
              <w:adjustRightInd w:val="0"/>
              <w:textAlignment w:val="baseline"/>
              <w:rPr>
                <w:rFonts w:eastAsiaTheme="minorEastAsia"/>
                <w:color w:val="000000" w:themeColor="text1"/>
                <w:sz w:val="18"/>
                <w:szCs w:val="18"/>
                <w:lang w:val="en-GB" w:eastAsia="zh-CN"/>
              </w:rPr>
            </w:pPr>
          </w:p>
          <w:p w14:paraId="499F486B" w14:textId="77777777" w:rsidR="00453734" w:rsidRPr="00536384" w:rsidRDefault="00453734" w:rsidP="00C917B2">
            <w:pPr>
              <w:overflowPunct w:val="0"/>
              <w:autoSpaceDE w:val="0"/>
              <w:autoSpaceDN w:val="0"/>
              <w:adjustRightInd w:val="0"/>
              <w:textAlignment w:val="baseline"/>
              <w:rPr>
                <w:rFonts w:eastAsiaTheme="minorEastAsia"/>
                <w:color w:val="000000" w:themeColor="text1"/>
                <w:sz w:val="18"/>
                <w:szCs w:val="18"/>
                <w:lang w:val="en-GB" w:eastAsia="zh-CN"/>
              </w:rPr>
            </w:pPr>
            <w:r w:rsidRPr="00773B6D">
              <w:rPr>
                <w:rFonts w:eastAsiaTheme="minorEastAsia"/>
                <w:b/>
                <w:color w:val="000000" w:themeColor="text1"/>
                <w:sz w:val="18"/>
                <w:szCs w:val="18"/>
                <w:lang w:val="en-GB" w:eastAsia="zh-CN"/>
              </w:rPr>
              <w:t>Proposal 1.</w:t>
            </w:r>
            <w:r>
              <w:rPr>
                <w:rFonts w:eastAsiaTheme="minorEastAsia"/>
                <w:b/>
                <w:color w:val="000000" w:themeColor="text1"/>
                <w:sz w:val="18"/>
                <w:szCs w:val="18"/>
                <w:lang w:val="en-GB" w:eastAsia="zh-CN"/>
              </w:rPr>
              <w:t>2</w:t>
            </w:r>
            <w:r w:rsidRPr="00773B6D">
              <w:rPr>
                <w:rFonts w:eastAsiaTheme="minorEastAsia"/>
                <w:b/>
                <w:color w:val="000000" w:themeColor="text1"/>
                <w:sz w:val="18"/>
                <w:szCs w:val="18"/>
                <w:lang w:val="en-GB" w:eastAsia="zh-CN"/>
              </w:rPr>
              <w:t>:</w:t>
            </w:r>
            <w:r>
              <w:rPr>
                <w:rFonts w:eastAsiaTheme="minorEastAsia"/>
                <w:color w:val="000000" w:themeColor="text1"/>
                <w:sz w:val="18"/>
                <w:szCs w:val="18"/>
                <w:lang w:val="en-GB" w:eastAsia="zh-CN"/>
              </w:rPr>
              <w:t xml:space="preserve"> Support. We think the brackets can be removed, because we fail to see any other cases based on companies comments so far.</w:t>
            </w:r>
          </w:p>
        </w:tc>
      </w:tr>
      <w:tr w:rsidR="00B8523D" w14:paraId="1D1342E2"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4EF781D6" w14:textId="49F0B631" w:rsidR="00B8523D" w:rsidRDefault="00B8523D" w:rsidP="00B8523D">
            <w:pPr>
              <w:snapToGrid w:val="0"/>
              <w:rPr>
                <w:color w:val="000000" w:themeColor="text1"/>
                <w:sz w:val="18"/>
                <w:szCs w:val="18"/>
                <w:lang w:eastAsia="zh-CN"/>
              </w:rPr>
            </w:pPr>
            <w:r>
              <w:rPr>
                <w:rFonts w:hint="eastAsia"/>
                <w:color w:val="000000" w:themeColor="text1"/>
                <w:sz w:val="18"/>
                <w:szCs w:val="18"/>
                <w:lang w:eastAsia="zh-CN"/>
              </w:rPr>
              <w:t>Fujitsu</w:t>
            </w:r>
          </w:p>
        </w:tc>
        <w:tc>
          <w:tcPr>
            <w:tcW w:w="8469" w:type="dxa"/>
            <w:tcBorders>
              <w:top w:val="single" w:sz="4" w:space="0" w:color="auto"/>
              <w:left w:val="single" w:sz="4" w:space="0" w:color="auto"/>
              <w:bottom w:val="single" w:sz="4" w:space="0" w:color="auto"/>
              <w:right w:val="single" w:sz="4" w:space="0" w:color="auto"/>
            </w:tcBorders>
          </w:tcPr>
          <w:p w14:paraId="083CBC5F" w14:textId="2C4D426D" w:rsidR="00B8523D" w:rsidRPr="00536384" w:rsidRDefault="00B8523D" w:rsidP="00B8523D">
            <w:pPr>
              <w:overflowPunct w:val="0"/>
              <w:autoSpaceDE w:val="0"/>
              <w:autoSpaceDN w:val="0"/>
              <w:adjustRightInd w:val="0"/>
              <w:textAlignment w:val="baseline"/>
              <w:rPr>
                <w:rFonts w:eastAsiaTheme="minorEastAsia"/>
                <w:color w:val="000000" w:themeColor="text1"/>
                <w:sz w:val="18"/>
                <w:szCs w:val="18"/>
                <w:lang w:val="en-GB" w:eastAsia="zh-CN"/>
              </w:rPr>
            </w:pPr>
            <w:r w:rsidRPr="00773B6D">
              <w:rPr>
                <w:rFonts w:eastAsiaTheme="minorEastAsia"/>
                <w:b/>
                <w:color w:val="000000" w:themeColor="text1"/>
                <w:sz w:val="18"/>
                <w:szCs w:val="18"/>
                <w:lang w:val="en-GB" w:eastAsia="zh-CN"/>
              </w:rPr>
              <w:t>Proposal 1.1</w:t>
            </w:r>
            <w:r>
              <w:rPr>
                <w:rFonts w:eastAsiaTheme="minorEastAsia" w:hint="eastAsia"/>
                <w:b/>
                <w:color w:val="000000" w:themeColor="text1"/>
                <w:sz w:val="18"/>
                <w:szCs w:val="18"/>
                <w:lang w:val="en-GB" w:eastAsia="zh-CN"/>
              </w:rPr>
              <w:t>, 1.2</w:t>
            </w:r>
            <w:r w:rsidRPr="00773B6D">
              <w:rPr>
                <w:rFonts w:eastAsiaTheme="minorEastAsia"/>
                <w:b/>
                <w:color w:val="000000" w:themeColor="text1"/>
                <w:sz w:val="18"/>
                <w:szCs w:val="18"/>
                <w:lang w:val="en-GB" w:eastAsia="zh-CN"/>
              </w:rPr>
              <w:t>:</w:t>
            </w:r>
            <w:r>
              <w:rPr>
                <w:rFonts w:eastAsiaTheme="minorEastAsia"/>
                <w:color w:val="000000" w:themeColor="text1"/>
                <w:sz w:val="18"/>
                <w:szCs w:val="18"/>
                <w:lang w:val="en-GB" w:eastAsia="zh-CN"/>
              </w:rPr>
              <w:t xml:space="preserve"> Support.</w:t>
            </w:r>
          </w:p>
        </w:tc>
      </w:tr>
      <w:tr w:rsidR="00572345" w14:paraId="6B5EE232"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06F99EB0" w14:textId="381FC29E" w:rsidR="00572345" w:rsidRDefault="00572345" w:rsidP="00572345">
            <w:pPr>
              <w:snapToGrid w:val="0"/>
              <w:rPr>
                <w:color w:val="0000FF"/>
                <w:sz w:val="18"/>
                <w:szCs w:val="18"/>
              </w:rPr>
            </w:pPr>
            <w:r>
              <w:rPr>
                <w:color w:val="000000" w:themeColor="text1"/>
                <w:sz w:val="18"/>
                <w:szCs w:val="18"/>
                <w:lang w:eastAsia="zh-CN"/>
              </w:rPr>
              <w:t>Nokia</w:t>
            </w:r>
          </w:p>
        </w:tc>
        <w:tc>
          <w:tcPr>
            <w:tcW w:w="8469" w:type="dxa"/>
            <w:tcBorders>
              <w:top w:val="single" w:sz="4" w:space="0" w:color="auto"/>
              <w:left w:val="single" w:sz="4" w:space="0" w:color="auto"/>
              <w:bottom w:val="single" w:sz="4" w:space="0" w:color="auto"/>
              <w:right w:val="single" w:sz="4" w:space="0" w:color="auto"/>
            </w:tcBorders>
          </w:tcPr>
          <w:p w14:paraId="357A09A1" w14:textId="77777777" w:rsidR="00572345" w:rsidRDefault="00572345" w:rsidP="00572345">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Proposal 1.1: OK</w:t>
            </w:r>
          </w:p>
          <w:p w14:paraId="31497D76" w14:textId="25D04459" w:rsidR="00572345" w:rsidRPr="00F14777" w:rsidRDefault="00572345" w:rsidP="00572345">
            <w:pPr>
              <w:snapToGrid w:val="0"/>
              <w:jc w:val="both"/>
              <w:rPr>
                <w:sz w:val="18"/>
                <w:szCs w:val="18"/>
                <w:lang w:eastAsia="zh-CN"/>
              </w:rPr>
            </w:pPr>
            <w:r>
              <w:rPr>
                <w:rFonts w:eastAsiaTheme="minorEastAsia"/>
                <w:color w:val="000000" w:themeColor="text1"/>
                <w:sz w:val="18"/>
                <w:szCs w:val="18"/>
                <w:lang w:eastAsia="zh-CN"/>
              </w:rPr>
              <w:t>Proposal 1.2: OK. We are also fine to go to a fine resolution threshold per BWP/CC; and hence remove the [].</w:t>
            </w:r>
          </w:p>
        </w:tc>
      </w:tr>
      <w:tr w:rsidR="00B8523D" w14:paraId="255A6209"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32187933" w14:textId="0FD918D0" w:rsidR="00B8523D" w:rsidRDefault="00B8523D" w:rsidP="00B8523D">
            <w:pPr>
              <w:snapToGrid w:val="0"/>
              <w:rPr>
                <w:rFonts w:eastAsia="Malgun Gothic"/>
                <w:color w:val="000000" w:themeColor="text1"/>
                <w:sz w:val="18"/>
                <w:szCs w:val="18"/>
              </w:rPr>
            </w:pPr>
          </w:p>
        </w:tc>
        <w:tc>
          <w:tcPr>
            <w:tcW w:w="8469" w:type="dxa"/>
            <w:tcBorders>
              <w:top w:val="single" w:sz="4" w:space="0" w:color="auto"/>
              <w:left w:val="single" w:sz="4" w:space="0" w:color="auto"/>
              <w:bottom w:val="single" w:sz="4" w:space="0" w:color="auto"/>
              <w:right w:val="single" w:sz="4" w:space="0" w:color="auto"/>
            </w:tcBorders>
          </w:tcPr>
          <w:p w14:paraId="6FEE55B1" w14:textId="64EA695E" w:rsidR="00B8523D" w:rsidRDefault="00B8523D" w:rsidP="00B8523D">
            <w:pPr>
              <w:overflowPunct w:val="0"/>
              <w:autoSpaceDE w:val="0"/>
              <w:autoSpaceDN w:val="0"/>
              <w:adjustRightInd w:val="0"/>
              <w:textAlignment w:val="baseline"/>
              <w:rPr>
                <w:color w:val="000000" w:themeColor="text1"/>
                <w:sz w:val="18"/>
                <w:szCs w:val="18"/>
                <w:lang w:val="en-GB"/>
              </w:rPr>
            </w:pPr>
          </w:p>
        </w:tc>
      </w:tr>
      <w:tr w:rsidR="00B8523D" w14:paraId="78EAFE19"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176FBB21" w14:textId="169998FD" w:rsidR="00B8523D" w:rsidRPr="007477AA" w:rsidRDefault="00B8523D" w:rsidP="00B8523D">
            <w:pPr>
              <w:snapToGrid w:val="0"/>
              <w:rPr>
                <w:sz w:val="18"/>
                <w:szCs w:val="18"/>
                <w:lang w:eastAsia="zh-CN"/>
              </w:rPr>
            </w:pPr>
          </w:p>
        </w:tc>
        <w:tc>
          <w:tcPr>
            <w:tcW w:w="8469" w:type="dxa"/>
            <w:tcBorders>
              <w:top w:val="single" w:sz="4" w:space="0" w:color="auto"/>
              <w:left w:val="single" w:sz="4" w:space="0" w:color="auto"/>
              <w:bottom w:val="single" w:sz="4" w:space="0" w:color="auto"/>
              <w:right w:val="single" w:sz="4" w:space="0" w:color="auto"/>
            </w:tcBorders>
          </w:tcPr>
          <w:p w14:paraId="346A9BE2" w14:textId="77777777" w:rsidR="00B8523D" w:rsidRPr="007477AA" w:rsidRDefault="00B8523D" w:rsidP="00B8523D">
            <w:pPr>
              <w:overflowPunct w:val="0"/>
              <w:autoSpaceDE w:val="0"/>
              <w:autoSpaceDN w:val="0"/>
              <w:adjustRightInd w:val="0"/>
              <w:textAlignment w:val="baseline"/>
              <w:rPr>
                <w:color w:val="0000FF"/>
                <w:sz w:val="18"/>
                <w:szCs w:val="18"/>
                <w:lang w:val="en-GB"/>
              </w:rPr>
            </w:pPr>
          </w:p>
        </w:tc>
      </w:tr>
      <w:tr w:rsidR="00B8523D" w14:paraId="4FA6AE61"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6A22EC7B" w14:textId="0E8B46E3" w:rsidR="00B8523D" w:rsidRDefault="00B8523D" w:rsidP="00B8523D">
            <w:pPr>
              <w:snapToGrid w:val="0"/>
              <w:rPr>
                <w:color w:val="000000" w:themeColor="text1"/>
                <w:sz w:val="18"/>
                <w:szCs w:val="18"/>
                <w:lang w:eastAsia="zh-CN"/>
              </w:rPr>
            </w:pPr>
          </w:p>
        </w:tc>
        <w:tc>
          <w:tcPr>
            <w:tcW w:w="8469" w:type="dxa"/>
            <w:tcBorders>
              <w:top w:val="single" w:sz="4" w:space="0" w:color="auto"/>
              <w:left w:val="single" w:sz="4" w:space="0" w:color="auto"/>
              <w:bottom w:val="single" w:sz="4" w:space="0" w:color="auto"/>
              <w:right w:val="single" w:sz="4" w:space="0" w:color="auto"/>
            </w:tcBorders>
          </w:tcPr>
          <w:p w14:paraId="58D71DFF" w14:textId="1D8EE8F2" w:rsidR="00B8523D" w:rsidRDefault="00B8523D" w:rsidP="00B8523D">
            <w:pPr>
              <w:overflowPunct w:val="0"/>
              <w:autoSpaceDE w:val="0"/>
              <w:autoSpaceDN w:val="0"/>
              <w:adjustRightInd w:val="0"/>
              <w:textAlignment w:val="baseline"/>
              <w:rPr>
                <w:rFonts w:eastAsia="MS Mincho"/>
                <w:color w:val="000000" w:themeColor="text1"/>
                <w:sz w:val="18"/>
                <w:szCs w:val="18"/>
                <w:lang w:val="en-GB" w:eastAsia="ja-JP"/>
              </w:rPr>
            </w:pPr>
          </w:p>
        </w:tc>
      </w:tr>
      <w:tr w:rsidR="00B8523D" w14:paraId="7C160057" w14:textId="77777777" w:rsidTr="00271D6D">
        <w:trPr>
          <w:trHeight w:val="215"/>
        </w:trPr>
        <w:tc>
          <w:tcPr>
            <w:tcW w:w="1516" w:type="dxa"/>
          </w:tcPr>
          <w:p w14:paraId="256110D4" w14:textId="62138374" w:rsidR="00B8523D" w:rsidRDefault="00B8523D" w:rsidP="00B8523D">
            <w:pPr>
              <w:snapToGrid w:val="0"/>
              <w:rPr>
                <w:color w:val="000000" w:themeColor="text1"/>
                <w:sz w:val="18"/>
                <w:szCs w:val="18"/>
              </w:rPr>
            </w:pPr>
          </w:p>
        </w:tc>
        <w:tc>
          <w:tcPr>
            <w:tcW w:w="8469" w:type="dxa"/>
          </w:tcPr>
          <w:p w14:paraId="27DD9E7E" w14:textId="102B2412" w:rsidR="00B8523D" w:rsidRDefault="00B8523D" w:rsidP="00B8523D">
            <w:pPr>
              <w:overflowPunct w:val="0"/>
              <w:autoSpaceDE w:val="0"/>
              <w:autoSpaceDN w:val="0"/>
              <w:adjustRightInd w:val="0"/>
              <w:textAlignment w:val="baseline"/>
              <w:rPr>
                <w:color w:val="000000" w:themeColor="text1"/>
                <w:sz w:val="18"/>
                <w:szCs w:val="18"/>
                <w:lang w:val="en-GB"/>
              </w:rPr>
            </w:pPr>
          </w:p>
        </w:tc>
      </w:tr>
      <w:tr w:rsidR="00B8523D" w14:paraId="5610FA25"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44A26953" w14:textId="1BD86C3E" w:rsidR="00B8523D" w:rsidRDefault="00B8523D" w:rsidP="00B8523D">
            <w:pPr>
              <w:snapToGrid w:val="0"/>
              <w:rPr>
                <w:color w:val="000000" w:themeColor="text1"/>
                <w:sz w:val="18"/>
                <w:szCs w:val="18"/>
                <w:lang w:eastAsia="zh-CN"/>
              </w:rPr>
            </w:pPr>
          </w:p>
        </w:tc>
        <w:tc>
          <w:tcPr>
            <w:tcW w:w="8469" w:type="dxa"/>
            <w:tcBorders>
              <w:top w:val="single" w:sz="4" w:space="0" w:color="auto"/>
              <w:left w:val="single" w:sz="4" w:space="0" w:color="auto"/>
              <w:bottom w:val="single" w:sz="4" w:space="0" w:color="auto"/>
              <w:right w:val="single" w:sz="4" w:space="0" w:color="auto"/>
            </w:tcBorders>
          </w:tcPr>
          <w:p w14:paraId="25AF6DB8" w14:textId="21A6ECD5" w:rsidR="00B8523D" w:rsidRPr="00435747" w:rsidRDefault="00B8523D" w:rsidP="00B8523D">
            <w:pPr>
              <w:overflowPunct w:val="0"/>
              <w:autoSpaceDE w:val="0"/>
              <w:autoSpaceDN w:val="0"/>
              <w:adjustRightInd w:val="0"/>
              <w:textAlignment w:val="baseline"/>
              <w:rPr>
                <w:rFonts w:eastAsia="PMingLiU" w:cs="Times New Roman"/>
                <w:sz w:val="18"/>
                <w:szCs w:val="18"/>
                <w:lang w:eastAsia="zh-TW"/>
              </w:rPr>
            </w:pPr>
          </w:p>
        </w:tc>
      </w:tr>
      <w:tr w:rsidR="00B8523D" w14:paraId="4C431886" w14:textId="77777777" w:rsidTr="00012B4E">
        <w:trPr>
          <w:trHeight w:val="215"/>
        </w:trPr>
        <w:tc>
          <w:tcPr>
            <w:tcW w:w="1516" w:type="dxa"/>
            <w:tcBorders>
              <w:top w:val="single" w:sz="4" w:space="0" w:color="auto"/>
              <w:left w:val="single" w:sz="4" w:space="0" w:color="auto"/>
              <w:bottom w:val="single" w:sz="4" w:space="0" w:color="auto"/>
              <w:right w:val="single" w:sz="4" w:space="0" w:color="auto"/>
            </w:tcBorders>
          </w:tcPr>
          <w:p w14:paraId="58C9F9C8" w14:textId="6DFC8874" w:rsidR="00B8523D" w:rsidRDefault="00B8523D" w:rsidP="00B8523D">
            <w:pPr>
              <w:snapToGrid w:val="0"/>
              <w:rPr>
                <w:color w:val="000000" w:themeColor="text1"/>
                <w:sz w:val="18"/>
                <w:szCs w:val="18"/>
                <w:lang w:eastAsia="zh-CN"/>
              </w:rPr>
            </w:pPr>
          </w:p>
        </w:tc>
        <w:tc>
          <w:tcPr>
            <w:tcW w:w="8469" w:type="dxa"/>
            <w:tcBorders>
              <w:top w:val="single" w:sz="4" w:space="0" w:color="auto"/>
              <w:left w:val="single" w:sz="4" w:space="0" w:color="auto"/>
              <w:bottom w:val="single" w:sz="4" w:space="0" w:color="auto"/>
              <w:right w:val="single" w:sz="4" w:space="0" w:color="auto"/>
            </w:tcBorders>
          </w:tcPr>
          <w:p w14:paraId="3927F086" w14:textId="58BD373A" w:rsidR="00B8523D" w:rsidRDefault="00B8523D" w:rsidP="00B8523D">
            <w:pPr>
              <w:overflowPunct w:val="0"/>
              <w:autoSpaceDE w:val="0"/>
              <w:autoSpaceDN w:val="0"/>
              <w:adjustRightInd w:val="0"/>
              <w:textAlignment w:val="baseline"/>
              <w:rPr>
                <w:color w:val="000000" w:themeColor="text1"/>
                <w:sz w:val="18"/>
                <w:szCs w:val="18"/>
                <w:lang w:eastAsia="zh-CN"/>
              </w:rPr>
            </w:pPr>
          </w:p>
        </w:tc>
      </w:tr>
      <w:tr w:rsidR="00B8523D" w14:paraId="3847D0CB"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64593029" w14:textId="0C0BC8EC" w:rsidR="00B8523D" w:rsidRDefault="00B8523D" w:rsidP="00B8523D">
            <w:pPr>
              <w:snapToGrid w:val="0"/>
              <w:rPr>
                <w:rFonts w:eastAsiaTheme="minorEastAsia"/>
                <w:color w:val="000000" w:themeColor="text1"/>
                <w:sz w:val="18"/>
                <w:szCs w:val="18"/>
                <w:lang w:eastAsia="zh-CN"/>
              </w:rPr>
            </w:pPr>
          </w:p>
        </w:tc>
        <w:tc>
          <w:tcPr>
            <w:tcW w:w="8469" w:type="dxa"/>
            <w:tcBorders>
              <w:top w:val="single" w:sz="4" w:space="0" w:color="auto"/>
              <w:left w:val="single" w:sz="4" w:space="0" w:color="auto"/>
              <w:bottom w:val="single" w:sz="4" w:space="0" w:color="auto"/>
              <w:right w:val="single" w:sz="4" w:space="0" w:color="auto"/>
            </w:tcBorders>
          </w:tcPr>
          <w:p w14:paraId="4C99831D" w14:textId="6CC9B38F" w:rsidR="00B8523D" w:rsidRDefault="00B8523D" w:rsidP="00B8523D">
            <w:pPr>
              <w:overflowPunct w:val="0"/>
              <w:autoSpaceDE w:val="0"/>
              <w:autoSpaceDN w:val="0"/>
              <w:adjustRightInd w:val="0"/>
              <w:textAlignment w:val="baseline"/>
              <w:rPr>
                <w:color w:val="000000" w:themeColor="text1"/>
                <w:sz w:val="18"/>
                <w:szCs w:val="18"/>
                <w:lang w:eastAsia="zh-CN"/>
              </w:rPr>
            </w:pPr>
          </w:p>
        </w:tc>
      </w:tr>
      <w:tr w:rsidR="00B8523D" w14:paraId="458A2E8D"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3621CCBF" w14:textId="7FE7880B" w:rsidR="00B8523D" w:rsidRDefault="00B8523D" w:rsidP="00B8523D">
            <w:pPr>
              <w:snapToGrid w:val="0"/>
              <w:rPr>
                <w:rFonts w:eastAsia="PMingLiU"/>
                <w:color w:val="000000" w:themeColor="text1"/>
                <w:sz w:val="18"/>
                <w:szCs w:val="18"/>
                <w:lang w:eastAsia="zh-TW"/>
              </w:rPr>
            </w:pPr>
          </w:p>
        </w:tc>
        <w:tc>
          <w:tcPr>
            <w:tcW w:w="8469" w:type="dxa"/>
            <w:tcBorders>
              <w:top w:val="single" w:sz="4" w:space="0" w:color="auto"/>
              <w:left w:val="single" w:sz="4" w:space="0" w:color="auto"/>
              <w:bottom w:val="single" w:sz="4" w:space="0" w:color="auto"/>
              <w:right w:val="single" w:sz="4" w:space="0" w:color="auto"/>
            </w:tcBorders>
          </w:tcPr>
          <w:p w14:paraId="49B87C6D" w14:textId="3B27C619" w:rsidR="00B8523D" w:rsidRDefault="00B8523D" w:rsidP="00B8523D">
            <w:pPr>
              <w:overflowPunct w:val="0"/>
              <w:autoSpaceDE w:val="0"/>
              <w:autoSpaceDN w:val="0"/>
              <w:adjustRightInd w:val="0"/>
              <w:textAlignment w:val="baseline"/>
              <w:rPr>
                <w:color w:val="000000" w:themeColor="text1"/>
                <w:sz w:val="18"/>
                <w:szCs w:val="18"/>
              </w:rPr>
            </w:pPr>
          </w:p>
        </w:tc>
      </w:tr>
      <w:tr w:rsidR="00B8523D" w14:paraId="34C3A13F" w14:textId="77777777" w:rsidTr="009F466F">
        <w:trPr>
          <w:trHeight w:val="215"/>
        </w:trPr>
        <w:tc>
          <w:tcPr>
            <w:tcW w:w="1516" w:type="dxa"/>
          </w:tcPr>
          <w:p w14:paraId="7560869A" w14:textId="3630961E" w:rsidR="00B8523D" w:rsidRDefault="00B8523D" w:rsidP="00B8523D">
            <w:pPr>
              <w:snapToGrid w:val="0"/>
              <w:rPr>
                <w:color w:val="000000" w:themeColor="text1"/>
                <w:sz w:val="18"/>
                <w:szCs w:val="18"/>
                <w:lang w:eastAsia="zh-CN"/>
              </w:rPr>
            </w:pPr>
          </w:p>
        </w:tc>
        <w:tc>
          <w:tcPr>
            <w:tcW w:w="8469" w:type="dxa"/>
          </w:tcPr>
          <w:p w14:paraId="1318AD78" w14:textId="0883751D" w:rsidR="00B8523D" w:rsidRPr="005663CC" w:rsidRDefault="00B8523D" w:rsidP="00B8523D">
            <w:pPr>
              <w:overflowPunct w:val="0"/>
              <w:autoSpaceDE w:val="0"/>
              <w:autoSpaceDN w:val="0"/>
              <w:adjustRightInd w:val="0"/>
              <w:textAlignment w:val="baseline"/>
              <w:rPr>
                <w:color w:val="000000" w:themeColor="text1"/>
                <w:sz w:val="18"/>
                <w:szCs w:val="18"/>
                <w:lang w:eastAsia="zh-CN"/>
              </w:rPr>
            </w:pPr>
          </w:p>
        </w:tc>
      </w:tr>
      <w:tr w:rsidR="00B8523D" w14:paraId="3580C3AA" w14:textId="77777777" w:rsidTr="009F466F">
        <w:trPr>
          <w:trHeight w:val="215"/>
        </w:trPr>
        <w:tc>
          <w:tcPr>
            <w:tcW w:w="1516" w:type="dxa"/>
          </w:tcPr>
          <w:p w14:paraId="1C092691" w14:textId="54B6BCE8" w:rsidR="00B8523D" w:rsidRDefault="00B8523D" w:rsidP="00B8523D">
            <w:pPr>
              <w:snapToGrid w:val="0"/>
              <w:rPr>
                <w:rFonts w:eastAsiaTheme="minorEastAsia"/>
                <w:color w:val="000000" w:themeColor="text1"/>
                <w:sz w:val="18"/>
                <w:szCs w:val="18"/>
                <w:lang w:eastAsia="zh-CN"/>
              </w:rPr>
            </w:pPr>
          </w:p>
        </w:tc>
        <w:tc>
          <w:tcPr>
            <w:tcW w:w="8469" w:type="dxa"/>
          </w:tcPr>
          <w:p w14:paraId="2619593A" w14:textId="00FBBE0E" w:rsidR="00B8523D" w:rsidRPr="00751675" w:rsidRDefault="00B8523D" w:rsidP="00B8523D">
            <w:pPr>
              <w:overflowPunct w:val="0"/>
              <w:autoSpaceDE w:val="0"/>
              <w:autoSpaceDN w:val="0"/>
              <w:adjustRightInd w:val="0"/>
              <w:textAlignment w:val="baseline"/>
              <w:rPr>
                <w:rFonts w:eastAsiaTheme="minorEastAsia"/>
                <w:b/>
                <w:bCs/>
                <w:color w:val="000000" w:themeColor="text1"/>
                <w:sz w:val="18"/>
                <w:szCs w:val="18"/>
                <w:lang w:eastAsia="zh-CN"/>
              </w:rPr>
            </w:pPr>
          </w:p>
        </w:tc>
      </w:tr>
      <w:tr w:rsidR="00B8523D" w14:paraId="4DAB741E" w14:textId="77777777" w:rsidTr="009F466F">
        <w:trPr>
          <w:trHeight w:val="215"/>
        </w:trPr>
        <w:tc>
          <w:tcPr>
            <w:tcW w:w="1516" w:type="dxa"/>
          </w:tcPr>
          <w:p w14:paraId="7536704A" w14:textId="3EC6B100" w:rsidR="00B8523D" w:rsidRDefault="00B8523D" w:rsidP="00B8523D">
            <w:pPr>
              <w:snapToGrid w:val="0"/>
              <w:rPr>
                <w:rFonts w:eastAsiaTheme="minorEastAsia"/>
                <w:color w:val="000000" w:themeColor="text1"/>
                <w:sz w:val="18"/>
                <w:szCs w:val="18"/>
                <w:lang w:eastAsia="zh-CN"/>
              </w:rPr>
            </w:pPr>
          </w:p>
        </w:tc>
        <w:tc>
          <w:tcPr>
            <w:tcW w:w="8469" w:type="dxa"/>
          </w:tcPr>
          <w:p w14:paraId="447EC07E" w14:textId="0179F55D" w:rsidR="00B8523D" w:rsidRPr="00751675" w:rsidRDefault="00B8523D" w:rsidP="00B8523D">
            <w:pPr>
              <w:overflowPunct w:val="0"/>
              <w:autoSpaceDE w:val="0"/>
              <w:autoSpaceDN w:val="0"/>
              <w:adjustRightInd w:val="0"/>
              <w:textAlignment w:val="baseline"/>
              <w:rPr>
                <w:rFonts w:eastAsiaTheme="minorEastAsia"/>
                <w:b/>
                <w:bCs/>
                <w:color w:val="000000" w:themeColor="text1"/>
                <w:sz w:val="18"/>
                <w:szCs w:val="18"/>
                <w:lang w:eastAsia="zh-CN"/>
              </w:rPr>
            </w:pPr>
          </w:p>
        </w:tc>
      </w:tr>
      <w:tr w:rsidR="00B8523D" w14:paraId="00A9C35A" w14:textId="77777777" w:rsidTr="009F466F">
        <w:trPr>
          <w:trHeight w:val="215"/>
        </w:trPr>
        <w:tc>
          <w:tcPr>
            <w:tcW w:w="1516" w:type="dxa"/>
          </w:tcPr>
          <w:p w14:paraId="2EF263DF" w14:textId="5ED0595B" w:rsidR="00B8523D" w:rsidRDefault="00B8523D" w:rsidP="00B8523D">
            <w:pPr>
              <w:snapToGrid w:val="0"/>
              <w:rPr>
                <w:color w:val="0000FF"/>
                <w:sz w:val="18"/>
                <w:szCs w:val="18"/>
              </w:rPr>
            </w:pPr>
          </w:p>
        </w:tc>
        <w:tc>
          <w:tcPr>
            <w:tcW w:w="8469" w:type="dxa"/>
          </w:tcPr>
          <w:p w14:paraId="23EE1BB5" w14:textId="67811A06" w:rsidR="00B8523D" w:rsidRDefault="00B8523D" w:rsidP="00B8523D">
            <w:pPr>
              <w:overflowPunct w:val="0"/>
              <w:autoSpaceDE w:val="0"/>
              <w:autoSpaceDN w:val="0"/>
              <w:adjustRightInd w:val="0"/>
              <w:textAlignment w:val="baseline"/>
              <w:rPr>
                <w:rFonts w:eastAsia="PMingLiU"/>
                <w:color w:val="0000FF"/>
                <w:sz w:val="18"/>
                <w:szCs w:val="18"/>
                <w:lang w:eastAsia="zh-TW"/>
              </w:rPr>
            </w:pPr>
          </w:p>
        </w:tc>
      </w:tr>
      <w:tr w:rsidR="00B8523D" w14:paraId="7F5C6F7F" w14:textId="77777777" w:rsidTr="009F466F">
        <w:trPr>
          <w:trHeight w:val="215"/>
        </w:trPr>
        <w:tc>
          <w:tcPr>
            <w:tcW w:w="1516" w:type="dxa"/>
          </w:tcPr>
          <w:p w14:paraId="0F01799D" w14:textId="0D5BAC67" w:rsidR="00B8523D" w:rsidRDefault="00B8523D" w:rsidP="00B8523D">
            <w:pPr>
              <w:snapToGrid w:val="0"/>
              <w:rPr>
                <w:rFonts w:eastAsiaTheme="minorEastAsia"/>
                <w:color w:val="000000" w:themeColor="text1"/>
                <w:sz w:val="18"/>
                <w:szCs w:val="18"/>
                <w:lang w:eastAsia="zh-CN"/>
              </w:rPr>
            </w:pPr>
          </w:p>
        </w:tc>
        <w:tc>
          <w:tcPr>
            <w:tcW w:w="8469" w:type="dxa"/>
          </w:tcPr>
          <w:p w14:paraId="46A33CB3" w14:textId="7A00D797" w:rsidR="00B8523D" w:rsidRDefault="00B8523D" w:rsidP="00B8523D">
            <w:pPr>
              <w:textAlignment w:val="baseline"/>
              <w:rPr>
                <w:color w:val="000000" w:themeColor="text1"/>
                <w:sz w:val="18"/>
                <w:szCs w:val="18"/>
                <w:lang w:eastAsia="zh-CN"/>
              </w:rPr>
            </w:pPr>
          </w:p>
        </w:tc>
      </w:tr>
      <w:tr w:rsidR="00B8523D" w14:paraId="5CFC8780" w14:textId="77777777" w:rsidTr="009F466F">
        <w:trPr>
          <w:trHeight w:val="215"/>
        </w:trPr>
        <w:tc>
          <w:tcPr>
            <w:tcW w:w="1516" w:type="dxa"/>
          </w:tcPr>
          <w:p w14:paraId="7C22BE75" w14:textId="1F6C943F" w:rsidR="00B8523D" w:rsidRDefault="00B8523D" w:rsidP="00B8523D">
            <w:pPr>
              <w:snapToGrid w:val="0"/>
              <w:rPr>
                <w:rFonts w:eastAsiaTheme="minorEastAsia"/>
                <w:color w:val="000000" w:themeColor="text1"/>
                <w:sz w:val="18"/>
                <w:szCs w:val="18"/>
                <w:lang w:eastAsia="zh-CN"/>
              </w:rPr>
            </w:pPr>
          </w:p>
        </w:tc>
        <w:tc>
          <w:tcPr>
            <w:tcW w:w="8469" w:type="dxa"/>
          </w:tcPr>
          <w:p w14:paraId="5BF18EB4" w14:textId="10F1984E" w:rsidR="00B8523D" w:rsidRDefault="00B8523D" w:rsidP="00B8523D">
            <w:pPr>
              <w:textAlignment w:val="baseline"/>
              <w:rPr>
                <w:color w:val="000000" w:themeColor="text1"/>
                <w:sz w:val="18"/>
                <w:szCs w:val="18"/>
                <w:lang w:eastAsia="zh-CN"/>
              </w:rPr>
            </w:pPr>
          </w:p>
        </w:tc>
      </w:tr>
      <w:tr w:rsidR="00B8523D" w14:paraId="6B81F9CA" w14:textId="77777777" w:rsidTr="009F466F">
        <w:trPr>
          <w:trHeight w:val="215"/>
        </w:trPr>
        <w:tc>
          <w:tcPr>
            <w:tcW w:w="1516" w:type="dxa"/>
          </w:tcPr>
          <w:p w14:paraId="634CFBF5" w14:textId="7F8BAC3A" w:rsidR="00B8523D" w:rsidRPr="00BE34BD" w:rsidRDefault="00B8523D" w:rsidP="00B8523D">
            <w:pPr>
              <w:snapToGrid w:val="0"/>
              <w:rPr>
                <w:rFonts w:eastAsia="Malgun Gothic"/>
                <w:color w:val="0000FF"/>
                <w:sz w:val="18"/>
                <w:szCs w:val="18"/>
              </w:rPr>
            </w:pPr>
          </w:p>
        </w:tc>
        <w:tc>
          <w:tcPr>
            <w:tcW w:w="8469" w:type="dxa"/>
          </w:tcPr>
          <w:p w14:paraId="1B6ACE88" w14:textId="237FF94C" w:rsidR="00B8523D" w:rsidRPr="00E5466F" w:rsidRDefault="00B8523D" w:rsidP="00B8523D">
            <w:pPr>
              <w:textAlignment w:val="baseline"/>
              <w:rPr>
                <w:rFonts w:eastAsia="Malgun Gothic"/>
                <w:sz w:val="18"/>
                <w:szCs w:val="18"/>
              </w:rPr>
            </w:pPr>
          </w:p>
        </w:tc>
      </w:tr>
      <w:tr w:rsidR="00B8523D" w14:paraId="30B9AFDD" w14:textId="77777777" w:rsidTr="009F466F">
        <w:trPr>
          <w:trHeight w:val="215"/>
        </w:trPr>
        <w:tc>
          <w:tcPr>
            <w:tcW w:w="1516" w:type="dxa"/>
          </w:tcPr>
          <w:p w14:paraId="15A46E6B" w14:textId="3F3B3B51" w:rsidR="00B8523D" w:rsidRPr="00CA4ACE" w:rsidRDefault="00B8523D" w:rsidP="00B8523D">
            <w:pPr>
              <w:snapToGrid w:val="0"/>
              <w:rPr>
                <w:rFonts w:eastAsiaTheme="minorEastAsia"/>
                <w:sz w:val="18"/>
                <w:szCs w:val="18"/>
                <w:lang w:eastAsia="zh-CN"/>
              </w:rPr>
            </w:pPr>
          </w:p>
        </w:tc>
        <w:tc>
          <w:tcPr>
            <w:tcW w:w="8469" w:type="dxa"/>
          </w:tcPr>
          <w:p w14:paraId="602CC620" w14:textId="2C5B222F" w:rsidR="00B8523D" w:rsidRPr="00E5466F" w:rsidRDefault="00B8523D" w:rsidP="00B8523D">
            <w:pPr>
              <w:textAlignment w:val="baseline"/>
              <w:rPr>
                <w:rFonts w:eastAsia="Malgun Gothic"/>
                <w:sz w:val="18"/>
                <w:szCs w:val="18"/>
              </w:rPr>
            </w:pPr>
          </w:p>
        </w:tc>
      </w:tr>
      <w:tr w:rsidR="00B8523D" w14:paraId="6CA38A74" w14:textId="77777777" w:rsidTr="009F466F">
        <w:trPr>
          <w:trHeight w:val="215"/>
        </w:trPr>
        <w:tc>
          <w:tcPr>
            <w:tcW w:w="1516" w:type="dxa"/>
          </w:tcPr>
          <w:p w14:paraId="5DAF4CDA" w14:textId="0E2DD9DA" w:rsidR="00B8523D" w:rsidRPr="00EE0179" w:rsidRDefault="00B8523D" w:rsidP="00B8523D">
            <w:pPr>
              <w:snapToGrid w:val="0"/>
              <w:rPr>
                <w:rFonts w:eastAsia="MS Mincho"/>
                <w:sz w:val="18"/>
                <w:szCs w:val="18"/>
                <w:lang w:eastAsia="ja-JP"/>
              </w:rPr>
            </w:pPr>
          </w:p>
        </w:tc>
        <w:tc>
          <w:tcPr>
            <w:tcW w:w="8469" w:type="dxa"/>
          </w:tcPr>
          <w:p w14:paraId="2924321F" w14:textId="5E5F6EE3" w:rsidR="00B8523D" w:rsidRPr="00EE0179" w:rsidRDefault="00B8523D" w:rsidP="00B8523D">
            <w:pPr>
              <w:textAlignment w:val="baseline"/>
              <w:rPr>
                <w:rFonts w:eastAsia="MS Mincho"/>
                <w:sz w:val="18"/>
                <w:szCs w:val="18"/>
                <w:lang w:eastAsia="ja-JP"/>
              </w:rPr>
            </w:pPr>
          </w:p>
        </w:tc>
      </w:tr>
      <w:tr w:rsidR="00B8523D" w14:paraId="6061838D" w14:textId="77777777" w:rsidTr="009F466F">
        <w:trPr>
          <w:trHeight w:val="215"/>
        </w:trPr>
        <w:tc>
          <w:tcPr>
            <w:tcW w:w="1516" w:type="dxa"/>
          </w:tcPr>
          <w:p w14:paraId="36FD185E" w14:textId="1A1A7007" w:rsidR="00B8523D" w:rsidRDefault="00B8523D" w:rsidP="00B8523D">
            <w:pPr>
              <w:snapToGrid w:val="0"/>
              <w:rPr>
                <w:rFonts w:eastAsia="MS Mincho"/>
                <w:sz w:val="18"/>
                <w:szCs w:val="18"/>
                <w:lang w:eastAsia="ja-JP"/>
              </w:rPr>
            </w:pPr>
          </w:p>
        </w:tc>
        <w:tc>
          <w:tcPr>
            <w:tcW w:w="8469" w:type="dxa"/>
          </w:tcPr>
          <w:p w14:paraId="269C9735" w14:textId="100B3C71" w:rsidR="00B8523D" w:rsidRDefault="00B8523D" w:rsidP="00B8523D">
            <w:pPr>
              <w:textAlignment w:val="baseline"/>
              <w:rPr>
                <w:rFonts w:eastAsia="MS Mincho"/>
                <w:sz w:val="18"/>
                <w:szCs w:val="18"/>
                <w:lang w:eastAsia="ja-JP"/>
              </w:rPr>
            </w:pPr>
          </w:p>
        </w:tc>
      </w:tr>
    </w:tbl>
    <w:p w14:paraId="53D0B86F" w14:textId="77777777" w:rsidR="00DB0ED6" w:rsidRDefault="00DB0ED6">
      <w:pPr>
        <w:rPr>
          <w:szCs w:val="18"/>
        </w:rPr>
      </w:pPr>
    </w:p>
    <w:p w14:paraId="09406AF2" w14:textId="77777777" w:rsidR="00DB0ED6" w:rsidRPr="00B32E72" w:rsidRDefault="00DB0ED6">
      <w:pPr>
        <w:rPr>
          <w:szCs w:val="18"/>
        </w:rPr>
      </w:pPr>
    </w:p>
    <w:p w14:paraId="0753799E" w14:textId="77777777" w:rsidR="00DB0ED6" w:rsidRDefault="0083555A">
      <w:pPr>
        <w:pStyle w:val="Heading2"/>
        <w:rPr>
          <w:sz w:val="24"/>
          <w:szCs w:val="18"/>
        </w:rPr>
      </w:pPr>
      <w:r>
        <w:rPr>
          <w:sz w:val="24"/>
          <w:szCs w:val="18"/>
        </w:rPr>
        <w:t>Issue 2 – UL signaling content(s)</w:t>
      </w:r>
    </w:p>
    <w:p w14:paraId="286D629D" w14:textId="77777777" w:rsidR="00DB0ED6" w:rsidRDefault="0083555A">
      <w:pPr>
        <w:pStyle w:val="Caption"/>
        <w:spacing w:before="240"/>
        <w:jc w:val="center"/>
      </w:pPr>
      <w:r>
        <w:t>Table 2-1 Summary for Issue 2</w:t>
      </w:r>
    </w:p>
    <w:tbl>
      <w:tblPr>
        <w:tblStyle w:val="TableGrid"/>
        <w:tblW w:w="9927" w:type="dxa"/>
        <w:tblLook w:val="04A0" w:firstRow="1" w:lastRow="0" w:firstColumn="1" w:lastColumn="0" w:noHBand="0" w:noVBand="1"/>
      </w:tblPr>
      <w:tblGrid>
        <w:gridCol w:w="532"/>
        <w:gridCol w:w="1893"/>
        <w:gridCol w:w="7502"/>
      </w:tblGrid>
      <w:tr w:rsidR="00DB0ED6" w14:paraId="31F38F74"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CEE11" w14:textId="77777777" w:rsidR="00DB0ED6" w:rsidRDefault="0083555A">
            <w:pPr>
              <w:snapToGrid w:val="0"/>
              <w:jc w:val="both"/>
              <w:rPr>
                <w:b/>
                <w:sz w:val="18"/>
                <w:szCs w:val="18"/>
                <w:lang w:eastAsia="zh-CN"/>
              </w:rPr>
            </w:pPr>
            <w:r>
              <w:rPr>
                <w:b/>
                <w:sz w:val="18"/>
                <w:szCs w:val="18"/>
                <w:lang w:eastAsia="zh-CN"/>
              </w:rPr>
              <w:t>#</w:t>
            </w:r>
          </w:p>
        </w:tc>
        <w:tc>
          <w:tcPr>
            <w:tcW w:w="18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F5AB29" w14:textId="77777777" w:rsidR="00DB0ED6" w:rsidRDefault="0083555A">
            <w:pPr>
              <w:snapToGrid w:val="0"/>
              <w:jc w:val="both"/>
              <w:rPr>
                <w:b/>
                <w:sz w:val="18"/>
                <w:szCs w:val="18"/>
                <w:lang w:eastAsia="zh-CN"/>
              </w:rPr>
            </w:pPr>
            <w:r>
              <w:rPr>
                <w:b/>
                <w:sz w:val="18"/>
                <w:szCs w:val="18"/>
                <w:lang w:eastAsia="zh-CN"/>
              </w:rPr>
              <w:t>Issue</w:t>
            </w:r>
          </w:p>
        </w:tc>
        <w:tc>
          <w:tcPr>
            <w:tcW w:w="75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42B73" w14:textId="77777777" w:rsidR="00DB0ED6" w:rsidRDefault="0083555A">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DB0ED6" w14:paraId="0F99FD93" w14:textId="77777777">
        <w:trPr>
          <w:trHeight w:val="800"/>
        </w:trPr>
        <w:tc>
          <w:tcPr>
            <w:tcW w:w="532" w:type="dxa"/>
            <w:tcBorders>
              <w:top w:val="single" w:sz="4" w:space="0" w:color="auto"/>
              <w:left w:val="single" w:sz="4" w:space="0" w:color="auto"/>
              <w:bottom w:val="single" w:sz="4" w:space="0" w:color="auto"/>
              <w:right w:val="single" w:sz="4" w:space="0" w:color="auto"/>
            </w:tcBorders>
          </w:tcPr>
          <w:p w14:paraId="67D32337" w14:textId="77777777" w:rsidR="00DB0ED6" w:rsidRDefault="0083555A">
            <w:pPr>
              <w:snapToGrid w:val="0"/>
              <w:rPr>
                <w:color w:val="000000" w:themeColor="text1"/>
                <w:sz w:val="18"/>
                <w:szCs w:val="18"/>
              </w:rPr>
            </w:pPr>
            <w:r>
              <w:rPr>
                <w:color w:val="000000" w:themeColor="text1"/>
                <w:sz w:val="18"/>
                <w:szCs w:val="18"/>
              </w:rPr>
              <w:t>2.1</w:t>
            </w:r>
          </w:p>
        </w:tc>
        <w:tc>
          <w:tcPr>
            <w:tcW w:w="1893" w:type="dxa"/>
            <w:tcBorders>
              <w:top w:val="single" w:sz="4" w:space="0" w:color="auto"/>
              <w:left w:val="single" w:sz="4" w:space="0" w:color="auto"/>
              <w:bottom w:val="single" w:sz="4" w:space="0" w:color="auto"/>
              <w:right w:val="single" w:sz="4" w:space="0" w:color="auto"/>
            </w:tcBorders>
          </w:tcPr>
          <w:p w14:paraId="29FAD929" w14:textId="77777777" w:rsidR="00DB0ED6" w:rsidRDefault="0083555A">
            <w:pPr>
              <w:contextualSpacing/>
              <w:rPr>
                <w:sz w:val="18"/>
                <w:szCs w:val="18"/>
                <w:lang w:eastAsia="zh-CN"/>
              </w:rPr>
            </w:pPr>
            <w:r>
              <w:rPr>
                <w:sz w:val="18"/>
                <w:szCs w:val="18"/>
              </w:rPr>
              <w:t>#. beam(s) to be reported</w:t>
            </w:r>
          </w:p>
        </w:tc>
        <w:tc>
          <w:tcPr>
            <w:tcW w:w="7502" w:type="dxa"/>
            <w:tcBorders>
              <w:top w:val="single" w:sz="4" w:space="0" w:color="auto"/>
              <w:left w:val="single" w:sz="4" w:space="0" w:color="auto"/>
              <w:bottom w:val="single" w:sz="4" w:space="0" w:color="auto"/>
              <w:right w:val="single" w:sz="4" w:space="0" w:color="auto"/>
            </w:tcBorders>
          </w:tcPr>
          <w:p w14:paraId="1769CE1E" w14:textId="77777777" w:rsidR="00DB0ED6" w:rsidRDefault="0083555A">
            <w:pPr>
              <w:jc w:val="both"/>
              <w:rPr>
                <w:b/>
                <w:bCs/>
                <w:sz w:val="16"/>
                <w:szCs w:val="16"/>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 xml:space="preserve">116] </w:t>
            </w:r>
            <w:r>
              <w:rPr>
                <w:b/>
                <w:bCs/>
                <w:sz w:val="16"/>
                <w:szCs w:val="16"/>
                <w:highlight w:val="green"/>
                <w:lang w:eastAsia="zh-CN"/>
              </w:rPr>
              <w:t>Agreement</w:t>
            </w:r>
          </w:p>
          <w:p w14:paraId="51150EAB" w14:textId="77777777" w:rsidR="00DB0ED6" w:rsidRDefault="0083555A">
            <w:pPr>
              <w:overflowPunct w:val="0"/>
              <w:autoSpaceDE w:val="0"/>
              <w:autoSpaceDN w:val="0"/>
              <w:adjustRightInd w:val="0"/>
              <w:snapToGrid w:val="0"/>
              <w:textAlignment w:val="baseline"/>
              <w:rPr>
                <w:rFonts w:cs="Times"/>
                <w:color w:val="000000"/>
                <w:sz w:val="18"/>
                <w:szCs w:val="16"/>
              </w:rPr>
            </w:pPr>
            <w:r>
              <w:rPr>
                <w:rFonts w:cs="Times"/>
                <w:color w:val="000000"/>
                <w:sz w:val="18"/>
                <w:szCs w:val="16"/>
                <w:lang w:eastAsia="zh-CN"/>
              </w:rPr>
              <w:t>On UE-initiated/event-driven beam reporting</w:t>
            </w:r>
            <w:r>
              <w:rPr>
                <w:rFonts w:cs="Times"/>
                <w:color w:val="000000"/>
                <w:sz w:val="18"/>
                <w:szCs w:val="16"/>
              </w:rPr>
              <w:t xml:space="preserve">, regarding signaling content(s), </w:t>
            </w:r>
            <w:r>
              <w:rPr>
                <w:rFonts w:cs="Times"/>
                <w:color w:val="000000"/>
                <w:sz w:val="18"/>
                <w:szCs w:val="16"/>
                <w:highlight w:val="yellow"/>
              </w:rPr>
              <w:t>at least s</w:t>
            </w:r>
            <w:r>
              <w:rPr>
                <w:rFonts w:cs="Times"/>
                <w:color w:val="000000"/>
                <w:sz w:val="18"/>
                <w:szCs w:val="16"/>
                <w:highlight w:val="yellow"/>
                <w:lang w:eastAsia="zh-CN"/>
              </w:rPr>
              <w:t>upport DL RS resource indicator and L1-RSRP</w:t>
            </w:r>
            <w:r>
              <w:rPr>
                <w:rFonts w:cs="Times"/>
                <w:color w:val="000000"/>
                <w:sz w:val="18"/>
                <w:szCs w:val="16"/>
                <w:lang w:eastAsia="zh-CN"/>
              </w:rPr>
              <w:t xml:space="preserve"> </w:t>
            </w:r>
          </w:p>
          <w:p w14:paraId="2FE091AF" w14:textId="77777777" w:rsidR="00DB0ED6" w:rsidRDefault="0083555A">
            <w:pPr>
              <w:numPr>
                <w:ilvl w:val="0"/>
                <w:numId w:val="12"/>
              </w:numPr>
              <w:snapToGrid w:val="0"/>
              <w:ind w:left="466" w:hanging="284"/>
              <w:jc w:val="both"/>
              <w:rPr>
                <w:rFonts w:cs="Times"/>
                <w:color w:val="000000"/>
                <w:sz w:val="18"/>
                <w:szCs w:val="16"/>
                <w:lang w:eastAsia="zh-CN"/>
              </w:rPr>
            </w:pPr>
            <w:r>
              <w:rPr>
                <w:rFonts w:cs="Times"/>
                <w:color w:val="000000"/>
                <w:sz w:val="18"/>
                <w:szCs w:val="16"/>
                <w:lang w:eastAsia="zh-CN"/>
              </w:rPr>
              <w:t>FFS: Study and decide whether additional contents can be supported.</w:t>
            </w:r>
          </w:p>
          <w:p w14:paraId="5541BF10" w14:textId="77777777" w:rsidR="00DB0ED6" w:rsidRDefault="0083555A">
            <w:pPr>
              <w:numPr>
                <w:ilvl w:val="0"/>
                <w:numId w:val="12"/>
              </w:numPr>
              <w:snapToGrid w:val="0"/>
              <w:ind w:left="466" w:hanging="284"/>
              <w:jc w:val="both"/>
              <w:rPr>
                <w:rFonts w:cs="Times"/>
                <w:color w:val="000000"/>
                <w:sz w:val="18"/>
                <w:szCs w:val="16"/>
                <w:highlight w:val="yellow"/>
                <w:lang w:eastAsia="zh-CN"/>
              </w:rPr>
            </w:pPr>
            <w:r>
              <w:rPr>
                <w:rFonts w:cs="Times"/>
                <w:color w:val="000000"/>
                <w:sz w:val="18"/>
                <w:szCs w:val="16"/>
                <w:highlight w:val="yellow"/>
                <w:lang w:eastAsia="zh-CN"/>
              </w:rPr>
              <w:t>FFS: L1-RSRP format, e.g., absolute and/or differential value.</w:t>
            </w:r>
          </w:p>
          <w:p w14:paraId="564BB682" w14:textId="77777777" w:rsidR="00DB0ED6" w:rsidRDefault="0083555A">
            <w:pPr>
              <w:numPr>
                <w:ilvl w:val="0"/>
                <w:numId w:val="12"/>
              </w:numPr>
              <w:snapToGrid w:val="0"/>
              <w:ind w:left="466" w:hanging="284"/>
              <w:jc w:val="both"/>
              <w:rPr>
                <w:rFonts w:cs="Times"/>
                <w:color w:val="000000"/>
                <w:sz w:val="18"/>
                <w:szCs w:val="16"/>
                <w:lang w:eastAsia="zh-CN"/>
              </w:rPr>
            </w:pPr>
            <w:r>
              <w:rPr>
                <w:rFonts w:cs="Times"/>
                <w:color w:val="000000"/>
                <w:sz w:val="18"/>
                <w:szCs w:val="16"/>
                <w:lang w:eastAsia="zh-CN"/>
              </w:rPr>
              <w:t>Note: Above does not imply to preclude discussion on L1-RSRP filtering.</w:t>
            </w:r>
          </w:p>
          <w:p w14:paraId="31A57012" w14:textId="77777777" w:rsidR="00DB0ED6" w:rsidRDefault="0083555A">
            <w:pPr>
              <w:numPr>
                <w:ilvl w:val="0"/>
                <w:numId w:val="12"/>
              </w:numPr>
              <w:snapToGrid w:val="0"/>
              <w:ind w:left="466" w:hanging="284"/>
              <w:jc w:val="both"/>
              <w:rPr>
                <w:rFonts w:cs="Times"/>
                <w:color w:val="000000"/>
                <w:sz w:val="18"/>
                <w:szCs w:val="16"/>
                <w:highlight w:val="yellow"/>
                <w:lang w:eastAsia="zh-CN"/>
              </w:rPr>
            </w:pPr>
            <w:r>
              <w:rPr>
                <w:rFonts w:cs="Times"/>
                <w:color w:val="000000"/>
                <w:sz w:val="18"/>
                <w:szCs w:val="16"/>
                <w:highlight w:val="yellow"/>
                <w:lang w:eastAsia="zh-CN"/>
              </w:rPr>
              <w:t>The actual reported content depends on the triggering event</w:t>
            </w:r>
          </w:p>
          <w:p w14:paraId="32C92A06" w14:textId="77777777" w:rsidR="00DB0ED6" w:rsidRDefault="0083555A">
            <w:pPr>
              <w:numPr>
                <w:ilvl w:val="1"/>
                <w:numId w:val="12"/>
              </w:numPr>
              <w:snapToGrid w:val="0"/>
              <w:jc w:val="both"/>
              <w:rPr>
                <w:rFonts w:cs="Times"/>
                <w:color w:val="000000"/>
                <w:sz w:val="18"/>
                <w:szCs w:val="16"/>
                <w:lang w:eastAsia="zh-CN"/>
              </w:rPr>
            </w:pPr>
            <w:r>
              <w:rPr>
                <w:rFonts w:cs="Times"/>
                <w:color w:val="000000"/>
                <w:sz w:val="18"/>
                <w:szCs w:val="16"/>
                <w:lang w:eastAsia="zh-CN"/>
              </w:rPr>
              <w:t xml:space="preserve">Support of one or multiple events will be discussed separately </w:t>
            </w:r>
          </w:p>
          <w:p w14:paraId="6A5DE698" w14:textId="77777777" w:rsidR="00DB0ED6" w:rsidRDefault="00DB0ED6">
            <w:pPr>
              <w:jc w:val="both"/>
              <w:rPr>
                <w:b/>
                <w:color w:val="0000FF"/>
                <w:sz w:val="18"/>
                <w:szCs w:val="18"/>
              </w:rPr>
            </w:pPr>
          </w:p>
          <w:p w14:paraId="2F643AD3" w14:textId="77777777" w:rsidR="00DB0ED6" w:rsidRDefault="00DB0ED6">
            <w:pPr>
              <w:jc w:val="both"/>
              <w:rPr>
                <w:b/>
                <w:color w:val="0000FF"/>
                <w:sz w:val="18"/>
                <w:szCs w:val="18"/>
              </w:rPr>
            </w:pPr>
          </w:p>
          <w:p w14:paraId="33316FD1" w14:textId="77777777" w:rsidR="00DB0ED6" w:rsidRDefault="0083555A">
            <w:pPr>
              <w:jc w:val="both"/>
              <w:rPr>
                <w:color w:val="0000FF"/>
                <w:sz w:val="18"/>
                <w:szCs w:val="18"/>
              </w:rPr>
            </w:pPr>
            <w:r>
              <w:rPr>
                <w:b/>
                <w:color w:val="0000FF"/>
                <w:sz w:val="18"/>
                <w:szCs w:val="18"/>
              </w:rPr>
              <w:t>FL note</w:t>
            </w:r>
            <w:r>
              <w:rPr>
                <w:color w:val="0000FF"/>
                <w:sz w:val="18"/>
                <w:szCs w:val="18"/>
              </w:rPr>
              <w:t>: Regarding L1-RSRP report under Event-2, if supported, we may need to consider the following two critical issues firstly which may be relevant to the final decision on #. beam to be reported and subsequent report format.</w:t>
            </w:r>
          </w:p>
          <w:p w14:paraId="0A9B837D" w14:textId="77777777" w:rsidR="00DB0ED6" w:rsidRDefault="00DB0ED6">
            <w:pPr>
              <w:jc w:val="both"/>
              <w:rPr>
                <w:color w:val="0000FF"/>
                <w:sz w:val="18"/>
                <w:szCs w:val="18"/>
              </w:rPr>
            </w:pPr>
          </w:p>
          <w:p w14:paraId="0B100EBB" w14:textId="77777777" w:rsidR="00DB0ED6" w:rsidRDefault="0083555A">
            <w:pPr>
              <w:snapToGrid w:val="0"/>
              <w:jc w:val="both"/>
              <w:rPr>
                <w:color w:val="000000" w:themeColor="text1"/>
                <w:sz w:val="18"/>
                <w:szCs w:val="18"/>
                <w:lang w:eastAsia="zh-CN"/>
              </w:rPr>
            </w:pPr>
            <w:r>
              <w:rPr>
                <w:rFonts w:hint="eastAsia"/>
                <w:b/>
                <w:color w:val="000000" w:themeColor="text1"/>
                <w:sz w:val="18"/>
                <w:szCs w:val="18"/>
                <w:lang w:eastAsia="zh-CN"/>
              </w:rPr>
              <w:lastRenderedPageBreak/>
              <w:t>Q</w:t>
            </w:r>
            <w:r>
              <w:rPr>
                <w:b/>
                <w:color w:val="000000" w:themeColor="text1"/>
                <w:sz w:val="18"/>
                <w:szCs w:val="18"/>
                <w:lang w:eastAsia="zh-CN"/>
              </w:rPr>
              <w:t>uestion 1</w:t>
            </w:r>
            <w:r>
              <w:rPr>
                <w:color w:val="000000" w:themeColor="text1"/>
                <w:sz w:val="18"/>
                <w:szCs w:val="18"/>
                <w:lang w:eastAsia="zh-CN"/>
              </w:rPr>
              <w:t>: On UE-initiated/event-driven beam reporting, regarding UL signaling content(s) of L1-RSRP report depending on Event-2, whether measurement results for current beam should be reported?</w:t>
            </w:r>
          </w:p>
          <w:p w14:paraId="0211D7E1" w14:textId="77777777" w:rsidR="00DB0ED6" w:rsidRDefault="0083555A">
            <w:pPr>
              <w:numPr>
                <w:ilvl w:val="0"/>
                <w:numId w:val="12"/>
              </w:numPr>
              <w:ind w:left="466" w:hanging="284"/>
              <w:contextualSpacing/>
              <w:jc w:val="both"/>
              <w:rPr>
                <w:color w:val="000000" w:themeColor="text1"/>
                <w:sz w:val="18"/>
                <w:szCs w:val="18"/>
              </w:rPr>
            </w:pPr>
            <w:r>
              <w:rPr>
                <w:rFonts w:ascii="Times" w:hAnsi="Times" w:cs="Times"/>
                <w:color w:val="000000" w:themeColor="text1"/>
                <w:sz w:val="18"/>
                <w:szCs w:val="18"/>
              </w:rPr>
              <w:t xml:space="preserve">Yes: Measurement results for current beam should be reported mandatorily in a report instance. </w:t>
            </w:r>
          </w:p>
          <w:p w14:paraId="01939235" w14:textId="22CD8757" w:rsidR="00DB0ED6" w:rsidRPr="003D50F3" w:rsidRDefault="0083555A">
            <w:pPr>
              <w:numPr>
                <w:ilvl w:val="1"/>
                <w:numId w:val="12"/>
              </w:numPr>
              <w:ind w:left="930" w:hanging="210"/>
              <w:contextualSpacing/>
              <w:jc w:val="both"/>
              <w:rPr>
                <w:color w:val="000000" w:themeColor="text1"/>
                <w:sz w:val="18"/>
                <w:szCs w:val="18"/>
                <w:lang w:eastAsia="zh-CN"/>
              </w:rPr>
            </w:pPr>
            <w:r>
              <w:rPr>
                <w:color w:val="000000" w:themeColor="text1"/>
                <w:sz w:val="18"/>
                <w:szCs w:val="18"/>
                <w:lang w:eastAsia="zh-CN"/>
              </w:rPr>
              <w:t xml:space="preserve">Supported by: Nokia, </w:t>
            </w:r>
            <w:r>
              <w:rPr>
                <w:rFonts w:hint="eastAsia"/>
                <w:color w:val="000000" w:themeColor="text1"/>
                <w:sz w:val="18"/>
                <w:szCs w:val="18"/>
                <w:lang w:eastAsia="zh-CN"/>
              </w:rPr>
              <w:t>NTT</w:t>
            </w:r>
            <w:r>
              <w:rPr>
                <w:color w:val="000000" w:themeColor="text1"/>
                <w:sz w:val="18"/>
                <w:szCs w:val="18"/>
                <w:lang w:eastAsia="zh-CN"/>
              </w:rPr>
              <w:t xml:space="preserve"> </w:t>
            </w:r>
            <w:r w:rsidRPr="003D50F3">
              <w:rPr>
                <w:rFonts w:hint="eastAsia"/>
                <w:color w:val="000000" w:themeColor="text1"/>
                <w:sz w:val="18"/>
                <w:szCs w:val="18"/>
                <w:lang w:eastAsia="zh-CN"/>
              </w:rPr>
              <w:t>DOCOMO</w:t>
            </w:r>
            <w:r w:rsidRPr="003D50F3">
              <w:rPr>
                <w:color w:val="000000" w:themeColor="text1"/>
                <w:sz w:val="18"/>
                <w:szCs w:val="18"/>
                <w:lang w:eastAsia="zh-CN"/>
              </w:rPr>
              <w:t xml:space="preserve"> (configurable), ZTE, </w:t>
            </w:r>
            <w:proofErr w:type="spellStart"/>
            <w:r w:rsidR="0036017F" w:rsidRPr="003D50F3">
              <w:rPr>
                <w:color w:val="000000" w:themeColor="text1"/>
                <w:sz w:val="18"/>
                <w:szCs w:val="18"/>
                <w:lang w:eastAsia="zh-CN"/>
              </w:rPr>
              <w:t>xiaomi</w:t>
            </w:r>
            <w:proofErr w:type="spellEnd"/>
            <w:r w:rsidR="002F5F9F" w:rsidRPr="003D50F3">
              <w:rPr>
                <w:color w:val="000000" w:themeColor="text1"/>
                <w:sz w:val="18"/>
                <w:szCs w:val="18"/>
                <w:lang w:eastAsia="zh-CN"/>
              </w:rPr>
              <w:t>, vivo</w:t>
            </w:r>
            <w:r w:rsidR="006C6886" w:rsidRPr="003D50F3">
              <w:rPr>
                <w:color w:val="000000" w:themeColor="text1"/>
                <w:sz w:val="18"/>
                <w:szCs w:val="18"/>
                <w:lang w:eastAsia="zh-CN"/>
              </w:rPr>
              <w:t xml:space="preserve">, Samsung, </w:t>
            </w:r>
            <w:r w:rsidR="007D281D" w:rsidRPr="003D50F3">
              <w:rPr>
                <w:color w:val="000000" w:themeColor="text1"/>
                <w:sz w:val="18"/>
                <w:szCs w:val="18"/>
                <w:lang w:eastAsia="zh-CN"/>
              </w:rPr>
              <w:t>Huawei/</w:t>
            </w:r>
            <w:proofErr w:type="spellStart"/>
            <w:r w:rsidR="007D281D" w:rsidRPr="003D50F3">
              <w:rPr>
                <w:color w:val="000000" w:themeColor="text1"/>
                <w:sz w:val="18"/>
                <w:szCs w:val="18"/>
                <w:lang w:eastAsia="zh-CN"/>
              </w:rPr>
              <w:t>HiSi</w:t>
            </w:r>
            <w:proofErr w:type="spellEnd"/>
            <w:r w:rsidR="007D281D" w:rsidRPr="003D50F3">
              <w:rPr>
                <w:color w:val="000000" w:themeColor="text1"/>
                <w:sz w:val="18"/>
                <w:szCs w:val="18"/>
                <w:lang w:eastAsia="zh-CN"/>
              </w:rPr>
              <w:t xml:space="preserve">, </w:t>
            </w:r>
            <w:r w:rsidR="00F95EEF" w:rsidRPr="003D50F3">
              <w:rPr>
                <w:color w:val="000000" w:themeColor="text1"/>
                <w:sz w:val="18"/>
                <w:szCs w:val="18"/>
                <w:lang w:eastAsia="zh-CN"/>
              </w:rPr>
              <w:t xml:space="preserve">Google, MediaTek, IDC (configurable), </w:t>
            </w:r>
            <w:proofErr w:type="spellStart"/>
            <w:r w:rsidR="00941C55" w:rsidRPr="003D50F3">
              <w:rPr>
                <w:color w:val="000000" w:themeColor="text1"/>
                <w:sz w:val="18"/>
                <w:szCs w:val="18"/>
                <w:lang w:eastAsia="zh-CN"/>
              </w:rPr>
              <w:t>Fujutsu</w:t>
            </w:r>
            <w:proofErr w:type="spellEnd"/>
            <w:r w:rsidR="00941C55" w:rsidRPr="003D50F3">
              <w:rPr>
                <w:color w:val="000000" w:themeColor="text1"/>
                <w:sz w:val="18"/>
                <w:szCs w:val="18"/>
                <w:lang w:eastAsia="zh-CN"/>
              </w:rPr>
              <w:t xml:space="preserve"> (configurable), LG (configurable), Sharp, </w:t>
            </w:r>
            <w:r w:rsidR="005726BE" w:rsidRPr="003D50F3">
              <w:rPr>
                <w:color w:val="000000" w:themeColor="text1"/>
                <w:sz w:val="18"/>
                <w:szCs w:val="18"/>
                <w:lang w:eastAsia="zh-CN"/>
              </w:rPr>
              <w:t xml:space="preserve">Nokia, </w:t>
            </w:r>
            <w:r w:rsidR="00F45C13" w:rsidRPr="003D50F3">
              <w:rPr>
                <w:color w:val="000000" w:themeColor="text1"/>
                <w:sz w:val="18"/>
                <w:szCs w:val="18"/>
                <w:lang w:eastAsia="zh-CN"/>
              </w:rPr>
              <w:t>Apple</w:t>
            </w:r>
            <w:r w:rsidR="00E90EE0" w:rsidRPr="003D50F3">
              <w:rPr>
                <w:color w:val="000000" w:themeColor="text1"/>
                <w:sz w:val="18"/>
                <w:szCs w:val="18"/>
                <w:lang w:eastAsia="zh-CN"/>
              </w:rPr>
              <w:t>, NEC</w:t>
            </w:r>
            <w:r w:rsidR="009F466F" w:rsidRPr="003D50F3">
              <w:rPr>
                <w:rFonts w:hint="eastAsia"/>
                <w:color w:val="000000" w:themeColor="text1"/>
                <w:sz w:val="18"/>
                <w:szCs w:val="18"/>
                <w:lang w:eastAsia="zh-CN"/>
              </w:rPr>
              <w:t xml:space="preserve">, </w:t>
            </w:r>
            <w:r w:rsidR="009F466F" w:rsidRPr="0021497D">
              <w:rPr>
                <w:rFonts w:hint="eastAsia"/>
                <w:color w:val="000000" w:themeColor="text1"/>
                <w:sz w:val="18"/>
                <w:szCs w:val="18"/>
                <w:lang w:eastAsia="zh-CN"/>
              </w:rPr>
              <w:t>CMCC (</w:t>
            </w:r>
            <w:r w:rsidR="009F466F" w:rsidRPr="0021497D">
              <w:rPr>
                <w:color w:val="000000" w:themeColor="text1"/>
                <w:sz w:val="18"/>
                <w:szCs w:val="18"/>
                <w:lang w:eastAsia="zh-CN"/>
              </w:rPr>
              <w:t>configurable</w:t>
            </w:r>
            <w:r w:rsidR="009F466F" w:rsidRPr="0021497D">
              <w:rPr>
                <w:rFonts w:hint="eastAsia"/>
                <w:color w:val="000000" w:themeColor="text1"/>
                <w:sz w:val="18"/>
                <w:szCs w:val="18"/>
                <w:lang w:eastAsia="zh-CN"/>
              </w:rPr>
              <w:t>)</w:t>
            </w:r>
            <w:r w:rsidR="00913E5D" w:rsidRPr="0021497D">
              <w:rPr>
                <w:rFonts w:hint="eastAsia"/>
                <w:color w:val="000000" w:themeColor="text1"/>
                <w:sz w:val="18"/>
                <w:szCs w:val="18"/>
                <w:lang w:eastAsia="zh-CN"/>
              </w:rPr>
              <w:t xml:space="preserve">, </w:t>
            </w:r>
            <w:proofErr w:type="spellStart"/>
            <w:r w:rsidR="00913E5D" w:rsidRPr="0021497D">
              <w:rPr>
                <w:rFonts w:hint="eastAsia"/>
                <w:color w:val="000000" w:themeColor="text1"/>
                <w:sz w:val="18"/>
                <w:szCs w:val="18"/>
                <w:lang w:eastAsia="zh-CN"/>
              </w:rPr>
              <w:t>Langbo</w:t>
            </w:r>
            <w:proofErr w:type="spellEnd"/>
            <w:r w:rsidR="003D50F3" w:rsidRPr="0021497D">
              <w:rPr>
                <w:color w:val="000000" w:themeColor="text1"/>
                <w:sz w:val="18"/>
                <w:szCs w:val="18"/>
                <w:lang w:eastAsia="zh-CN"/>
              </w:rPr>
              <w:t>, Ericsson</w:t>
            </w:r>
            <w:r w:rsidR="001B37A3" w:rsidRPr="0021497D">
              <w:rPr>
                <w:color w:val="000000" w:themeColor="text1"/>
                <w:sz w:val="18"/>
                <w:szCs w:val="18"/>
                <w:lang w:eastAsia="zh-CN"/>
              </w:rPr>
              <w:t xml:space="preserve"> (configurable)</w:t>
            </w:r>
            <w:r w:rsidR="003D50F3" w:rsidRPr="0021497D">
              <w:rPr>
                <w:color w:val="000000" w:themeColor="text1"/>
                <w:sz w:val="18"/>
                <w:szCs w:val="18"/>
                <w:lang w:eastAsia="zh-CN"/>
              </w:rPr>
              <w:t xml:space="preserve">, </w:t>
            </w:r>
            <w:proofErr w:type="spellStart"/>
            <w:r w:rsidR="001B37A3" w:rsidRPr="0021497D">
              <w:rPr>
                <w:color w:val="000000" w:themeColor="text1"/>
                <w:sz w:val="18"/>
                <w:szCs w:val="18"/>
                <w:lang w:eastAsia="zh-CN"/>
              </w:rPr>
              <w:t>Futurewei</w:t>
            </w:r>
            <w:proofErr w:type="spellEnd"/>
            <w:r w:rsidR="001B37A3" w:rsidRPr="0021497D">
              <w:rPr>
                <w:color w:val="000000" w:themeColor="text1"/>
                <w:sz w:val="18"/>
                <w:szCs w:val="18"/>
                <w:lang w:eastAsia="zh-CN"/>
              </w:rPr>
              <w:t xml:space="preserve"> (Configurable)</w:t>
            </w:r>
            <w:r w:rsidR="00901D4D" w:rsidRPr="0021497D">
              <w:rPr>
                <w:color w:val="000000" w:themeColor="text1"/>
                <w:sz w:val="18"/>
                <w:szCs w:val="18"/>
                <w:lang w:eastAsia="zh-CN"/>
              </w:rPr>
              <w:t>, Panasonic (configurable)</w:t>
            </w:r>
          </w:p>
          <w:p w14:paraId="155CA8F7" w14:textId="77777777" w:rsidR="00DB0ED6" w:rsidRDefault="0083555A">
            <w:pPr>
              <w:numPr>
                <w:ilvl w:val="0"/>
                <w:numId w:val="12"/>
              </w:numPr>
              <w:ind w:left="466" w:hanging="284"/>
              <w:contextualSpacing/>
              <w:jc w:val="both"/>
              <w:rPr>
                <w:color w:val="000000" w:themeColor="text1"/>
                <w:sz w:val="18"/>
                <w:szCs w:val="18"/>
              </w:rPr>
            </w:pPr>
            <w:r>
              <w:rPr>
                <w:rFonts w:ascii="Times" w:hAnsi="Times" w:cs="Times"/>
                <w:color w:val="000000" w:themeColor="text1"/>
                <w:sz w:val="18"/>
                <w:szCs w:val="18"/>
              </w:rPr>
              <w:t>No: Up to UE implementation (e.g., eventually depending on measurement results)</w:t>
            </w:r>
          </w:p>
          <w:p w14:paraId="1ECACE90" w14:textId="0DA1B147" w:rsidR="00DB0ED6" w:rsidRDefault="0083555A">
            <w:pPr>
              <w:numPr>
                <w:ilvl w:val="1"/>
                <w:numId w:val="12"/>
              </w:numPr>
              <w:ind w:left="930" w:hanging="210"/>
              <w:contextualSpacing/>
              <w:jc w:val="both"/>
              <w:rPr>
                <w:color w:val="000000" w:themeColor="text1"/>
                <w:sz w:val="18"/>
                <w:szCs w:val="18"/>
                <w:lang w:eastAsia="zh-CN"/>
              </w:rPr>
            </w:pPr>
            <w:r>
              <w:rPr>
                <w:color w:val="000000" w:themeColor="text1"/>
                <w:sz w:val="18"/>
                <w:szCs w:val="18"/>
                <w:lang w:eastAsia="zh-CN"/>
              </w:rPr>
              <w:t xml:space="preserve">Supported by:  </w:t>
            </w:r>
            <w:r w:rsidR="007D281D" w:rsidRPr="0003236A">
              <w:rPr>
                <w:sz w:val="18"/>
                <w:szCs w:val="18"/>
                <w:lang w:eastAsia="zh-CN"/>
              </w:rPr>
              <w:t xml:space="preserve">OPPO, </w:t>
            </w:r>
            <w:proofErr w:type="spellStart"/>
            <w:r w:rsidR="007D281D" w:rsidRPr="0021497D">
              <w:rPr>
                <w:sz w:val="18"/>
                <w:szCs w:val="18"/>
                <w:lang w:eastAsia="zh-CN"/>
              </w:rPr>
              <w:t>Spreadtrum</w:t>
            </w:r>
            <w:proofErr w:type="spellEnd"/>
            <w:r w:rsidR="007D281D" w:rsidRPr="0021497D">
              <w:rPr>
                <w:sz w:val="18"/>
                <w:szCs w:val="18"/>
                <w:lang w:eastAsia="zh-CN"/>
              </w:rPr>
              <w:t xml:space="preserve">, </w:t>
            </w:r>
            <w:r w:rsidR="00006C99" w:rsidRPr="0021497D">
              <w:rPr>
                <w:sz w:val="18"/>
                <w:szCs w:val="18"/>
                <w:lang w:eastAsia="zh-CN"/>
              </w:rPr>
              <w:t>HONOR</w:t>
            </w:r>
            <w:r w:rsidR="0003236A" w:rsidRPr="0021497D">
              <w:rPr>
                <w:sz w:val="18"/>
                <w:szCs w:val="18"/>
                <w:lang w:eastAsia="zh-CN"/>
              </w:rPr>
              <w:t>,</w:t>
            </w:r>
            <w:r w:rsidR="00A7687D" w:rsidRPr="0021497D">
              <w:rPr>
                <w:sz w:val="18"/>
                <w:szCs w:val="18"/>
                <w:lang w:eastAsia="zh-CN"/>
              </w:rPr>
              <w:t xml:space="preserve"> </w:t>
            </w:r>
            <w:r w:rsidR="0003236A" w:rsidRPr="0021497D">
              <w:rPr>
                <w:sz w:val="18"/>
                <w:szCs w:val="18"/>
                <w:lang w:eastAsia="zh-CN"/>
              </w:rPr>
              <w:t>CATT</w:t>
            </w:r>
          </w:p>
          <w:p w14:paraId="656331EC" w14:textId="77777777" w:rsidR="00DB0ED6" w:rsidRDefault="00DB0ED6">
            <w:pPr>
              <w:snapToGrid w:val="0"/>
              <w:jc w:val="both"/>
              <w:rPr>
                <w:color w:val="000000" w:themeColor="text1"/>
                <w:sz w:val="18"/>
                <w:szCs w:val="18"/>
                <w:lang w:eastAsia="zh-CN"/>
              </w:rPr>
            </w:pPr>
          </w:p>
          <w:p w14:paraId="297F2552" w14:textId="77777777" w:rsidR="00DB0ED6" w:rsidRDefault="00DB0ED6">
            <w:pPr>
              <w:jc w:val="both"/>
              <w:rPr>
                <w:color w:val="0000FF"/>
                <w:sz w:val="18"/>
                <w:szCs w:val="18"/>
              </w:rPr>
            </w:pPr>
          </w:p>
          <w:p w14:paraId="0DC77490" w14:textId="77777777" w:rsidR="00DB0ED6" w:rsidRDefault="0083555A">
            <w:pPr>
              <w:snapToGrid w:val="0"/>
              <w:jc w:val="both"/>
              <w:rPr>
                <w:color w:val="000000" w:themeColor="text1"/>
                <w:sz w:val="18"/>
                <w:szCs w:val="18"/>
                <w:lang w:eastAsia="zh-CN"/>
              </w:rPr>
            </w:pPr>
            <w:r>
              <w:rPr>
                <w:rFonts w:hint="eastAsia"/>
                <w:b/>
                <w:color w:val="000000" w:themeColor="text1"/>
                <w:sz w:val="18"/>
                <w:szCs w:val="18"/>
                <w:lang w:eastAsia="zh-CN"/>
              </w:rPr>
              <w:t>Q</w:t>
            </w:r>
            <w:r>
              <w:rPr>
                <w:b/>
                <w:color w:val="000000" w:themeColor="text1"/>
                <w:sz w:val="18"/>
                <w:szCs w:val="18"/>
                <w:lang w:eastAsia="zh-CN"/>
              </w:rPr>
              <w:t>uestion 2</w:t>
            </w:r>
            <w:r>
              <w:rPr>
                <w:color w:val="000000" w:themeColor="text1"/>
                <w:sz w:val="18"/>
                <w:szCs w:val="18"/>
                <w:lang w:eastAsia="zh-CN"/>
              </w:rPr>
              <w:t>: On UE-initiated/event-driven beam reporting, regarding UL signaling content(s) of L1-RSRP report depending on Event-2, in a report instance (except for current beam, if agreed to be reported mandatorily),</w:t>
            </w:r>
          </w:p>
          <w:p w14:paraId="37CF6D83" w14:textId="77777777" w:rsidR="00DB0ED6" w:rsidRDefault="0083555A">
            <w:pPr>
              <w:numPr>
                <w:ilvl w:val="0"/>
                <w:numId w:val="12"/>
              </w:numPr>
              <w:ind w:left="466" w:hanging="284"/>
              <w:contextualSpacing/>
              <w:jc w:val="both"/>
              <w:rPr>
                <w:color w:val="000000" w:themeColor="text1"/>
                <w:sz w:val="18"/>
                <w:szCs w:val="18"/>
              </w:rPr>
            </w:pPr>
            <w:r>
              <w:rPr>
                <w:rFonts w:ascii="Times" w:hAnsi="Times" w:cs="Times"/>
                <w:color w:val="000000" w:themeColor="text1"/>
                <w:sz w:val="18"/>
                <w:szCs w:val="18"/>
              </w:rPr>
              <w:t>Alt1: The measurement quantity (L1-RSRP) of reported beam(s) should satisfy the condition of Event-2.</w:t>
            </w:r>
          </w:p>
          <w:p w14:paraId="2BA91315" w14:textId="6B8BF6C9" w:rsidR="00DB0ED6" w:rsidRDefault="0083555A">
            <w:pPr>
              <w:numPr>
                <w:ilvl w:val="1"/>
                <w:numId w:val="12"/>
              </w:numPr>
              <w:ind w:left="930" w:hanging="210"/>
              <w:contextualSpacing/>
              <w:jc w:val="both"/>
              <w:rPr>
                <w:color w:val="000000" w:themeColor="text1"/>
                <w:sz w:val="18"/>
                <w:szCs w:val="18"/>
                <w:lang w:eastAsia="zh-CN"/>
              </w:rPr>
            </w:pPr>
            <w:r>
              <w:rPr>
                <w:color w:val="000000" w:themeColor="text1"/>
                <w:sz w:val="18"/>
                <w:szCs w:val="18"/>
                <w:lang w:eastAsia="zh-CN"/>
              </w:rPr>
              <w:t xml:space="preserve">Supported by:  </w:t>
            </w:r>
            <w:proofErr w:type="spellStart"/>
            <w:r>
              <w:rPr>
                <w:color w:val="000000" w:themeColor="text1"/>
                <w:sz w:val="18"/>
                <w:szCs w:val="18"/>
                <w:lang w:eastAsia="zh-CN"/>
              </w:rPr>
              <w:t>Spreadtrum</w:t>
            </w:r>
            <w:proofErr w:type="spellEnd"/>
            <w:r>
              <w:rPr>
                <w:color w:val="000000" w:themeColor="text1"/>
                <w:sz w:val="18"/>
                <w:szCs w:val="18"/>
                <w:lang w:eastAsia="zh-CN"/>
              </w:rPr>
              <w:t xml:space="preserve">, OPPO, ZTE, Samsung, </w:t>
            </w:r>
            <w:r w:rsidRPr="008F69B4">
              <w:rPr>
                <w:color w:val="000000" w:themeColor="text1"/>
                <w:sz w:val="18"/>
                <w:szCs w:val="18"/>
                <w:lang w:eastAsia="zh-CN"/>
              </w:rPr>
              <w:t xml:space="preserve">RUIJIE NETWORKS, Panasonic, NTT </w:t>
            </w:r>
            <w:r w:rsidRPr="008F69B4">
              <w:rPr>
                <w:sz w:val="18"/>
                <w:szCs w:val="18"/>
                <w:lang w:eastAsia="zh-CN"/>
              </w:rPr>
              <w:t xml:space="preserve">DOCOMO, </w:t>
            </w:r>
            <w:r w:rsidR="00E91093" w:rsidRPr="008F69B4">
              <w:rPr>
                <w:sz w:val="18"/>
                <w:szCs w:val="18"/>
                <w:lang w:eastAsia="zh-CN"/>
              </w:rPr>
              <w:t>Google</w:t>
            </w:r>
            <w:r w:rsidR="0036017F" w:rsidRPr="008F69B4">
              <w:rPr>
                <w:sz w:val="18"/>
                <w:szCs w:val="18"/>
                <w:lang w:eastAsia="zh-CN"/>
              </w:rPr>
              <w:t xml:space="preserve">, </w:t>
            </w:r>
            <w:proofErr w:type="spellStart"/>
            <w:r w:rsidR="0036017F" w:rsidRPr="008F69B4">
              <w:rPr>
                <w:sz w:val="18"/>
                <w:szCs w:val="18"/>
                <w:lang w:eastAsia="zh-CN"/>
              </w:rPr>
              <w:t>xiaomi</w:t>
            </w:r>
            <w:proofErr w:type="spellEnd"/>
            <w:r w:rsidR="001807C3" w:rsidRPr="008F69B4">
              <w:rPr>
                <w:sz w:val="18"/>
                <w:szCs w:val="18"/>
                <w:lang w:eastAsia="zh-CN"/>
              </w:rPr>
              <w:t>, vivo</w:t>
            </w:r>
            <w:r w:rsidR="007D281D" w:rsidRPr="008F69B4">
              <w:rPr>
                <w:sz w:val="18"/>
                <w:szCs w:val="18"/>
                <w:lang w:eastAsia="zh-CN"/>
              </w:rPr>
              <w:t xml:space="preserve">, OPPO, </w:t>
            </w:r>
            <w:r w:rsidR="00F95EEF" w:rsidRPr="008F69B4">
              <w:rPr>
                <w:sz w:val="18"/>
                <w:szCs w:val="18"/>
                <w:lang w:eastAsia="zh-CN"/>
              </w:rPr>
              <w:t>IDC,</w:t>
            </w:r>
            <w:r w:rsidR="00941C55" w:rsidRPr="008F69B4">
              <w:rPr>
                <w:sz w:val="18"/>
                <w:szCs w:val="18"/>
                <w:lang w:eastAsia="zh-CN"/>
              </w:rPr>
              <w:t xml:space="preserve"> </w:t>
            </w:r>
            <w:proofErr w:type="spellStart"/>
            <w:r w:rsidR="00941C55" w:rsidRPr="008F69B4">
              <w:rPr>
                <w:sz w:val="18"/>
                <w:szCs w:val="18"/>
                <w:lang w:eastAsia="zh-CN"/>
              </w:rPr>
              <w:t>Fujutsu</w:t>
            </w:r>
            <w:proofErr w:type="spellEnd"/>
            <w:r w:rsidR="00941C55" w:rsidRPr="008F69B4">
              <w:rPr>
                <w:sz w:val="18"/>
                <w:szCs w:val="18"/>
                <w:lang w:eastAsia="zh-CN"/>
              </w:rPr>
              <w:t>,</w:t>
            </w:r>
            <w:r w:rsidR="00F95EEF" w:rsidRPr="008F69B4">
              <w:rPr>
                <w:sz w:val="18"/>
                <w:szCs w:val="18"/>
                <w:lang w:eastAsia="zh-CN"/>
              </w:rPr>
              <w:t xml:space="preserve"> </w:t>
            </w:r>
            <w:r w:rsidR="00941C55" w:rsidRPr="008F69B4">
              <w:rPr>
                <w:sz w:val="18"/>
                <w:szCs w:val="18"/>
                <w:lang w:eastAsia="zh-CN"/>
              </w:rPr>
              <w:t xml:space="preserve">LG, Sharp, </w:t>
            </w:r>
            <w:r w:rsidR="00E90EE0" w:rsidRPr="008F69B4">
              <w:rPr>
                <w:sz w:val="18"/>
                <w:szCs w:val="18"/>
                <w:lang w:eastAsia="zh-CN"/>
              </w:rPr>
              <w:t>NEC</w:t>
            </w:r>
            <w:r w:rsidR="00CC365A" w:rsidRPr="008F69B4">
              <w:rPr>
                <w:rFonts w:hint="eastAsia"/>
                <w:sz w:val="18"/>
                <w:szCs w:val="18"/>
                <w:lang w:eastAsia="zh-CN"/>
              </w:rPr>
              <w:t xml:space="preserve">, </w:t>
            </w:r>
            <w:proofErr w:type="spellStart"/>
            <w:r w:rsidR="00CC365A" w:rsidRPr="008F69B4">
              <w:rPr>
                <w:rFonts w:hint="eastAsia"/>
                <w:sz w:val="18"/>
                <w:szCs w:val="18"/>
                <w:lang w:eastAsia="zh-CN"/>
              </w:rPr>
              <w:t>Langbo</w:t>
            </w:r>
            <w:proofErr w:type="spellEnd"/>
            <w:r w:rsidR="00642329" w:rsidRPr="008F69B4">
              <w:rPr>
                <w:sz w:val="18"/>
                <w:szCs w:val="18"/>
                <w:lang w:eastAsia="zh-CN"/>
              </w:rPr>
              <w:t>, HONOR</w:t>
            </w:r>
            <w:r w:rsidR="0003236A" w:rsidRPr="008F69B4">
              <w:rPr>
                <w:sz w:val="18"/>
                <w:szCs w:val="18"/>
                <w:lang w:eastAsia="zh-CN"/>
              </w:rPr>
              <w:t xml:space="preserve">, </w:t>
            </w:r>
            <w:proofErr w:type="spellStart"/>
            <w:r w:rsidR="0003236A" w:rsidRPr="008F69B4">
              <w:rPr>
                <w:rFonts w:ascii="Times" w:hAnsi="Times" w:cs="Times"/>
                <w:sz w:val="18"/>
                <w:szCs w:val="18"/>
              </w:rPr>
              <w:t>Futurewei</w:t>
            </w:r>
            <w:proofErr w:type="spellEnd"/>
            <w:r w:rsidR="0003236A" w:rsidRPr="008F69B4">
              <w:rPr>
                <w:rFonts w:ascii="Times" w:hAnsi="Times" w:cs="Times"/>
                <w:sz w:val="18"/>
                <w:szCs w:val="18"/>
              </w:rPr>
              <w:t>, Apple, CMCC</w:t>
            </w:r>
            <w:r w:rsidR="0003236A">
              <w:rPr>
                <w:rFonts w:ascii="Times" w:hAnsi="Times" w:cs="Times"/>
                <w:color w:val="FF0000"/>
                <w:sz w:val="18"/>
                <w:szCs w:val="18"/>
              </w:rPr>
              <w:t xml:space="preserve"> </w:t>
            </w:r>
          </w:p>
          <w:p w14:paraId="104DD3F7" w14:textId="77777777" w:rsidR="00DB0ED6" w:rsidRDefault="0083555A">
            <w:pPr>
              <w:numPr>
                <w:ilvl w:val="0"/>
                <w:numId w:val="12"/>
              </w:numPr>
              <w:ind w:left="466" w:hanging="284"/>
              <w:contextualSpacing/>
              <w:jc w:val="both"/>
              <w:rPr>
                <w:color w:val="000000" w:themeColor="text1"/>
                <w:sz w:val="18"/>
                <w:szCs w:val="18"/>
              </w:rPr>
            </w:pPr>
            <w:r>
              <w:rPr>
                <w:rFonts w:ascii="Times" w:hAnsi="Times" w:cs="Times"/>
                <w:color w:val="000000" w:themeColor="text1"/>
                <w:sz w:val="18"/>
                <w:szCs w:val="18"/>
              </w:rPr>
              <w:t>Alt2: The measurement quantity (L1-RSRP) of reported beam(s) does NOT need to satisfy the condition of Event-2.</w:t>
            </w:r>
          </w:p>
          <w:p w14:paraId="14C95B36" w14:textId="0E8F7A74" w:rsidR="00DB0ED6" w:rsidRDefault="0083555A">
            <w:pPr>
              <w:numPr>
                <w:ilvl w:val="1"/>
                <w:numId w:val="12"/>
              </w:numPr>
              <w:ind w:left="930" w:hanging="210"/>
              <w:contextualSpacing/>
              <w:jc w:val="both"/>
              <w:rPr>
                <w:color w:val="000000" w:themeColor="text1"/>
                <w:sz w:val="18"/>
                <w:szCs w:val="18"/>
                <w:lang w:eastAsia="zh-CN"/>
              </w:rPr>
            </w:pPr>
            <w:r>
              <w:rPr>
                <w:color w:val="000000" w:themeColor="text1"/>
                <w:sz w:val="18"/>
                <w:szCs w:val="18"/>
                <w:lang w:eastAsia="zh-CN"/>
              </w:rPr>
              <w:t>Supported by:  MTK, Qualcomm</w:t>
            </w:r>
            <w:r w:rsidR="006C6886" w:rsidRPr="008F69B4">
              <w:rPr>
                <w:sz w:val="18"/>
                <w:szCs w:val="18"/>
                <w:lang w:eastAsia="zh-CN"/>
              </w:rPr>
              <w:t xml:space="preserve">, Samsung, </w:t>
            </w:r>
            <w:r w:rsidR="007D281D" w:rsidRPr="008F69B4">
              <w:rPr>
                <w:sz w:val="18"/>
                <w:szCs w:val="18"/>
                <w:lang w:eastAsia="zh-CN"/>
              </w:rPr>
              <w:t>Huawei/</w:t>
            </w:r>
            <w:proofErr w:type="spellStart"/>
            <w:r w:rsidR="007D281D" w:rsidRPr="008F69B4">
              <w:rPr>
                <w:sz w:val="18"/>
                <w:szCs w:val="18"/>
                <w:lang w:eastAsia="zh-CN"/>
              </w:rPr>
              <w:t>HiSi</w:t>
            </w:r>
            <w:proofErr w:type="spellEnd"/>
            <w:r w:rsidR="007D281D" w:rsidRPr="008F69B4">
              <w:rPr>
                <w:sz w:val="18"/>
                <w:szCs w:val="18"/>
                <w:lang w:eastAsia="zh-CN"/>
              </w:rPr>
              <w:t xml:space="preserve">, </w:t>
            </w:r>
            <w:r w:rsidR="003D50F3" w:rsidRPr="008F69B4">
              <w:rPr>
                <w:sz w:val="18"/>
                <w:szCs w:val="18"/>
                <w:lang w:eastAsia="zh-CN"/>
              </w:rPr>
              <w:t xml:space="preserve">Ericsson, </w:t>
            </w:r>
            <w:r w:rsidR="0003236A" w:rsidRPr="008F69B4">
              <w:rPr>
                <w:sz w:val="18"/>
                <w:szCs w:val="18"/>
                <w:lang w:eastAsia="zh-CN"/>
              </w:rPr>
              <w:t>CATT</w:t>
            </w:r>
          </w:p>
          <w:p w14:paraId="0BBCEE1A" w14:textId="77777777" w:rsidR="00DB0ED6" w:rsidRDefault="00DB0ED6">
            <w:pPr>
              <w:jc w:val="both"/>
              <w:rPr>
                <w:color w:val="0000FF"/>
                <w:sz w:val="18"/>
                <w:szCs w:val="18"/>
              </w:rPr>
            </w:pPr>
          </w:p>
          <w:p w14:paraId="6A0719DC" w14:textId="77777777" w:rsidR="00DB0ED6" w:rsidRDefault="0083555A">
            <w:pPr>
              <w:jc w:val="both"/>
              <w:rPr>
                <w:color w:val="0000FF"/>
                <w:sz w:val="18"/>
                <w:szCs w:val="18"/>
              </w:rPr>
            </w:pPr>
            <w:r>
              <w:rPr>
                <w:color w:val="0000FF"/>
                <w:sz w:val="18"/>
                <w:szCs w:val="18"/>
              </w:rPr>
              <w:t xml:space="preserve"> </w:t>
            </w:r>
          </w:p>
          <w:p w14:paraId="2D77F287" w14:textId="77777777" w:rsidR="00DB0ED6" w:rsidRDefault="0083555A">
            <w:pPr>
              <w:jc w:val="both"/>
              <w:rPr>
                <w:b/>
                <w:bCs/>
                <w:color w:val="000000" w:themeColor="text1"/>
                <w:sz w:val="18"/>
                <w:szCs w:val="18"/>
                <w:lang w:eastAsia="zh-CN"/>
              </w:rPr>
            </w:pPr>
            <w:r>
              <w:rPr>
                <w:b/>
                <w:color w:val="0000FF"/>
                <w:sz w:val="18"/>
                <w:szCs w:val="18"/>
              </w:rPr>
              <w:t>FL note</w:t>
            </w:r>
            <w:r>
              <w:rPr>
                <w:color w:val="0000FF"/>
                <w:sz w:val="18"/>
                <w:szCs w:val="18"/>
              </w:rPr>
              <w:t xml:space="preserve">: Based on companies’ input, we have the following offline proposal </w:t>
            </w:r>
          </w:p>
          <w:p w14:paraId="14B20E73" w14:textId="78926744" w:rsidR="00D92616" w:rsidRPr="00486025" w:rsidRDefault="0083555A">
            <w:pPr>
              <w:jc w:val="both"/>
              <w:rPr>
                <w:color w:val="000000" w:themeColor="text1"/>
                <w:sz w:val="18"/>
                <w:szCs w:val="18"/>
                <w:lang w:eastAsia="zh-CN"/>
              </w:rPr>
            </w:pPr>
            <w:r w:rsidRPr="00D92616">
              <w:rPr>
                <w:b/>
                <w:bCs/>
                <w:color w:val="000000" w:themeColor="text1"/>
                <w:sz w:val="18"/>
                <w:szCs w:val="18"/>
                <w:highlight w:val="yellow"/>
                <w:lang w:eastAsia="zh-CN"/>
              </w:rPr>
              <w:t>Proposal 2.1</w:t>
            </w:r>
            <w:r w:rsidRPr="00D92616">
              <w:rPr>
                <w:color w:val="000000" w:themeColor="text1"/>
                <w:sz w:val="18"/>
                <w:szCs w:val="18"/>
                <w:highlight w:val="yellow"/>
                <w:lang w:eastAsia="zh-CN"/>
              </w:rPr>
              <w:t xml:space="preserve">: </w:t>
            </w:r>
            <w:r w:rsidRPr="00486025">
              <w:rPr>
                <w:color w:val="000000" w:themeColor="text1"/>
                <w:sz w:val="18"/>
                <w:szCs w:val="18"/>
                <w:lang w:eastAsia="zh-CN"/>
              </w:rPr>
              <w:t>On UE-initiated/event-driven beam reporting</w:t>
            </w:r>
            <w:r w:rsidRPr="00486025">
              <w:rPr>
                <w:color w:val="000000" w:themeColor="text1"/>
                <w:sz w:val="18"/>
                <w:szCs w:val="18"/>
              </w:rPr>
              <w:t xml:space="preserve">, </w:t>
            </w:r>
            <w:r w:rsidR="00A7687D" w:rsidRPr="00486025">
              <w:rPr>
                <w:color w:val="000000" w:themeColor="text1"/>
                <w:sz w:val="18"/>
                <w:szCs w:val="18"/>
                <w:lang w:eastAsia="zh-CN"/>
              </w:rPr>
              <w:t>regarding UL signaling content(s) of L1-RSRP report depending on Event-2,</w:t>
            </w:r>
            <w:r w:rsidR="00D92616" w:rsidRPr="00486025">
              <w:rPr>
                <w:color w:val="000000" w:themeColor="text1"/>
                <w:sz w:val="18"/>
                <w:szCs w:val="18"/>
                <w:lang w:eastAsia="zh-CN"/>
              </w:rPr>
              <w:t xml:space="preserve"> the following should be supported</w:t>
            </w:r>
          </w:p>
          <w:p w14:paraId="6D9FE434" w14:textId="08295F47" w:rsidR="00DB0ED6" w:rsidRPr="00486025" w:rsidRDefault="00D92616" w:rsidP="00D92616">
            <w:pPr>
              <w:pStyle w:val="ListParagraph"/>
              <w:numPr>
                <w:ilvl w:val="0"/>
                <w:numId w:val="12"/>
              </w:numPr>
              <w:snapToGrid w:val="0"/>
              <w:spacing w:after="0" w:line="240" w:lineRule="auto"/>
              <w:ind w:left="950" w:hanging="475"/>
              <w:jc w:val="both"/>
              <w:rPr>
                <w:rFonts w:ascii="Times" w:hAnsi="Times" w:cs="Times"/>
                <w:color w:val="000000" w:themeColor="text1"/>
                <w:sz w:val="18"/>
                <w:szCs w:val="18"/>
              </w:rPr>
            </w:pPr>
            <w:r w:rsidRPr="00486025">
              <w:rPr>
                <w:color w:val="000000" w:themeColor="text1"/>
                <w:sz w:val="18"/>
                <w:szCs w:val="18"/>
                <w:lang w:eastAsia="zh-CN"/>
              </w:rPr>
              <w:t>The criteria of ‘</w:t>
            </w:r>
            <w:r w:rsidRPr="00486025">
              <w:rPr>
                <w:rFonts w:ascii="Times" w:hAnsi="Times" w:cs="Times"/>
                <w:color w:val="000000" w:themeColor="text1"/>
                <w:sz w:val="18"/>
                <w:szCs w:val="18"/>
              </w:rPr>
              <w:t xml:space="preserve">mandatorily reporting </w:t>
            </w:r>
            <w:r w:rsidRPr="00486025">
              <w:rPr>
                <w:color w:val="000000" w:themeColor="text1"/>
                <w:sz w:val="18"/>
                <w:szCs w:val="18"/>
                <w:lang w:eastAsia="zh-CN"/>
              </w:rPr>
              <w:t>the m</w:t>
            </w:r>
            <w:r w:rsidRPr="00486025">
              <w:rPr>
                <w:rFonts w:ascii="Times" w:hAnsi="Times" w:cs="Times"/>
                <w:color w:val="000000" w:themeColor="text1"/>
                <w:sz w:val="18"/>
                <w:szCs w:val="18"/>
              </w:rPr>
              <w:t>easurement results for current beam’ can be enabled by RRC.</w:t>
            </w:r>
          </w:p>
          <w:p w14:paraId="41AF07E2" w14:textId="6CAE2881" w:rsidR="00D92616" w:rsidRPr="00486025" w:rsidRDefault="00D92616" w:rsidP="00D92616">
            <w:pPr>
              <w:pStyle w:val="ListParagraph"/>
              <w:numPr>
                <w:ilvl w:val="0"/>
                <w:numId w:val="12"/>
              </w:numPr>
              <w:snapToGrid w:val="0"/>
              <w:spacing w:after="0" w:line="240" w:lineRule="auto"/>
              <w:ind w:left="950" w:hanging="475"/>
              <w:jc w:val="both"/>
              <w:rPr>
                <w:rFonts w:ascii="Times" w:hAnsi="Times" w:cs="Times"/>
                <w:color w:val="000000" w:themeColor="text1"/>
                <w:sz w:val="18"/>
                <w:szCs w:val="18"/>
              </w:rPr>
            </w:pPr>
            <w:r w:rsidRPr="00486025">
              <w:rPr>
                <w:color w:val="000000" w:themeColor="text1"/>
                <w:sz w:val="18"/>
                <w:szCs w:val="18"/>
                <w:lang w:eastAsia="zh-CN"/>
              </w:rPr>
              <w:t xml:space="preserve">In a report instance, except for current beam, if reported, </w:t>
            </w:r>
            <w:r w:rsidRPr="00486025">
              <w:rPr>
                <w:rFonts w:ascii="Times" w:hAnsi="Times" w:cs="Times"/>
                <w:color w:val="000000" w:themeColor="text1"/>
                <w:sz w:val="18"/>
                <w:szCs w:val="18"/>
              </w:rPr>
              <w:t xml:space="preserve">reported beam(s) should satisfy the condition of Event-2, i.e., the reported beam(s) should be </w:t>
            </w:r>
            <w:r w:rsidRPr="00486025">
              <w:rPr>
                <w:sz w:val="18"/>
                <w:szCs w:val="18"/>
              </w:rPr>
              <w:t>a threshold value better than a current beam</w:t>
            </w:r>
            <w:r w:rsidRPr="00486025">
              <w:rPr>
                <w:rFonts w:ascii="Times" w:hAnsi="Times" w:cs="Times"/>
                <w:color w:val="000000" w:themeColor="text1"/>
                <w:sz w:val="18"/>
                <w:szCs w:val="18"/>
              </w:rPr>
              <w:t>.</w:t>
            </w:r>
          </w:p>
          <w:p w14:paraId="2A02A3D1" w14:textId="77777777" w:rsidR="00DB0ED6" w:rsidRDefault="00DB0ED6">
            <w:pPr>
              <w:contextualSpacing/>
              <w:jc w:val="both"/>
              <w:rPr>
                <w:rFonts w:eastAsia="PMingLiU"/>
                <w:color w:val="000000" w:themeColor="text1"/>
                <w:sz w:val="18"/>
                <w:szCs w:val="18"/>
                <w:lang w:eastAsia="zh-TW"/>
              </w:rPr>
            </w:pPr>
          </w:p>
          <w:p w14:paraId="42534565" w14:textId="77777777" w:rsidR="00DB0ED6" w:rsidRDefault="00DB0ED6">
            <w:pPr>
              <w:contextualSpacing/>
              <w:jc w:val="both"/>
              <w:rPr>
                <w:b/>
                <w:color w:val="0000FF"/>
                <w:sz w:val="18"/>
                <w:szCs w:val="18"/>
              </w:rPr>
            </w:pPr>
          </w:p>
        </w:tc>
      </w:tr>
      <w:tr w:rsidR="00DB0ED6" w14:paraId="4DDF8EF9" w14:textId="77777777">
        <w:trPr>
          <w:trHeight w:val="800"/>
        </w:trPr>
        <w:tc>
          <w:tcPr>
            <w:tcW w:w="532" w:type="dxa"/>
            <w:tcBorders>
              <w:top w:val="single" w:sz="4" w:space="0" w:color="auto"/>
              <w:left w:val="single" w:sz="4" w:space="0" w:color="auto"/>
              <w:bottom w:val="single" w:sz="4" w:space="0" w:color="auto"/>
              <w:right w:val="single" w:sz="4" w:space="0" w:color="auto"/>
            </w:tcBorders>
          </w:tcPr>
          <w:p w14:paraId="21A1A7A0" w14:textId="77777777" w:rsidR="00DB0ED6" w:rsidRDefault="0083555A">
            <w:pPr>
              <w:snapToGrid w:val="0"/>
              <w:rPr>
                <w:color w:val="000000" w:themeColor="text1"/>
                <w:sz w:val="18"/>
                <w:szCs w:val="18"/>
              </w:rPr>
            </w:pPr>
            <w:r>
              <w:rPr>
                <w:rFonts w:hint="eastAsia"/>
                <w:color w:val="000000" w:themeColor="text1"/>
                <w:sz w:val="18"/>
                <w:szCs w:val="18"/>
              </w:rPr>
              <w:lastRenderedPageBreak/>
              <w:t>2</w:t>
            </w:r>
            <w:r>
              <w:rPr>
                <w:color w:val="000000" w:themeColor="text1"/>
                <w:sz w:val="18"/>
                <w:szCs w:val="18"/>
              </w:rPr>
              <w:t>.2</w:t>
            </w:r>
          </w:p>
        </w:tc>
        <w:tc>
          <w:tcPr>
            <w:tcW w:w="1893" w:type="dxa"/>
            <w:tcBorders>
              <w:top w:val="single" w:sz="4" w:space="0" w:color="auto"/>
              <w:left w:val="single" w:sz="4" w:space="0" w:color="auto"/>
              <w:bottom w:val="single" w:sz="4" w:space="0" w:color="auto"/>
              <w:right w:val="single" w:sz="4" w:space="0" w:color="auto"/>
            </w:tcBorders>
          </w:tcPr>
          <w:p w14:paraId="51A879F1" w14:textId="77777777" w:rsidR="00DB0ED6" w:rsidRDefault="0083555A">
            <w:pPr>
              <w:contextualSpacing/>
              <w:rPr>
                <w:sz w:val="18"/>
                <w:szCs w:val="18"/>
                <w:lang w:eastAsia="zh-CN"/>
              </w:rPr>
            </w:pPr>
            <w:r>
              <w:rPr>
                <w:sz w:val="18"/>
                <w:szCs w:val="18"/>
                <w:lang w:eastAsia="zh-CN"/>
              </w:rPr>
              <w:t>Measurement resource for L1-RSRP</w:t>
            </w:r>
          </w:p>
        </w:tc>
        <w:tc>
          <w:tcPr>
            <w:tcW w:w="7502" w:type="dxa"/>
            <w:tcBorders>
              <w:top w:val="single" w:sz="4" w:space="0" w:color="auto"/>
              <w:left w:val="single" w:sz="4" w:space="0" w:color="auto"/>
              <w:bottom w:val="single" w:sz="4" w:space="0" w:color="auto"/>
              <w:right w:val="single" w:sz="4" w:space="0" w:color="auto"/>
            </w:tcBorders>
          </w:tcPr>
          <w:p w14:paraId="475B0411" w14:textId="77777777" w:rsidR="00DB0ED6" w:rsidRDefault="0083555A">
            <w:pPr>
              <w:jc w:val="both"/>
              <w:rPr>
                <w:b/>
                <w:bCs/>
                <w:sz w:val="16"/>
                <w:szCs w:val="16"/>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 xml:space="preserve">116] </w:t>
            </w:r>
            <w:r>
              <w:rPr>
                <w:b/>
                <w:bCs/>
                <w:sz w:val="16"/>
                <w:szCs w:val="16"/>
                <w:highlight w:val="green"/>
                <w:lang w:eastAsia="zh-CN"/>
              </w:rPr>
              <w:t>Agreement</w:t>
            </w:r>
          </w:p>
          <w:p w14:paraId="09B7E123" w14:textId="77777777" w:rsidR="00DB0ED6" w:rsidRDefault="0083555A">
            <w:pPr>
              <w:overflowPunct w:val="0"/>
              <w:autoSpaceDE w:val="0"/>
              <w:autoSpaceDN w:val="0"/>
              <w:adjustRightInd w:val="0"/>
              <w:snapToGrid w:val="0"/>
              <w:textAlignment w:val="baseline"/>
              <w:rPr>
                <w:rFonts w:cs="Times"/>
                <w:color w:val="000000"/>
                <w:sz w:val="18"/>
                <w:szCs w:val="18"/>
              </w:rPr>
            </w:pPr>
            <w:r>
              <w:rPr>
                <w:rFonts w:cs="Times"/>
                <w:color w:val="000000"/>
                <w:sz w:val="18"/>
                <w:szCs w:val="18"/>
                <w:lang w:eastAsia="zh-CN"/>
              </w:rPr>
              <w:t>On UE-initiated/event-driven beam reporting</w:t>
            </w:r>
            <w:r>
              <w:rPr>
                <w:rFonts w:cs="Times"/>
                <w:color w:val="000000"/>
                <w:sz w:val="18"/>
                <w:szCs w:val="18"/>
              </w:rPr>
              <w:t>, at least s</w:t>
            </w:r>
            <w:r>
              <w:rPr>
                <w:rFonts w:cs="Times"/>
                <w:color w:val="000000"/>
                <w:sz w:val="18"/>
                <w:szCs w:val="18"/>
                <w:lang w:eastAsia="zh-CN"/>
              </w:rPr>
              <w:t>upport L1-RSRP as a measurement quantity on SSB for intra-cell and inter-cell, and periodic CSI-RS for beam management</w:t>
            </w:r>
          </w:p>
          <w:p w14:paraId="6E44B0D6" w14:textId="77777777" w:rsidR="00DB0ED6" w:rsidRDefault="0083555A">
            <w:pPr>
              <w:numPr>
                <w:ilvl w:val="0"/>
                <w:numId w:val="12"/>
              </w:numPr>
              <w:snapToGrid w:val="0"/>
              <w:ind w:left="466" w:hanging="284"/>
              <w:jc w:val="both"/>
              <w:rPr>
                <w:rFonts w:cs="Times"/>
                <w:color w:val="000000"/>
                <w:sz w:val="18"/>
                <w:szCs w:val="18"/>
                <w:lang w:eastAsia="zh-CN"/>
              </w:rPr>
            </w:pPr>
            <w:r>
              <w:rPr>
                <w:rFonts w:cs="Times"/>
                <w:color w:val="000000"/>
                <w:sz w:val="18"/>
                <w:szCs w:val="18"/>
                <w:lang w:eastAsia="zh-CN"/>
              </w:rPr>
              <w:t xml:space="preserve">Notes: measurement results may be contained in the beam report and/or used as quality metric(s) to initiate/trigger the reporting. </w:t>
            </w:r>
          </w:p>
          <w:p w14:paraId="5C40F9A0" w14:textId="77777777" w:rsidR="00DB0ED6" w:rsidRDefault="0083555A">
            <w:pPr>
              <w:numPr>
                <w:ilvl w:val="0"/>
                <w:numId w:val="12"/>
              </w:numPr>
              <w:snapToGrid w:val="0"/>
              <w:ind w:left="466" w:hanging="284"/>
              <w:jc w:val="both"/>
              <w:rPr>
                <w:rFonts w:cs="Times"/>
                <w:color w:val="000000"/>
                <w:sz w:val="18"/>
                <w:szCs w:val="18"/>
                <w:highlight w:val="yellow"/>
                <w:lang w:eastAsia="zh-CN"/>
              </w:rPr>
            </w:pPr>
            <w:r>
              <w:rPr>
                <w:rFonts w:cs="Times"/>
                <w:color w:val="000000"/>
                <w:sz w:val="18"/>
                <w:szCs w:val="18"/>
                <w:highlight w:val="yellow"/>
                <w:lang w:eastAsia="zh-CN"/>
              </w:rPr>
              <w:t>FFS: Semi-persistent CSI-RS and aperiodic CSI-RS.</w:t>
            </w:r>
          </w:p>
          <w:p w14:paraId="43B560F1" w14:textId="77777777" w:rsidR="00DB0ED6" w:rsidRDefault="0083555A">
            <w:pPr>
              <w:numPr>
                <w:ilvl w:val="0"/>
                <w:numId w:val="12"/>
              </w:numPr>
              <w:snapToGrid w:val="0"/>
              <w:ind w:left="466" w:hanging="284"/>
              <w:jc w:val="both"/>
              <w:rPr>
                <w:rFonts w:cs="Times"/>
                <w:color w:val="000000"/>
                <w:sz w:val="18"/>
                <w:szCs w:val="18"/>
                <w:lang w:eastAsia="zh-CN"/>
              </w:rPr>
            </w:pPr>
            <w:r>
              <w:rPr>
                <w:rFonts w:cs="Times"/>
                <w:color w:val="000000"/>
                <w:sz w:val="18"/>
                <w:szCs w:val="18"/>
                <w:lang w:eastAsia="zh-CN"/>
              </w:rPr>
              <w:t xml:space="preserve">FFS: Whether/how to support L1-SINR measurement, assuming legacy RS or RS combination (e.g., CMR only, CMR+ZP/NZP-IMR) for Rel-16 SINR is reused. </w:t>
            </w:r>
          </w:p>
          <w:p w14:paraId="2054D405" w14:textId="77777777" w:rsidR="00DB0ED6" w:rsidRDefault="0083555A">
            <w:pPr>
              <w:numPr>
                <w:ilvl w:val="0"/>
                <w:numId w:val="12"/>
              </w:numPr>
              <w:snapToGrid w:val="0"/>
              <w:ind w:left="466" w:hanging="284"/>
              <w:jc w:val="both"/>
              <w:rPr>
                <w:rFonts w:cs="Times"/>
                <w:color w:val="000000"/>
                <w:sz w:val="18"/>
                <w:szCs w:val="18"/>
                <w:lang w:eastAsia="zh-CN"/>
              </w:rPr>
            </w:pPr>
            <w:r>
              <w:rPr>
                <w:rFonts w:cs="Times"/>
                <w:color w:val="000000"/>
                <w:sz w:val="18"/>
                <w:szCs w:val="18"/>
                <w:lang w:eastAsia="zh-CN"/>
              </w:rPr>
              <w:t>FFS: Whether/how to specify filtering operation for L1-RSRP.</w:t>
            </w:r>
          </w:p>
          <w:p w14:paraId="20B1E150" w14:textId="77777777" w:rsidR="00DB0ED6" w:rsidRDefault="00DB0ED6">
            <w:pPr>
              <w:jc w:val="both"/>
              <w:rPr>
                <w:b/>
                <w:color w:val="0000FF"/>
                <w:sz w:val="18"/>
                <w:szCs w:val="18"/>
              </w:rPr>
            </w:pPr>
          </w:p>
          <w:p w14:paraId="7C7B87BB" w14:textId="77777777" w:rsidR="00DB0ED6" w:rsidRDefault="0083555A">
            <w:pPr>
              <w:jc w:val="both"/>
              <w:rPr>
                <w:color w:val="0000FF"/>
                <w:sz w:val="18"/>
                <w:szCs w:val="18"/>
              </w:rPr>
            </w:pPr>
            <w:r>
              <w:rPr>
                <w:b/>
                <w:color w:val="0000FF"/>
                <w:sz w:val="18"/>
                <w:szCs w:val="18"/>
              </w:rPr>
              <w:t>FL note</w:t>
            </w:r>
            <w:r>
              <w:rPr>
                <w:color w:val="0000FF"/>
                <w:sz w:val="18"/>
                <w:szCs w:val="18"/>
              </w:rPr>
              <w:t xml:space="preserve">: Compared with periodic CSI-RS, once semi-persistent/aperiodic CSI-RS is supported for UE-initiated/event-driven beam reporting, I do believe that some additional RAN1 efforts should be paid. Therefore, this meeting, we may need to make a final decision whether semi-persistent CSI-RS and aperiodic CSI-RS should be supported in L1-RSRP measurement. </w:t>
            </w:r>
          </w:p>
          <w:p w14:paraId="2A1309CB" w14:textId="77777777" w:rsidR="00DB0ED6" w:rsidRDefault="00DB0ED6">
            <w:pPr>
              <w:snapToGrid w:val="0"/>
              <w:jc w:val="both"/>
              <w:rPr>
                <w:color w:val="000000" w:themeColor="text1"/>
                <w:sz w:val="18"/>
                <w:szCs w:val="18"/>
                <w:lang w:eastAsia="zh-CN"/>
              </w:rPr>
            </w:pPr>
          </w:p>
          <w:p w14:paraId="376B8A23" w14:textId="77777777" w:rsidR="00DB0ED6" w:rsidRDefault="0083555A">
            <w:pPr>
              <w:snapToGrid w:val="0"/>
              <w:jc w:val="both"/>
              <w:rPr>
                <w:color w:val="000000" w:themeColor="text1"/>
                <w:sz w:val="18"/>
                <w:szCs w:val="18"/>
                <w:lang w:eastAsia="zh-CN"/>
              </w:rPr>
            </w:pPr>
            <w:r>
              <w:rPr>
                <w:color w:val="000000" w:themeColor="text1"/>
                <w:sz w:val="18"/>
                <w:szCs w:val="18"/>
                <w:lang w:eastAsia="zh-CN"/>
              </w:rPr>
              <w:t>On UE-initiated/event-driven beam reporting, for L1-RSRP measurement, whether the following time-domain behavior for CSI-RS should be supported:</w:t>
            </w:r>
          </w:p>
          <w:p w14:paraId="339F2EF1" w14:textId="77777777" w:rsidR="00DB0ED6" w:rsidRDefault="0083555A">
            <w:pPr>
              <w:numPr>
                <w:ilvl w:val="0"/>
                <w:numId w:val="12"/>
              </w:numPr>
              <w:ind w:left="466" w:hanging="284"/>
              <w:contextualSpacing/>
              <w:jc w:val="both"/>
              <w:rPr>
                <w:color w:val="000000" w:themeColor="text1"/>
                <w:sz w:val="18"/>
                <w:szCs w:val="18"/>
                <w:lang w:eastAsia="zh-CN"/>
              </w:rPr>
            </w:pPr>
            <w:r>
              <w:rPr>
                <w:color w:val="000000" w:themeColor="text1"/>
                <w:sz w:val="18"/>
                <w:szCs w:val="18"/>
                <w:lang w:eastAsia="zh-CN"/>
              </w:rPr>
              <w:t>Semi-persistent CSI-RS</w:t>
            </w:r>
          </w:p>
          <w:p w14:paraId="7CD89F4D" w14:textId="54BE658A" w:rsidR="00DB0ED6" w:rsidRPr="00AD7B76" w:rsidRDefault="0083555A">
            <w:pPr>
              <w:numPr>
                <w:ilvl w:val="1"/>
                <w:numId w:val="12"/>
              </w:numPr>
              <w:contextualSpacing/>
              <w:jc w:val="both"/>
              <w:rPr>
                <w:sz w:val="18"/>
                <w:szCs w:val="18"/>
                <w:lang w:eastAsia="zh-CN"/>
              </w:rPr>
            </w:pPr>
            <w:r>
              <w:rPr>
                <w:color w:val="000000" w:themeColor="text1"/>
                <w:sz w:val="18"/>
                <w:szCs w:val="18"/>
                <w:lang w:eastAsia="zh-CN"/>
              </w:rPr>
              <w:t>Yes</w:t>
            </w:r>
            <w:r w:rsidR="00AD7B76">
              <w:rPr>
                <w:color w:val="000000" w:themeColor="text1"/>
                <w:sz w:val="18"/>
                <w:szCs w:val="18"/>
                <w:lang w:eastAsia="zh-CN"/>
              </w:rPr>
              <w:t xml:space="preserve"> (17)</w:t>
            </w:r>
            <w:r w:rsidRPr="00AD7B76">
              <w:rPr>
                <w:sz w:val="18"/>
                <w:szCs w:val="18"/>
                <w:lang w:eastAsia="zh-CN"/>
              </w:rPr>
              <w:t>: Huawei/</w:t>
            </w:r>
            <w:proofErr w:type="spellStart"/>
            <w:r w:rsidRPr="00AD7B76">
              <w:rPr>
                <w:sz w:val="18"/>
                <w:szCs w:val="18"/>
                <w:lang w:eastAsia="zh-CN"/>
              </w:rPr>
              <w:t>HiSi</w:t>
            </w:r>
            <w:proofErr w:type="spellEnd"/>
            <w:r w:rsidRPr="00AD7B76">
              <w:rPr>
                <w:sz w:val="18"/>
                <w:szCs w:val="18"/>
                <w:lang w:eastAsia="zh-CN"/>
              </w:rPr>
              <w:t xml:space="preserve">, Intel, Lenovo, </w:t>
            </w:r>
            <w:proofErr w:type="spellStart"/>
            <w:r w:rsidRPr="00AD7B76">
              <w:rPr>
                <w:sz w:val="18"/>
                <w:szCs w:val="18"/>
                <w:lang w:eastAsia="zh-CN"/>
              </w:rPr>
              <w:t>xiaomi</w:t>
            </w:r>
            <w:proofErr w:type="spellEnd"/>
            <w:r w:rsidRPr="00AD7B76">
              <w:rPr>
                <w:sz w:val="18"/>
                <w:szCs w:val="18"/>
                <w:lang w:eastAsia="zh-CN"/>
              </w:rPr>
              <w:t xml:space="preserve">, Apple, E///, RUIJIE NETWORKS, Qualcomm, </w:t>
            </w:r>
            <w:r w:rsidR="00DB7D70" w:rsidRPr="00AD7B76">
              <w:rPr>
                <w:sz w:val="18"/>
                <w:szCs w:val="18"/>
                <w:lang w:eastAsia="zh-CN"/>
              </w:rPr>
              <w:t>Google</w:t>
            </w:r>
            <w:r w:rsidR="007D281D" w:rsidRPr="00AD7B76">
              <w:rPr>
                <w:sz w:val="18"/>
                <w:szCs w:val="18"/>
                <w:lang w:eastAsia="zh-CN"/>
              </w:rPr>
              <w:t>, OPPO, ZTE</w:t>
            </w:r>
            <w:r w:rsidR="00F95EEF" w:rsidRPr="00AD7B76">
              <w:rPr>
                <w:sz w:val="18"/>
                <w:szCs w:val="18"/>
                <w:lang w:eastAsia="zh-CN"/>
              </w:rPr>
              <w:t xml:space="preserve">, Google, </w:t>
            </w:r>
            <w:proofErr w:type="spellStart"/>
            <w:r w:rsidR="00941C55" w:rsidRPr="00AD7B76">
              <w:rPr>
                <w:sz w:val="18"/>
                <w:szCs w:val="18"/>
                <w:lang w:eastAsia="zh-CN"/>
              </w:rPr>
              <w:t>Fujutsu</w:t>
            </w:r>
            <w:proofErr w:type="spellEnd"/>
            <w:r w:rsidR="005726BE" w:rsidRPr="00AD7B76">
              <w:rPr>
                <w:sz w:val="18"/>
                <w:szCs w:val="18"/>
                <w:lang w:eastAsia="zh-CN"/>
              </w:rPr>
              <w:t xml:space="preserve">, Nokia, </w:t>
            </w:r>
            <w:r w:rsidR="00E90EE0" w:rsidRPr="00AD7B76">
              <w:rPr>
                <w:sz w:val="18"/>
                <w:szCs w:val="18"/>
                <w:lang w:eastAsia="zh-CN"/>
              </w:rPr>
              <w:t>NEC</w:t>
            </w:r>
            <w:r w:rsidR="003D50F3" w:rsidRPr="00AD7B76">
              <w:rPr>
                <w:sz w:val="18"/>
                <w:szCs w:val="18"/>
                <w:lang w:eastAsia="zh-CN"/>
              </w:rPr>
              <w:t>, Ericsson</w:t>
            </w:r>
            <w:r w:rsidR="0003236A" w:rsidRPr="00AD7B76">
              <w:rPr>
                <w:sz w:val="18"/>
                <w:szCs w:val="18"/>
                <w:lang w:eastAsia="zh-CN"/>
              </w:rPr>
              <w:t xml:space="preserve">, </w:t>
            </w:r>
            <w:proofErr w:type="spellStart"/>
            <w:r w:rsidR="0003236A" w:rsidRPr="00AD7B76">
              <w:rPr>
                <w:sz w:val="18"/>
                <w:szCs w:val="18"/>
                <w:lang w:eastAsia="zh-CN"/>
              </w:rPr>
              <w:t>Futurewei</w:t>
            </w:r>
            <w:proofErr w:type="spellEnd"/>
          </w:p>
          <w:p w14:paraId="1D643F51" w14:textId="6ABC923E" w:rsidR="00DB0ED6" w:rsidRPr="00AD7B76" w:rsidRDefault="0083555A">
            <w:pPr>
              <w:numPr>
                <w:ilvl w:val="1"/>
                <w:numId w:val="12"/>
              </w:numPr>
              <w:contextualSpacing/>
              <w:jc w:val="both"/>
              <w:rPr>
                <w:sz w:val="18"/>
                <w:szCs w:val="18"/>
                <w:lang w:eastAsia="zh-CN"/>
              </w:rPr>
            </w:pPr>
            <w:r w:rsidRPr="00AD7B76">
              <w:rPr>
                <w:sz w:val="18"/>
                <w:szCs w:val="18"/>
                <w:lang w:eastAsia="zh-CN"/>
              </w:rPr>
              <w:t xml:space="preserve">No: </w:t>
            </w:r>
            <w:proofErr w:type="spellStart"/>
            <w:r w:rsidRPr="00AD7B76">
              <w:rPr>
                <w:sz w:val="18"/>
                <w:szCs w:val="18"/>
                <w:lang w:eastAsia="zh-CN"/>
              </w:rPr>
              <w:t>Spreadtrum</w:t>
            </w:r>
            <w:proofErr w:type="spellEnd"/>
            <w:r w:rsidRPr="00AD7B76">
              <w:rPr>
                <w:sz w:val="18"/>
                <w:szCs w:val="18"/>
                <w:lang w:eastAsia="zh-CN"/>
              </w:rPr>
              <w:t>, CATT, NTT DOC</w:t>
            </w:r>
            <w:r w:rsidRPr="00AD7B76">
              <w:rPr>
                <w:rFonts w:hint="eastAsia"/>
                <w:sz w:val="18"/>
                <w:szCs w:val="18"/>
                <w:lang w:eastAsia="zh-CN"/>
              </w:rPr>
              <w:t>OMO</w:t>
            </w:r>
            <w:r w:rsidR="001807C3" w:rsidRPr="00AD7B76">
              <w:rPr>
                <w:sz w:val="18"/>
                <w:szCs w:val="18"/>
                <w:lang w:eastAsia="zh-CN"/>
              </w:rPr>
              <w:t>, vivo</w:t>
            </w:r>
            <w:r w:rsidR="006C6886" w:rsidRPr="00AD7B76">
              <w:rPr>
                <w:sz w:val="18"/>
                <w:szCs w:val="18"/>
                <w:lang w:eastAsia="zh-CN"/>
              </w:rPr>
              <w:t>, Samsung</w:t>
            </w:r>
            <w:r w:rsidR="007D281D" w:rsidRPr="00AD7B76">
              <w:rPr>
                <w:sz w:val="18"/>
                <w:szCs w:val="18"/>
                <w:lang w:eastAsia="zh-CN"/>
              </w:rPr>
              <w:t xml:space="preserve">, </w:t>
            </w:r>
            <w:r w:rsidR="00941C55" w:rsidRPr="00AD7B76">
              <w:rPr>
                <w:sz w:val="18"/>
                <w:szCs w:val="18"/>
                <w:lang w:eastAsia="zh-CN"/>
              </w:rPr>
              <w:t>LG</w:t>
            </w:r>
            <w:r w:rsidR="009F466F" w:rsidRPr="00AD7B76">
              <w:rPr>
                <w:rFonts w:hint="eastAsia"/>
                <w:sz w:val="18"/>
                <w:szCs w:val="18"/>
                <w:lang w:eastAsia="zh-CN"/>
              </w:rPr>
              <w:t>, CMCC</w:t>
            </w:r>
          </w:p>
          <w:p w14:paraId="29DDC119" w14:textId="77777777" w:rsidR="00DB0ED6" w:rsidRPr="00AD7B76" w:rsidRDefault="0083555A">
            <w:pPr>
              <w:numPr>
                <w:ilvl w:val="0"/>
                <w:numId w:val="12"/>
              </w:numPr>
              <w:ind w:left="466" w:hanging="284"/>
              <w:contextualSpacing/>
              <w:jc w:val="both"/>
              <w:rPr>
                <w:sz w:val="18"/>
                <w:szCs w:val="18"/>
                <w:lang w:eastAsia="zh-CN"/>
              </w:rPr>
            </w:pPr>
            <w:r w:rsidRPr="00AD7B76">
              <w:rPr>
                <w:sz w:val="18"/>
                <w:szCs w:val="18"/>
                <w:lang w:eastAsia="zh-CN"/>
              </w:rPr>
              <w:t>Aperiodic CSI-RS</w:t>
            </w:r>
          </w:p>
          <w:p w14:paraId="3B45982D" w14:textId="5BD0B75E" w:rsidR="00DB0ED6" w:rsidRPr="00AD7B76" w:rsidRDefault="0083555A">
            <w:pPr>
              <w:numPr>
                <w:ilvl w:val="1"/>
                <w:numId w:val="12"/>
              </w:numPr>
              <w:contextualSpacing/>
              <w:jc w:val="both"/>
              <w:rPr>
                <w:sz w:val="18"/>
                <w:szCs w:val="18"/>
                <w:lang w:eastAsia="zh-CN"/>
              </w:rPr>
            </w:pPr>
            <w:r w:rsidRPr="00AD7B76">
              <w:rPr>
                <w:sz w:val="18"/>
                <w:szCs w:val="18"/>
                <w:lang w:eastAsia="zh-CN"/>
              </w:rPr>
              <w:t>Yes</w:t>
            </w:r>
            <w:r w:rsidR="00AD7B76">
              <w:rPr>
                <w:sz w:val="18"/>
                <w:szCs w:val="18"/>
                <w:lang w:eastAsia="zh-CN"/>
              </w:rPr>
              <w:t xml:space="preserve"> (9)</w:t>
            </w:r>
            <w:r w:rsidRPr="00AD7B76">
              <w:rPr>
                <w:sz w:val="18"/>
                <w:szCs w:val="18"/>
                <w:lang w:eastAsia="zh-CN"/>
              </w:rPr>
              <w:t>: Huawei/</w:t>
            </w:r>
            <w:proofErr w:type="spellStart"/>
            <w:r w:rsidRPr="00AD7B76">
              <w:rPr>
                <w:sz w:val="18"/>
                <w:szCs w:val="18"/>
                <w:lang w:eastAsia="zh-CN"/>
              </w:rPr>
              <w:t>HiSi</w:t>
            </w:r>
            <w:proofErr w:type="spellEnd"/>
            <w:r w:rsidRPr="00AD7B76">
              <w:rPr>
                <w:sz w:val="18"/>
                <w:szCs w:val="18"/>
                <w:lang w:eastAsia="zh-CN"/>
              </w:rPr>
              <w:t>, Intel, E///, RUIJIE NETWORKS, Qualcomm,</w:t>
            </w:r>
            <w:r w:rsidR="00941C55" w:rsidRPr="00AD7B76">
              <w:rPr>
                <w:sz w:val="18"/>
                <w:szCs w:val="18"/>
                <w:lang w:eastAsia="zh-CN"/>
              </w:rPr>
              <w:t xml:space="preserve"> </w:t>
            </w:r>
            <w:proofErr w:type="spellStart"/>
            <w:r w:rsidR="00941C55" w:rsidRPr="00AD7B76">
              <w:rPr>
                <w:sz w:val="18"/>
                <w:szCs w:val="18"/>
                <w:lang w:eastAsia="zh-CN"/>
              </w:rPr>
              <w:t>Fujutsu</w:t>
            </w:r>
            <w:proofErr w:type="spellEnd"/>
            <w:r w:rsidR="00941C55" w:rsidRPr="00AD7B76">
              <w:rPr>
                <w:sz w:val="18"/>
                <w:szCs w:val="18"/>
                <w:lang w:eastAsia="zh-CN"/>
              </w:rPr>
              <w:t>,</w:t>
            </w:r>
            <w:r w:rsidR="005726BE" w:rsidRPr="00AD7B76">
              <w:rPr>
                <w:sz w:val="18"/>
                <w:szCs w:val="18"/>
                <w:lang w:eastAsia="zh-CN"/>
              </w:rPr>
              <w:t xml:space="preserve"> Nokia</w:t>
            </w:r>
            <w:r w:rsidR="00F45C13" w:rsidRPr="00AD7B76">
              <w:rPr>
                <w:sz w:val="18"/>
                <w:szCs w:val="18"/>
                <w:lang w:eastAsia="zh-CN"/>
              </w:rPr>
              <w:t>, Apple</w:t>
            </w:r>
            <w:r w:rsidR="00E90EE0" w:rsidRPr="00AD7B76">
              <w:rPr>
                <w:sz w:val="18"/>
                <w:szCs w:val="18"/>
                <w:lang w:eastAsia="zh-CN"/>
              </w:rPr>
              <w:t>, NEC</w:t>
            </w:r>
            <w:r w:rsidR="00F45C13" w:rsidRPr="00AD7B76">
              <w:rPr>
                <w:sz w:val="18"/>
                <w:szCs w:val="18"/>
                <w:lang w:eastAsia="zh-CN"/>
              </w:rPr>
              <w:t xml:space="preserve"> </w:t>
            </w:r>
            <w:r w:rsidR="005726BE" w:rsidRPr="00AD7B76">
              <w:rPr>
                <w:sz w:val="18"/>
                <w:szCs w:val="18"/>
                <w:lang w:eastAsia="zh-CN"/>
              </w:rPr>
              <w:t xml:space="preserve"> </w:t>
            </w:r>
          </w:p>
          <w:p w14:paraId="77EBC3BF" w14:textId="0BFB6F29" w:rsidR="00DB0ED6" w:rsidRPr="00AD7B76" w:rsidRDefault="0083555A">
            <w:pPr>
              <w:numPr>
                <w:ilvl w:val="1"/>
                <w:numId w:val="12"/>
              </w:numPr>
              <w:contextualSpacing/>
              <w:jc w:val="both"/>
              <w:rPr>
                <w:sz w:val="18"/>
                <w:szCs w:val="18"/>
                <w:lang w:eastAsia="zh-CN"/>
              </w:rPr>
            </w:pPr>
            <w:r w:rsidRPr="00AD7B76">
              <w:rPr>
                <w:sz w:val="18"/>
                <w:szCs w:val="18"/>
                <w:lang w:eastAsia="zh-CN"/>
              </w:rPr>
              <w:t>No</w:t>
            </w:r>
            <w:r w:rsidR="00AD7B76">
              <w:rPr>
                <w:sz w:val="18"/>
                <w:szCs w:val="18"/>
                <w:lang w:eastAsia="zh-CN"/>
              </w:rPr>
              <w:t xml:space="preserve"> (13)</w:t>
            </w:r>
            <w:r w:rsidRPr="00AD7B76">
              <w:rPr>
                <w:sz w:val="18"/>
                <w:szCs w:val="18"/>
                <w:lang w:eastAsia="zh-CN"/>
              </w:rPr>
              <w:t xml:space="preserve">: </w:t>
            </w:r>
            <w:proofErr w:type="spellStart"/>
            <w:r w:rsidRPr="00AD7B76">
              <w:rPr>
                <w:sz w:val="18"/>
                <w:szCs w:val="18"/>
                <w:lang w:eastAsia="zh-CN"/>
              </w:rPr>
              <w:t>Spreadtrum</w:t>
            </w:r>
            <w:proofErr w:type="spellEnd"/>
            <w:r w:rsidRPr="00AD7B76">
              <w:rPr>
                <w:sz w:val="18"/>
                <w:szCs w:val="18"/>
                <w:lang w:eastAsia="zh-CN"/>
              </w:rPr>
              <w:t>, CATT, ETRI, NTT DOC</w:t>
            </w:r>
            <w:r w:rsidRPr="00AD7B76">
              <w:rPr>
                <w:rFonts w:hint="eastAsia"/>
                <w:sz w:val="18"/>
                <w:szCs w:val="18"/>
                <w:lang w:eastAsia="zh-CN"/>
              </w:rPr>
              <w:t>OMO</w:t>
            </w:r>
            <w:r w:rsidR="001807C3" w:rsidRPr="00AD7B76">
              <w:rPr>
                <w:sz w:val="18"/>
                <w:szCs w:val="18"/>
                <w:lang w:eastAsia="zh-CN"/>
              </w:rPr>
              <w:t>, vivo</w:t>
            </w:r>
            <w:r w:rsidR="006C6886" w:rsidRPr="00AD7B76">
              <w:rPr>
                <w:sz w:val="18"/>
                <w:szCs w:val="18"/>
                <w:lang w:eastAsia="zh-CN"/>
              </w:rPr>
              <w:t>, Samsung</w:t>
            </w:r>
            <w:r w:rsidR="007D281D" w:rsidRPr="00AD7B76">
              <w:rPr>
                <w:sz w:val="18"/>
                <w:szCs w:val="18"/>
                <w:lang w:eastAsia="zh-CN"/>
              </w:rPr>
              <w:t xml:space="preserve">, OPPO, ZTE, </w:t>
            </w:r>
            <w:r w:rsidR="00F95EEF" w:rsidRPr="00AD7B76">
              <w:rPr>
                <w:sz w:val="18"/>
                <w:szCs w:val="18"/>
                <w:lang w:eastAsia="zh-CN"/>
              </w:rPr>
              <w:t xml:space="preserve">Google, MediaTek, </w:t>
            </w:r>
            <w:r w:rsidR="00941C55" w:rsidRPr="00AD7B76">
              <w:rPr>
                <w:sz w:val="18"/>
                <w:szCs w:val="18"/>
                <w:lang w:eastAsia="zh-CN"/>
              </w:rPr>
              <w:t>LG</w:t>
            </w:r>
            <w:r w:rsidR="005D4188" w:rsidRPr="00AD7B76">
              <w:rPr>
                <w:sz w:val="18"/>
                <w:szCs w:val="18"/>
                <w:lang w:eastAsia="zh-CN"/>
              </w:rPr>
              <w:t xml:space="preserve">, Lenovo, </w:t>
            </w:r>
            <w:r w:rsidR="009F466F" w:rsidRPr="00AD7B76">
              <w:rPr>
                <w:rFonts w:hint="eastAsia"/>
                <w:sz w:val="18"/>
                <w:szCs w:val="18"/>
                <w:lang w:eastAsia="zh-CN"/>
              </w:rPr>
              <w:t>CMCC</w:t>
            </w:r>
          </w:p>
          <w:p w14:paraId="2AC16894" w14:textId="77777777" w:rsidR="00DB0ED6" w:rsidRDefault="00DB0ED6">
            <w:pPr>
              <w:contextualSpacing/>
              <w:jc w:val="both"/>
              <w:rPr>
                <w:color w:val="000000" w:themeColor="text1"/>
                <w:sz w:val="18"/>
                <w:szCs w:val="18"/>
                <w:lang w:eastAsia="zh-CN"/>
              </w:rPr>
            </w:pPr>
          </w:p>
          <w:p w14:paraId="58D5C8B6" w14:textId="762E6D4A" w:rsidR="00DB0ED6" w:rsidRDefault="0083555A">
            <w:pPr>
              <w:jc w:val="both"/>
              <w:rPr>
                <w:b/>
                <w:bCs/>
                <w:color w:val="000000" w:themeColor="text1"/>
                <w:sz w:val="18"/>
                <w:szCs w:val="18"/>
                <w:lang w:eastAsia="zh-CN"/>
              </w:rPr>
            </w:pPr>
            <w:r>
              <w:rPr>
                <w:b/>
                <w:color w:val="0000FF"/>
                <w:sz w:val="18"/>
                <w:szCs w:val="18"/>
              </w:rPr>
              <w:lastRenderedPageBreak/>
              <w:t>FL note</w:t>
            </w:r>
            <w:r>
              <w:rPr>
                <w:color w:val="0000FF"/>
                <w:sz w:val="18"/>
                <w:szCs w:val="18"/>
              </w:rPr>
              <w:t xml:space="preserve">: Based on companies’ input, </w:t>
            </w:r>
            <w:r w:rsidR="00A7687D">
              <w:rPr>
                <w:color w:val="0000FF"/>
                <w:sz w:val="18"/>
                <w:szCs w:val="18"/>
              </w:rPr>
              <w:t>let’s try the following compromise solution, i.e., only further support SP-CSI-RS, and then AP-CSI-RS is precluded in such case.</w:t>
            </w:r>
            <w:r>
              <w:rPr>
                <w:color w:val="0000FF"/>
                <w:sz w:val="18"/>
                <w:szCs w:val="18"/>
              </w:rPr>
              <w:t xml:space="preserve"> </w:t>
            </w:r>
          </w:p>
          <w:p w14:paraId="1C81CAE2" w14:textId="5F950989" w:rsidR="00DB0ED6" w:rsidRPr="00486025" w:rsidRDefault="0083555A">
            <w:pPr>
              <w:jc w:val="both"/>
              <w:rPr>
                <w:color w:val="000000" w:themeColor="text1"/>
                <w:sz w:val="18"/>
                <w:szCs w:val="18"/>
                <w:lang w:eastAsia="zh-CN"/>
              </w:rPr>
            </w:pPr>
            <w:r w:rsidRPr="00D759C8">
              <w:rPr>
                <w:b/>
                <w:bCs/>
                <w:color w:val="000000" w:themeColor="text1"/>
                <w:sz w:val="18"/>
                <w:szCs w:val="18"/>
                <w:highlight w:val="yellow"/>
                <w:lang w:eastAsia="zh-CN"/>
              </w:rPr>
              <w:t>Proposal 2.2</w:t>
            </w:r>
            <w:r w:rsidRPr="00D759C8">
              <w:rPr>
                <w:color w:val="000000" w:themeColor="text1"/>
                <w:sz w:val="18"/>
                <w:szCs w:val="18"/>
                <w:highlight w:val="yellow"/>
                <w:lang w:eastAsia="zh-CN"/>
              </w:rPr>
              <w:t xml:space="preserve">: </w:t>
            </w:r>
            <w:r w:rsidRPr="00486025">
              <w:rPr>
                <w:color w:val="000000" w:themeColor="text1"/>
                <w:sz w:val="18"/>
                <w:szCs w:val="18"/>
                <w:lang w:eastAsia="zh-CN"/>
              </w:rPr>
              <w:t>On UE-initiated/event-driven beam reporting,</w:t>
            </w:r>
            <w:r w:rsidR="00D759C8" w:rsidRPr="00486025">
              <w:rPr>
                <w:color w:val="000000" w:themeColor="text1"/>
                <w:sz w:val="18"/>
                <w:szCs w:val="18"/>
                <w:lang w:eastAsia="zh-CN"/>
              </w:rPr>
              <w:t xml:space="preserve"> support semi-persistent CSI-RS for L1-RSRP measurement.</w:t>
            </w:r>
          </w:p>
          <w:p w14:paraId="739BC853" w14:textId="421130E0" w:rsidR="00A7687D" w:rsidRPr="00486025" w:rsidRDefault="00A7687D" w:rsidP="00A7687D">
            <w:pPr>
              <w:numPr>
                <w:ilvl w:val="0"/>
                <w:numId w:val="12"/>
              </w:numPr>
              <w:snapToGrid w:val="0"/>
              <w:ind w:left="466" w:hanging="284"/>
              <w:jc w:val="both"/>
              <w:rPr>
                <w:color w:val="000000" w:themeColor="text1"/>
                <w:sz w:val="18"/>
                <w:szCs w:val="18"/>
                <w:lang w:eastAsia="zh-CN"/>
              </w:rPr>
            </w:pPr>
            <w:r w:rsidRPr="00486025">
              <w:rPr>
                <w:color w:val="000000" w:themeColor="text1"/>
                <w:sz w:val="18"/>
                <w:szCs w:val="18"/>
                <w:lang w:eastAsia="zh-CN"/>
              </w:rPr>
              <w:t>There is no RAN1 consensus on supporting aperiodic CSI-RS</w:t>
            </w:r>
            <w:r w:rsidRPr="00486025">
              <w:t xml:space="preserve"> </w:t>
            </w:r>
            <w:r w:rsidRPr="00486025">
              <w:rPr>
                <w:color w:val="000000" w:themeColor="text1"/>
                <w:sz w:val="18"/>
                <w:szCs w:val="18"/>
                <w:lang w:eastAsia="zh-CN"/>
              </w:rPr>
              <w:t>for L1-RSRP measurement.</w:t>
            </w:r>
          </w:p>
          <w:p w14:paraId="288CE16F" w14:textId="02272CB6" w:rsidR="00A7687D" w:rsidRPr="00486025" w:rsidRDefault="00A7687D" w:rsidP="00A7687D">
            <w:pPr>
              <w:numPr>
                <w:ilvl w:val="0"/>
                <w:numId w:val="12"/>
              </w:numPr>
              <w:snapToGrid w:val="0"/>
              <w:ind w:left="466" w:hanging="284"/>
              <w:jc w:val="both"/>
              <w:rPr>
                <w:color w:val="000000" w:themeColor="text1"/>
                <w:sz w:val="18"/>
                <w:szCs w:val="18"/>
                <w:lang w:eastAsia="zh-CN"/>
              </w:rPr>
            </w:pPr>
            <w:r w:rsidRPr="00486025">
              <w:rPr>
                <w:color w:val="000000" w:themeColor="text1"/>
                <w:sz w:val="18"/>
                <w:szCs w:val="18"/>
                <w:lang w:eastAsia="zh-CN"/>
              </w:rPr>
              <w:t>Note: in RAN1#116, supporting periodic CSI-RS RS for L1-RSRP measurement on UE-initiated/event-driven beam reporting has already been agreed.</w:t>
            </w:r>
          </w:p>
          <w:p w14:paraId="5FA7C3D8" w14:textId="2F2249A5" w:rsidR="00A7687D" w:rsidRDefault="00A7687D" w:rsidP="00A7687D">
            <w:pPr>
              <w:snapToGrid w:val="0"/>
              <w:ind w:left="466"/>
              <w:jc w:val="both"/>
              <w:rPr>
                <w:color w:val="000000" w:themeColor="text1"/>
                <w:sz w:val="18"/>
                <w:szCs w:val="18"/>
                <w:highlight w:val="yellow"/>
                <w:lang w:eastAsia="zh-CN"/>
              </w:rPr>
            </w:pPr>
          </w:p>
          <w:p w14:paraId="0F90D242" w14:textId="19590EC5" w:rsidR="00A7687D" w:rsidRPr="00E2632F" w:rsidRDefault="00A7687D" w:rsidP="00A7687D">
            <w:pPr>
              <w:contextualSpacing/>
              <w:jc w:val="both"/>
              <w:rPr>
                <w:sz w:val="18"/>
                <w:szCs w:val="18"/>
                <w:lang w:eastAsia="zh-CN"/>
              </w:rPr>
            </w:pPr>
            <w:r>
              <w:rPr>
                <w:color w:val="000000" w:themeColor="text1"/>
                <w:sz w:val="18"/>
                <w:szCs w:val="18"/>
                <w:lang w:eastAsia="zh-CN"/>
              </w:rPr>
              <w:t>Supported by: Huawei/</w:t>
            </w:r>
            <w:proofErr w:type="spellStart"/>
            <w:r>
              <w:rPr>
                <w:color w:val="000000" w:themeColor="text1"/>
                <w:sz w:val="18"/>
                <w:szCs w:val="18"/>
                <w:lang w:eastAsia="zh-CN"/>
              </w:rPr>
              <w:t>HiSi</w:t>
            </w:r>
            <w:proofErr w:type="spellEnd"/>
            <w:r>
              <w:rPr>
                <w:color w:val="000000" w:themeColor="text1"/>
                <w:sz w:val="18"/>
                <w:szCs w:val="18"/>
                <w:lang w:eastAsia="zh-CN"/>
              </w:rPr>
              <w:t xml:space="preserve">, Intel, Lenovo, </w:t>
            </w:r>
            <w:proofErr w:type="spellStart"/>
            <w:r>
              <w:rPr>
                <w:color w:val="000000" w:themeColor="text1"/>
                <w:sz w:val="18"/>
                <w:szCs w:val="18"/>
                <w:lang w:eastAsia="zh-CN"/>
              </w:rPr>
              <w:t>xiaomi</w:t>
            </w:r>
            <w:proofErr w:type="spellEnd"/>
            <w:r>
              <w:rPr>
                <w:color w:val="000000" w:themeColor="text1"/>
                <w:sz w:val="18"/>
                <w:szCs w:val="18"/>
                <w:lang w:eastAsia="zh-CN"/>
              </w:rPr>
              <w:t>, Apple, E</w:t>
            </w:r>
            <w:r w:rsidRPr="001B37A3">
              <w:rPr>
                <w:sz w:val="18"/>
                <w:szCs w:val="18"/>
                <w:lang w:eastAsia="zh-CN"/>
              </w:rPr>
              <w:t>///, RUIJIE NETWORKS, Qualcomm, Google, OPPO, ZTE, Go</w:t>
            </w:r>
            <w:r w:rsidRPr="00E2632F">
              <w:rPr>
                <w:sz w:val="18"/>
                <w:szCs w:val="18"/>
                <w:lang w:eastAsia="zh-CN"/>
              </w:rPr>
              <w:t xml:space="preserve">ogle, </w:t>
            </w:r>
            <w:proofErr w:type="spellStart"/>
            <w:r w:rsidRPr="00E2632F">
              <w:rPr>
                <w:sz w:val="18"/>
                <w:szCs w:val="18"/>
                <w:lang w:eastAsia="zh-CN"/>
              </w:rPr>
              <w:t>Fujutsu</w:t>
            </w:r>
            <w:proofErr w:type="spellEnd"/>
            <w:r w:rsidRPr="00E2632F">
              <w:rPr>
                <w:sz w:val="18"/>
                <w:szCs w:val="18"/>
                <w:lang w:eastAsia="zh-CN"/>
              </w:rPr>
              <w:t xml:space="preserve">, Nokia, NEC, Ericsson, </w:t>
            </w:r>
            <w:proofErr w:type="spellStart"/>
            <w:r w:rsidRPr="00E2632F">
              <w:rPr>
                <w:sz w:val="18"/>
                <w:szCs w:val="18"/>
                <w:lang w:eastAsia="zh-CN"/>
              </w:rPr>
              <w:t>Futurewei</w:t>
            </w:r>
            <w:proofErr w:type="spellEnd"/>
            <w:r w:rsidR="00EC7578" w:rsidRPr="00E2632F">
              <w:rPr>
                <w:sz w:val="18"/>
                <w:szCs w:val="18"/>
                <w:lang w:eastAsia="zh-CN"/>
              </w:rPr>
              <w:t xml:space="preserve">, TCL, KKDI, </w:t>
            </w:r>
          </w:p>
          <w:p w14:paraId="79424CFF" w14:textId="499F59A0" w:rsidR="00A7687D" w:rsidRPr="00E2632F" w:rsidRDefault="00BD3EA9" w:rsidP="00A7687D">
            <w:pPr>
              <w:contextualSpacing/>
              <w:jc w:val="both"/>
              <w:rPr>
                <w:sz w:val="18"/>
                <w:szCs w:val="18"/>
                <w:lang w:eastAsia="zh-CN"/>
              </w:rPr>
            </w:pPr>
            <w:r w:rsidRPr="00E2632F">
              <w:rPr>
                <w:sz w:val="18"/>
                <w:szCs w:val="18"/>
                <w:lang w:eastAsia="zh-CN"/>
              </w:rPr>
              <w:t>Not supported by</w:t>
            </w:r>
            <w:r w:rsidR="00E2632F">
              <w:rPr>
                <w:sz w:val="18"/>
                <w:szCs w:val="18"/>
                <w:lang w:eastAsia="zh-CN"/>
              </w:rPr>
              <w:t>:</w:t>
            </w:r>
            <w:r w:rsidRPr="00E2632F">
              <w:rPr>
                <w:sz w:val="18"/>
                <w:szCs w:val="18"/>
                <w:lang w:eastAsia="zh-CN"/>
              </w:rPr>
              <w:t xml:space="preserve"> Samsung, </w:t>
            </w:r>
          </w:p>
          <w:p w14:paraId="275A3374" w14:textId="77777777" w:rsidR="00BD3EA9" w:rsidRDefault="00BD3EA9" w:rsidP="00A7687D">
            <w:pPr>
              <w:contextualSpacing/>
              <w:jc w:val="both"/>
              <w:rPr>
                <w:sz w:val="18"/>
                <w:szCs w:val="18"/>
                <w:lang w:eastAsia="zh-CN"/>
              </w:rPr>
            </w:pPr>
          </w:p>
          <w:p w14:paraId="41DED95C" w14:textId="5E7CD959" w:rsidR="00A7687D" w:rsidRPr="00A7687D" w:rsidRDefault="00A7687D" w:rsidP="00A7687D">
            <w:pPr>
              <w:contextualSpacing/>
              <w:jc w:val="both"/>
              <w:rPr>
                <w:color w:val="FF0000"/>
                <w:sz w:val="18"/>
                <w:szCs w:val="18"/>
                <w:lang w:eastAsia="zh-CN"/>
              </w:rPr>
            </w:pPr>
            <w:r w:rsidRPr="00A7687D">
              <w:rPr>
                <w:color w:val="FF0000"/>
                <w:sz w:val="18"/>
                <w:szCs w:val="18"/>
                <w:lang w:eastAsia="zh-CN"/>
              </w:rPr>
              <w:t>@Spreadtrum, CATT, NTT DOC</w:t>
            </w:r>
            <w:r w:rsidRPr="00A7687D">
              <w:rPr>
                <w:rFonts w:hint="eastAsia"/>
                <w:color w:val="FF0000"/>
                <w:sz w:val="18"/>
                <w:szCs w:val="18"/>
                <w:lang w:eastAsia="zh-CN"/>
              </w:rPr>
              <w:t>OMO</w:t>
            </w:r>
            <w:r w:rsidRPr="00A7687D">
              <w:rPr>
                <w:color w:val="FF0000"/>
                <w:sz w:val="18"/>
                <w:szCs w:val="18"/>
                <w:lang w:eastAsia="zh-CN"/>
              </w:rPr>
              <w:t>, vivo, LG</w:t>
            </w:r>
            <w:r w:rsidRPr="00A7687D">
              <w:rPr>
                <w:rFonts w:hint="eastAsia"/>
                <w:color w:val="FF0000"/>
                <w:sz w:val="18"/>
                <w:szCs w:val="18"/>
                <w:lang w:eastAsia="zh-CN"/>
              </w:rPr>
              <w:t>, CMCC</w:t>
            </w:r>
            <w:r w:rsidRPr="00A7687D">
              <w:rPr>
                <w:color w:val="FF0000"/>
                <w:sz w:val="18"/>
                <w:szCs w:val="18"/>
                <w:lang w:eastAsia="zh-CN"/>
              </w:rPr>
              <w:t>, can you live with the above compromise proposal?</w:t>
            </w:r>
          </w:p>
          <w:p w14:paraId="51700BE4" w14:textId="77777777" w:rsidR="00A7687D" w:rsidRPr="00A7687D" w:rsidRDefault="00A7687D" w:rsidP="00A7687D">
            <w:pPr>
              <w:snapToGrid w:val="0"/>
              <w:ind w:left="466"/>
              <w:jc w:val="both"/>
              <w:rPr>
                <w:color w:val="000000" w:themeColor="text1"/>
                <w:sz w:val="18"/>
                <w:szCs w:val="18"/>
                <w:highlight w:val="yellow"/>
                <w:lang w:eastAsia="zh-CN"/>
              </w:rPr>
            </w:pPr>
          </w:p>
          <w:p w14:paraId="3A50EEA2" w14:textId="77777777" w:rsidR="00DB0ED6" w:rsidRDefault="00DB0ED6">
            <w:pPr>
              <w:jc w:val="both"/>
              <w:rPr>
                <w:b/>
                <w:color w:val="0000FF"/>
                <w:sz w:val="18"/>
                <w:szCs w:val="18"/>
              </w:rPr>
            </w:pPr>
          </w:p>
        </w:tc>
      </w:tr>
      <w:tr w:rsidR="00DB0ED6" w14:paraId="01835593" w14:textId="77777777">
        <w:trPr>
          <w:trHeight w:val="1457"/>
        </w:trPr>
        <w:tc>
          <w:tcPr>
            <w:tcW w:w="532" w:type="dxa"/>
            <w:tcBorders>
              <w:top w:val="single" w:sz="4" w:space="0" w:color="auto"/>
              <w:left w:val="single" w:sz="4" w:space="0" w:color="auto"/>
              <w:bottom w:val="single" w:sz="4" w:space="0" w:color="auto"/>
              <w:right w:val="single" w:sz="4" w:space="0" w:color="auto"/>
            </w:tcBorders>
          </w:tcPr>
          <w:p w14:paraId="147CC34C" w14:textId="77777777" w:rsidR="00DB0ED6" w:rsidRDefault="0083555A">
            <w:pPr>
              <w:snapToGrid w:val="0"/>
              <w:rPr>
                <w:color w:val="000000" w:themeColor="text1"/>
                <w:sz w:val="18"/>
                <w:szCs w:val="18"/>
                <w:lang w:eastAsia="zh-CN"/>
              </w:rPr>
            </w:pPr>
            <w:r>
              <w:rPr>
                <w:color w:val="000000" w:themeColor="text1"/>
                <w:sz w:val="18"/>
                <w:szCs w:val="18"/>
                <w:lang w:eastAsia="zh-CN"/>
              </w:rPr>
              <w:lastRenderedPageBreak/>
              <w:t>2.3</w:t>
            </w:r>
          </w:p>
        </w:tc>
        <w:tc>
          <w:tcPr>
            <w:tcW w:w="1893" w:type="dxa"/>
            <w:tcBorders>
              <w:top w:val="single" w:sz="4" w:space="0" w:color="auto"/>
              <w:left w:val="single" w:sz="4" w:space="0" w:color="auto"/>
              <w:bottom w:val="single" w:sz="4" w:space="0" w:color="auto"/>
              <w:right w:val="single" w:sz="4" w:space="0" w:color="auto"/>
            </w:tcBorders>
          </w:tcPr>
          <w:p w14:paraId="115CF01D" w14:textId="77777777" w:rsidR="00DB0ED6" w:rsidRDefault="0083555A">
            <w:pPr>
              <w:contextualSpacing/>
              <w:rPr>
                <w:b/>
                <w:bCs/>
                <w:color w:val="000000" w:themeColor="text1"/>
                <w:sz w:val="18"/>
                <w:szCs w:val="18"/>
                <w:highlight w:val="yellow"/>
                <w:lang w:eastAsia="zh-CN"/>
              </w:rPr>
            </w:pPr>
            <w:r>
              <w:rPr>
                <w:sz w:val="18"/>
                <w:szCs w:val="18"/>
              </w:rPr>
              <w:t xml:space="preserve">Additional content(s) </w:t>
            </w:r>
            <w:r>
              <w:rPr>
                <w:rFonts w:hint="eastAsia"/>
                <w:sz w:val="18"/>
                <w:szCs w:val="18"/>
                <w:lang w:eastAsia="zh-CN"/>
              </w:rPr>
              <w:t>——</w:t>
            </w:r>
            <w:r>
              <w:rPr>
                <w:sz w:val="18"/>
                <w:szCs w:val="18"/>
              </w:rPr>
              <w:t xml:space="preserve"> L1-SINR</w:t>
            </w:r>
          </w:p>
        </w:tc>
        <w:tc>
          <w:tcPr>
            <w:tcW w:w="7502" w:type="dxa"/>
            <w:tcBorders>
              <w:top w:val="single" w:sz="4" w:space="0" w:color="auto"/>
              <w:left w:val="single" w:sz="4" w:space="0" w:color="auto"/>
              <w:bottom w:val="single" w:sz="4" w:space="0" w:color="auto"/>
              <w:right w:val="single" w:sz="4" w:space="0" w:color="auto"/>
            </w:tcBorders>
          </w:tcPr>
          <w:p w14:paraId="3574302C" w14:textId="77777777" w:rsidR="00DB0ED6" w:rsidRDefault="0083555A">
            <w:pPr>
              <w:jc w:val="both"/>
              <w:rPr>
                <w:b/>
                <w:bCs/>
                <w:sz w:val="16"/>
                <w:szCs w:val="16"/>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 xml:space="preserve">116] </w:t>
            </w:r>
            <w:r>
              <w:rPr>
                <w:b/>
                <w:bCs/>
                <w:sz w:val="16"/>
                <w:szCs w:val="16"/>
                <w:highlight w:val="green"/>
                <w:lang w:eastAsia="zh-CN"/>
              </w:rPr>
              <w:t>Agreement</w:t>
            </w:r>
          </w:p>
          <w:p w14:paraId="4568E532" w14:textId="77777777" w:rsidR="00DB0ED6" w:rsidRDefault="0083555A">
            <w:pPr>
              <w:overflowPunct w:val="0"/>
              <w:autoSpaceDE w:val="0"/>
              <w:autoSpaceDN w:val="0"/>
              <w:adjustRightInd w:val="0"/>
              <w:snapToGrid w:val="0"/>
              <w:textAlignment w:val="baseline"/>
              <w:rPr>
                <w:rFonts w:cs="Times"/>
                <w:color w:val="000000"/>
                <w:sz w:val="18"/>
                <w:szCs w:val="16"/>
              </w:rPr>
            </w:pPr>
            <w:r>
              <w:rPr>
                <w:rFonts w:cs="Times"/>
                <w:color w:val="000000"/>
                <w:sz w:val="18"/>
                <w:szCs w:val="16"/>
                <w:lang w:eastAsia="zh-CN"/>
              </w:rPr>
              <w:t>On UE-initiated/event-driven beam reporting</w:t>
            </w:r>
            <w:r>
              <w:rPr>
                <w:rFonts w:cs="Times"/>
                <w:color w:val="000000"/>
                <w:sz w:val="18"/>
                <w:szCs w:val="16"/>
              </w:rPr>
              <w:t>, regarding signaling content(s), at least s</w:t>
            </w:r>
            <w:r>
              <w:rPr>
                <w:rFonts w:cs="Times"/>
                <w:color w:val="000000"/>
                <w:sz w:val="18"/>
                <w:szCs w:val="16"/>
                <w:lang w:eastAsia="zh-CN"/>
              </w:rPr>
              <w:t xml:space="preserve">upport DL RS resource indicator and L1-RSRP </w:t>
            </w:r>
          </w:p>
          <w:p w14:paraId="642D8781" w14:textId="77777777" w:rsidR="00DB0ED6" w:rsidRDefault="0083555A">
            <w:pPr>
              <w:numPr>
                <w:ilvl w:val="0"/>
                <w:numId w:val="12"/>
              </w:numPr>
              <w:snapToGrid w:val="0"/>
              <w:ind w:left="466" w:hanging="284"/>
              <w:jc w:val="both"/>
              <w:rPr>
                <w:rFonts w:cs="Times"/>
                <w:color w:val="000000"/>
                <w:sz w:val="18"/>
                <w:szCs w:val="16"/>
                <w:highlight w:val="yellow"/>
                <w:lang w:eastAsia="zh-CN"/>
              </w:rPr>
            </w:pPr>
            <w:r>
              <w:rPr>
                <w:rFonts w:cs="Times"/>
                <w:color w:val="000000"/>
                <w:sz w:val="18"/>
                <w:szCs w:val="16"/>
                <w:highlight w:val="yellow"/>
                <w:lang w:eastAsia="zh-CN"/>
              </w:rPr>
              <w:t>FFS: Study and decide whether additional contents can be supported.</w:t>
            </w:r>
          </w:p>
          <w:p w14:paraId="41B43F9F" w14:textId="77777777" w:rsidR="00DB0ED6" w:rsidRDefault="0083555A">
            <w:pPr>
              <w:numPr>
                <w:ilvl w:val="0"/>
                <w:numId w:val="12"/>
              </w:numPr>
              <w:snapToGrid w:val="0"/>
              <w:ind w:left="466" w:hanging="284"/>
              <w:jc w:val="both"/>
              <w:rPr>
                <w:rFonts w:cs="Times"/>
                <w:color w:val="000000"/>
                <w:sz w:val="18"/>
                <w:szCs w:val="16"/>
                <w:lang w:eastAsia="zh-CN"/>
              </w:rPr>
            </w:pPr>
            <w:r>
              <w:rPr>
                <w:rFonts w:cs="Times"/>
                <w:color w:val="000000"/>
                <w:sz w:val="18"/>
                <w:szCs w:val="16"/>
                <w:lang w:eastAsia="zh-CN"/>
              </w:rPr>
              <w:t>FFS: L1-RSRP format, e.g., absolute and/or differential value.</w:t>
            </w:r>
          </w:p>
          <w:p w14:paraId="3AF995D9" w14:textId="77777777" w:rsidR="00DB0ED6" w:rsidRDefault="0083555A">
            <w:pPr>
              <w:numPr>
                <w:ilvl w:val="0"/>
                <w:numId w:val="12"/>
              </w:numPr>
              <w:snapToGrid w:val="0"/>
              <w:ind w:left="466" w:hanging="284"/>
              <w:jc w:val="both"/>
              <w:rPr>
                <w:rFonts w:cs="Times"/>
                <w:color w:val="000000"/>
                <w:sz w:val="18"/>
                <w:szCs w:val="16"/>
                <w:lang w:eastAsia="zh-CN"/>
              </w:rPr>
            </w:pPr>
            <w:r>
              <w:rPr>
                <w:rFonts w:cs="Times"/>
                <w:color w:val="000000"/>
                <w:sz w:val="18"/>
                <w:szCs w:val="16"/>
                <w:lang w:eastAsia="zh-CN"/>
              </w:rPr>
              <w:t>Note: Above does not imply to preclude discussion on L1-RSRP filtering.</w:t>
            </w:r>
          </w:p>
          <w:p w14:paraId="13F66C91" w14:textId="77777777" w:rsidR="00DB0ED6" w:rsidRDefault="0083555A">
            <w:pPr>
              <w:numPr>
                <w:ilvl w:val="0"/>
                <w:numId w:val="12"/>
              </w:numPr>
              <w:snapToGrid w:val="0"/>
              <w:ind w:left="466" w:hanging="284"/>
              <w:jc w:val="both"/>
              <w:rPr>
                <w:rFonts w:cs="Times"/>
                <w:color w:val="000000"/>
                <w:sz w:val="18"/>
                <w:szCs w:val="16"/>
                <w:lang w:eastAsia="zh-CN"/>
              </w:rPr>
            </w:pPr>
            <w:r>
              <w:rPr>
                <w:rFonts w:cs="Times"/>
                <w:color w:val="000000"/>
                <w:sz w:val="18"/>
                <w:szCs w:val="16"/>
                <w:lang w:eastAsia="zh-CN"/>
              </w:rPr>
              <w:t>The actual reported content depends on the triggering event</w:t>
            </w:r>
          </w:p>
          <w:p w14:paraId="6FAFBC22" w14:textId="77777777" w:rsidR="00DB0ED6" w:rsidRDefault="0083555A">
            <w:pPr>
              <w:numPr>
                <w:ilvl w:val="1"/>
                <w:numId w:val="12"/>
              </w:numPr>
              <w:snapToGrid w:val="0"/>
              <w:jc w:val="both"/>
              <w:rPr>
                <w:rFonts w:cs="Times"/>
                <w:color w:val="000000"/>
                <w:sz w:val="18"/>
                <w:szCs w:val="16"/>
                <w:lang w:eastAsia="zh-CN"/>
              </w:rPr>
            </w:pPr>
            <w:r>
              <w:rPr>
                <w:rFonts w:cs="Times"/>
                <w:color w:val="000000"/>
                <w:sz w:val="18"/>
                <w:szCs w:val="16"/>
                <w:lang w:eastAsia="zh-CN"/>
              </w:rPr>
              <w:t xml:space="preserve">Support of one or multiple events will be discussed separately </w:t>
            </w:r>
          </w:p>
          <w:p w14:paraId="43D14CCD" w14:textId="77777777" w:rsidR="00DB0ED6" w:rsidRDefault="00DB0ED6">
            <w:pPr>
              <w:jc w:val="both"/>
              <w:rPr>
                <w:rFonts w:ascii="Times" w:eastAsia="Batang" w:hAnsi="Times"/>
                <w:b/>
                <w:sz w:val="20"/>
                <w:szCs w:val="20"/>
                <w:highlight w:val="green"/>
                <w:lang w:val="en-GB" w:eastAsia="en-US"/>
              </w:rPr>
            </w:pPr>
          </w:p>
          <w:p w14:paraId="4F7C3667" w14:textId="77777777" w:rsidR="00DB0ED6" w:rsidRDefault="0083555A">
            <w:pPr>
              <w:jc w:val="both"/>
              <w:rPr>
                <w:b/>
                <w:bCs/>
                <w:sz w:val="16"/>
                <w:szCs w:val="16"/>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 xml:space="preserve">116] </w:t>
            </w:r>
            <w:r>
              <w:rPr>
                <w:b/>
                <w:bCs/>
                <w:sz w:val="16"/>
                <w:szCs w:val="16"/>
                <w:highlight w:val="green"/>
                <w:lang w:eastAsia="zh-CN"/>
              </w:rPr>
              <w:t>Agreement</w:t>
            </w:r>
          </w:p>
          <w:p w14:paraId="6B3FF6C4" w14:textId="77777777" w:rsidR="00DB0ED6" w:rsidRDefault="0083555A">
            <w:pPr>
              <w:overflowPunct w:val="0"/>
              <w:autoSpaceDE w:val="0"/>
              <w:autoSpaceDN w:val="0"/>
              <w:adjustRightInd w:val="0"/>
              <w:snapToGrid w:val="0"/>
              <w:textAlignment w:val="baseline"/>
              <w:rPr>
                <w:rFonts w:cs="Times"/>
                <w:color w:val="000000"/>
                <w:sz w:val="18"/>
                <w:szCs w:val="18"/>
              </w:rPr>
            </w:pPr>
            <w:r>
              <w:rPr>
                <w:rFonts w:cs="Times"/>
                <w:color w:val="000000"/>
                <w:sz w:val="18"/>
                <w:szCs w:val="18"/>
                <w:lang w:eastAsia="zh-CN"/>
              </w:rPr>
              <w:t>On UE-initiated/event-driven beam reporting</w:t>
            </w:r>
            <w:r>
              <w:rPr>
                <w:rFonts w:cs="Times"/>
                <w:color w:val="000000"/>
                <w:sz w:val="18"/>
                <w:szCs w:val="18"/>
              </w:rPr>
              <w:t>, at least s</w:t>
            </w:r>
            <w:r>
              <w:rPr>
                <w:rFonts w:cs="Times"/>
                <w:color w:val="000000"/>
                <w:sz w:val="18"/>
                <w:szCs w:val="18"/>
                <w:lang w:eastAsia="zh-CN"/>
              </w:rPr>
              <w:t>upport L1-RSRP as a measurement quantity on SSB for intra-cell and inter-cell, and periodic CSI-RS for beam management</w:t>
            </w:r>
          </w:p>
          <w:p w14:paraId="0FEAA5E2" w14:textId="77777777" w:rsidR="00DB0ED6" w:rsidRDefault="0083555A">
            <w:pPr>
              <w:numPr>
                <w:ilvl w:val="0"/>
                <w:numId w:val="12"/>
              </w:numPr>
              <w:snapToGrid w:val="0"/>
              <w:ind w:left="466" w:hanging="284"/>
              <w:jc w:val="both"/>
              <w:rPr>
                <w:rFonts w:cs="Times"/>
                <w:color w:val="000000"/>
                <w:sz w:val="18"/>
                <w:szCs w:val="18"/>
                <w:lang w:eastAsia="zh-CN"/>
              </w:rPr>
            </w:pPr>
            <w:r>
              <w:rPr>
                <w:rFonts w:cs="Times"/>
                <w:color w:val="000000"/>
                <w:sz w:val="18"/>
                <w:szCs w:val="18"/>
                <w:lang w:eastAsia="zh-CN"/>
              </w:rPr>
              <w:t xml:space="preserve">Notes: measurement results may be contained in the beam report and/or used as quality metric(s) to initiate/trigger the reporting. </w:t>
            </w:r>
          </w:p>
          <w:p w14:paraId="37EA7923" w14:textId="77777777" w:rsidR="00DB0ED6" w:rsidRDefault="0083555A">
            <w:pPr>
              <w:numPr>
                <w:ilvl w:val="0"/>
                <w:numId w:val="12"/>
              </w:numPr>
              <w:snapToGrid w:val="0"/>
              <w:ind w:left="466" w:hanging="284"/>
              <w:jc w:val="both"/>
              <w:rPr>
                <w:rFonts w:cs="Times"/>
                <w:color w:val="000000"/>
                <w:sz w:val="18"/>
                <w:szCs w:val="18"/>
                <w:lang w:eastAsia="zh-CN"/>
              </w:rPr>
            </w:pPr>
            <w:r>
              <w:rPr>
                <w:rFonts w:cs="Times"/>
                <w:color w:val="000000"/>
                <w:sz w:val="18"/>
                <w:szCs w:val="18"/>
                <w:lang w:eastAsia="zh-CN"/>
              </w:rPr>
              <w:t>FFS: Semi-persistent CSI-RS and aperiodic CSI-RS.</w:t>
            </w:r>
          </w:p>
          <w:p w14:paraId="393609BC" w14:textId="77777777" w:rsidR="00DB0ED6" w:rsidRDefault="0083555A">
            <w:pPr>
              <w:numPr>
                <w:ilvl w:val="0"/>
                <w:numId w:val="12"/>
              </w:numPr>
              <w:snapToGrid w:val="0"/>
              <w:ind w:left="466" w:hanging="284"/>
              <w:jc w:val="both"/>
              <w:rPr>
                <w:rFonts w:cs="Times"/>
                <w:color w:val="000000"/>
                <w:sz w:val="18"/>
                <w:szCs w:val="18"/>
                <w:highlight w:val="yellow"/>
                <w:lang w:eastAsia="zh-CN"/>
              </w:rPr>
            </w:pPr>
            <w:r>
              <w:rPr>
                <w:rFonts w:cs="Times"/>
                <w:color w:val="000000"/>
                <w:sz w:val="18"/>
                <w:szCs w:val="18"/>
                <w:highlight w:val="yellow"/>
                <w:lang w:eastAsia="zh-CN"/>
              </w:rPr>
              <w:t xml:space="preserve">FFS: Whether/how to support L1-SINR measurement, assuming legacy RS or RS combination (e.g., CMR only, CMR+ZP/NZP-IMR) for Rel-16 SINR is reused. </w:t>
            </w:r>
          </w:p>
          <w:p w14:paraId="692038DA" w14:textId="77777777" w:rsidR="00DB0ED6" w:rsidRDefault="0083555A">
            <w:pPr>
              <w:numPr>
                <w:ilvl w:val="0"/>
                <w:numId w:val="12"/>
              </w:numPr>
              <w:snapToGrid w:val="0"/>
              <w:ind w:left="466" w:hanging="284"/>
              <w:jc w:val="both"/>
              <w:rPr>
                <w:rFonts w:cs="Times"/>
                <w:color w:val="000000"/>
                <w:sz w:val="18"/>
                <w:szCs w:val="18"/>
                <w:lang w:eastAsia="zh-CN"/>
              </w:rPr>
            </w:pPr>
            <w:r>
              <w:rPr>
                <w:rFonts w:cs="Times"/>
                <w:color w:val="000000"/>
                <w:sz w:val="18"/>
                <w:szCs w:val="18"/>
                <w:lang w:eastAsia="zh-CN"/>
              </w:rPr>
              <w:t>FFS: Whether/how to specify filtering operation for L1-RSRP.</w:t>
            </w:r>
          </w:p>
          <w:p w14:paraId="1431EEF2" w14:textId="77777777" w:rsidR="00DB0ED6" w:rsidRDefault="00DB0ED6">
            <w:pPr>
              <w:jc w:val="both"/>
              <w:rPr>
                <w:b/>
                <w:color w:val="0000FF"/>
                <w:sz w:val="18"/>
                <w:szCs w:val="18"/>
              </w:rPr>
            </w:pPr>
          </w:p>
          <w:p w14:paraId="5AA87508" w14:textId="77777777" w:rsidR="00DB0ED6" w:rsidRDefault="00DB0ED6">
            <w:pPr>
              <w:jc w:val="both"/>
              <w:rPr>
                <w:b/>
                <w:color w:val="0000FF"/>
                <w:sz w:val="18"/>
                <w:szCs w:val="18"/>
              </w:rPr>
            </w:pPr>
          </w:p>
          <w:p w14:paraId="0B9E99D0" w14:textId="77777777" w:rsidR="00DB0ED6" w:rsidRDefault="0083555A">
            <w:pPr>
              <w:jc w:val="both"/>
              <w:rPr>
                <w:color w:val="0000FF"/>
                <w:sz w:val="18"/>
                <w:szCs w:val="18"/>
              </w:rPr>
            </w:pPr>
            <w:r>
              <w:rPr>
                <w:b/>
                <w:color w:val="0000FF"/>
                <w:sz w:val="18"/>
                <w:szCs w:val="18"/>
              </w:rPr>
              <w:t>FL note</w:t>
            </w:r>
            <w:r>
              <w:rPr>
                <w:color w:val="0000FF"/>
                <w:sz w:val="18"/>
                <w:szCs w:val="18"/>
              </w:rPr>
              <w:t xml:space="preserve">: Based on companies’ input, majority companies seems open/support to introduce L1-SINR for UE-initiated/event-driven beam reporting. Then we may consider that the legacy RS or RS combination (e.g., CMR only, CMR+ZP/NZP-IMR) for Rel-16 SINR is reused as a starting point. </w:t>
            </w:r>
          </w:p>
          <w:p w14:paraId="5E7F753C" w14:textId="77777777" w:rsidR="00DB0ED6" w:rsidRDefault="00DB0ED6">
            <w:pPr>
              <w:snapToGrid w:val="0"/>
              <w:spacing w:before="60" w:after="60"/>
              <w:jc w:val="both"/>
              <w:rPr>
                <w:color w:val="000000" w:themeColor="text1"/>
                <w:sz w:val="18"/>
                <w:szCs w:val="18"/>
                <w:lang w:eastAsia="zh-CN"/>
              </w:rPr>
            </w:pPr>
          </w:p>
          <w:p w14:paraId="5AC1733C" w14:textId="77777777" w:rsidR="00DB0ED6" w:rsidRDefault="0083555A">
            <w:pPr>
              <w:jc w:val="both"/>
              <w:rPr>
                <w:color w:val="000000" w:themeColor="text1"/>
                <w:sz w:val="18"/>
                <w:szCs w:val="18"/>
                <w:lang w:eastAsia="zh-CN"/>
              </w:rPr>
            </w:pPr>
            <w:r>
              <w:rPr>
                <w:b/>
                <w:bCs/>
                <w:color w:val="000000" w:themeColor="text1"/>
                <w:sz w:val="18"/>
                <w:szCs w:val="18"/>
                <w:highlight w:val="yellow"/>
                <w:lang w:eastAsia="zh-CN"/>
              </w:rPr>
              <w:t>Proposal 2.3</w:t>
            </w:r>
            <w:r>
              <w:rPr>
                <w:color w:val="000000" w:themeColor="text1"/>
                <w:sz w:val="18"/>
                <w:szCs w:val="18"/>
                <w:highlight w:val="yellow"/>
                <w:lang w:eastAsia="zh-CN"/>
              </w:rPr>
              <w:t>:</w:t>
            </w:r>
            <w:r>
              <w:rPr>
                <w:color w:val="000000" w:themeColor="text1"/>
                <w:sz w:val="18"/>
                <w:szCs w:val="18"/>
                <w:lang w:eastAsia="zh-CN"/>
              </w:rPr>
              <w:t xml:space="preserve"> On UE-initiated/event-driven beam reporting, at least support L1-SINR as a measurement quantity on SSB for intra-cell, and periodic CSI-RS for beam management, assuming legacy RS or RS combination (e.g., CMR only, CMR+ZP/NZP-IMR) for Rel-16 SINR.</w:t>
            </w:r>
          </w:p>
          <w:p w14:paraId="4A6EA8FA" w14:textId="77777777" w:rsidR="00DB0ED6" w:rsidRDefault="0083555A">
            <w:pPr>
              <w:numPr>
                <w:ilvl w:val="0"/>
                <w:numId w:val="12"/>
              </w:numPr>
              <w:snapToGrid w:val="0"/>
              <w:ind w:left="466" w:hanging="284"/>
              <w:jc w:val="both"/>
              <w:rPr>
                <w:rFonts w:cs="Times"/>
                <w:color w:val="000000"/>
                <w:sz w:val="18"/>
                <w:szCs w:val="18"/>
                <w:lang w:eastAsia="zh-CN"/>
              </w:rPr>
            </w:pPr>
            <w:r>
              <w:rPr>
                <w:rFonts w:cs="Times"/>
                <w:color w:val="000000"/>
                <w:sz w:val="18"/>
                <w:szCs w:val="18"/>
                <w:lang w:eastAsia="zh-CN"/>
              </w:rPr>
              <w:t>FFS: Report format and trigger event, e.g., Event-2 as in L1-RSRP measurement/report</w:t>
            </w:r>
          </w:p>
          <w:p w14:paraId="1255530B" w14:textId="2AB49B27" w:rsidR="00DB0ED6" w:rsidRDefault="0083555A">
            <w:pPr>
              <w:numPr>
                <w:ilvl w:val="0"/>
                <w:numId w:val="12"/>
              </w:numPr>
              <w:snapToGrid w:val="0"/>
              <w:ind w:left="466" w:hanging="284"/>
              <w:jc w:val="both"/>
              <w:rPr>
                <w:rFonts w:cs="Times"/>
                <w:color w:val="000000"/>
                <w:sz w:val="18"/>
                <w:szCs w:val="18"/>
                <w:lang w:eastAsia="zh-CN"/>
              </w:rPr>
            </w:pPr>
            <w:r>
              <w:rPr>
                <w:rFonts w:cs="Times"/>
                <w:color w:val="000000"/>
                <w:sz w:val="18"/>
                <w:szCs w:val="18"/>
                <w:lang w:eastAsia="zh-CN"/>
              </w:rPr>
              <w:t>FFS: Semi-persistent CSI-RS and aperiodic CSI-RS for channel measurement</w:t>
            </w:r>
          </w:p>
          <w:p w14:paraId="3708435C" w14:textId="77777777" w:rsidR="005726BE" w:rsidRPr="003D50F3" w:rsidRDefault="005726BE" w:rsidP="005726BE">
            <w:pPr>
              <w:numPr>
                <w:ilvl w:val="0"/>
                <w:numId w:val="12"/>
              </w:numPr>
              <w:snapToGrid w:val="0"/>
              <w:ind w:left="466" w:hanging="284"/>
              <w:jc w:val="both"/>
              <w:rPr>
                <w:sz w:val="18"/>
                <w:szCs w:val="18"/>
                <w:lang w:val="en-GB"/>
              </w:rPr>
            </w:pPr>
            <w:r w:rsidRPr="003D50F3">
              <w:rPr>
                <w:sz w:val="18"/>
                <w:szCs w:val="18"/>
                <w:lang w:val="en-GB"/>
              </w:rPr>
              <w:t>FFS on L1-SINR to identify the best pairs of beams</w:t>
            </w:r>
          </w:p>
          <w:p w14:paraId="6DB0E9DA" w14:textId="383DAE2B" w:rsidR="005726BE" w:rsidRPr="003D50F3" w:rsidRDefault="005726BE" w:rsidP="005726BE">
            <w:pPr>
              <w:numPr>
                <w:ilvl w:val="0"/>
                <w:numId w:val="12"/>
              </w:numPr>
              <w:snapToGrid w:val="0"/>
              <w:ind w:left="466" w:hanging="284"/>
              <w:jc w:val="both"/>
              <w:rPr>
                <w:sz w:val="18"/>
                <w:szCs w:val="18"/>
                <w:lang w:val="en-GB"/>
              </w:rPr>
            </w:pPr>
            <w:r w:rsidRPr="003D50F3">
              <w:rPr>
                <w:sz w:val="18"/>
                <w:szCs w:val="18"/>
                <w:lang w:val="en-GB"/>
              </w:rPr>
              <w:t>FFS discuss if Rel-17 group</w:t>
            </w:r>
            <w:r w:rsidR="005D4188" w:rsidRPr="003D50F3">
              <w:rPr>
                <w:sz w:val="18"/>
                <w:szCs w:val="18"/>
                <w:lang w:val="en-GB"/>
              </w:rPr>
              <w:t>-</w:t>
            </w:r>
            <w:r w:rsidRPr="003D50F3">
              <w:rPr>
                <w:sz w:val="18"/>
                <w:szCs w:val="18"/>
                <w:lang w:val="en-GB"/>
              </w:rPr>
              <w:t xml:space="preserve">based beam report (GBBR) is applicable to </w:t>
            </w:r>
            <w:proofErr w:type="spellStart"/>
            <w:r w:rsidRPr="003D50F3">
              <w:rPr>
                <w:sz w:val="18"/>
                <w:szCs w:val="18"/>
                <w:lang w:val="en-GB"/>
              </w:rPr>
              <w:t>sTRP</w:t>
            </w:r>
            <w:proofErr w:type="spellEnd"/>
            <w:r w:rsidRPr="003D50F3">
              <w:rPr>
                <w:sz w:val="18"/>
                <w:szCs w:val="18"/>
                <w:lang w:val="en-GB"/>
              </w:rPr>
              <w:t xml:space="preserve"> with 2 CSI Resource Sets (S=2)</w:t>
            </w:r>
          </w:p>
          <w:p w14:paraId="6E5F86C3" w14:textId="77777777" w:rsidR="00DB0ED6" w:rsidRDefault="0083555A">
            <w:pPr>
              <w:numPr>
                <w:ilvl w:val="0"/>
                <w:numId w:val="12"/>
              </w:numPr>
              <w:snapToGrid w:val="0"/>
              <w:ind w:left="466" w:hanging="284"/>
              <w:jc w:val="both"/>
              <w:rPr>
                <w:rFonts w:cs="Times"/>
                <w:color w:val="000000"/>
                <w:sz w:val="18"/>
                <w:szCs w:val="18"/>
                <w:lang w:eastAsia="zh-CN"/>
              </w:rPr>
            </w:pPr>
            <w:r>
              <w:rPr>
                <w:rFonts w:cs="Times"/>
                <w:color w:val="000000"/>
                <w:sz w:val="18"/>
                <w:szCs w:val="18"/>
                <w:lang w:eastAsia="zh-CN"/>
              </w:rPr>
              <w:t xml:space="preserve">Note-1: Measurement results may be contained in the beam report and/or used as quality metric(s) to initiate/trigger the reporting. </w:t>
            </w:r>
          </w:p>
          <w:p w14:paraId="3169B7CA" w14:textId="426B78AD" w:rsidR="005726BE" w:rsidRPr="005726BE" w:rsidRDefault="0083555A" w:rsidP="005726BE">
            <w:pPr>
              <w:numPr>
                <w:ilvl w:val="0"/>
                <w:numId w:val="12"/>
              </w:numPr>
              <w:snapToGrid w:val="0"/>
              <w:ind w:left="466" w:hanging="284"/>
              <w:jc w:val="both"/>
              <w:rPr>
                <w:rFonts w:cs="Times"/>
                <w:color w:val="000000"/>
                <w:sz w:val="18"/>
                <w:szCs w:val="18"/>
                <w:lang w:eastAsia="zh-CN"/>
              </w:rPr>
            </w:pPr>
            <w:r>
              <w:rPr>
                <w:rFonts w:cs="Times"/>
                <w:color w:val="000000"/>
                <w:sz w:val="18"/>
                <w:szCs w:val="18"/>
                <w:lang w:eastAsia="zh-CN"/>
              </w:rPr>
              <w:t xml:space="preserve">Note-2: ZP/NZP-IMR, if configured, should have the same time-domain behavior as CMR. </w:t>
            </w:r>
          </w:p>
          <w:p w14:paraId="670B7FD7" w14:textId="5F9E40C0" w:rsidR="00DB0ED6" w:rsidRDefault="0083555A">
            <w:pPr>
              <w:overflowPunct w:val="0"/>
              <w:autoSpaceDE w:val="0"/>
              <w:autoSpaceDN w:val="0"/>
              <w:adjustRightInd w:val="0"/>
              <w:spacing w:before="240"/>
              <w:textAlignment w:val="baseline"/>
              <w:rPr>
                <w:rFonts w:ascii="Times" w:hAnsi="Times" w:cs="Times"/>
                <w:sz w:val="18"/>
                <w:szCs w:val="18"/>
                <w:lang w:eastAsia="zh-CN"/>
              </w:rPr>
            </w:pPr>
            <w:r>
              <w:rPr>
                <w:rFonts w:ascii="Times" w:hAnsi="Times" w:cs="Times"/>
                <w:sz w:val="18"/>
                <w:szCs w:val="18"/>
                <w:lang w:eastAsia="zh-CN"/>
              </w:rPr>
              <w:t xml:space="preserve">Supported by: E///, </w:t>
            </w:r>
            <w:proofErr w:type="spellStart"/>
            <w:r>
              <w:rPr>
                <w:rFonts w:ascii="Times" w:hAnsi="Times" w:cs="Times"/>
                <w:sz w:val="18"/>
                <w:szCs w:val="18"/>
                <w:lang w:eastAsia="zh-CN"/>
              </w:rPr>
              <w:t>Futurewei</w:t>
            </w:r>
            <w:proofErr w:type="spellEnd"/>
            <w:r>
              <w:rPr>
                <w:rFonts w:ascii="Times" w:hAnsi="Times" w:cs="Times"/>
                <w:sz w:val="18"/>
                <w:szCs w:val="18"/>
                <w:lang w:eastAsia="zh-CN"/>
              </w:rPr>
              <w:t xml:space="preserve">, </w:t>
            </w:r>
            <w:proofErr w:type="spellStart"/>
            <w:r>
              <w:rPr>
                <w:rFonts w:ascii="Times" w:hAnsi="Times" w:cs="Times"/>
                <w:sz w:val="18"/>
                <w:szCs w:val="18"/>
                <w:lang w:eastAsia="zh-CN"/>
              </w:rPr>
              <w:t>xiaomi</w:t>
            </w:r>
            <w:proofErr w:type="spellEnd"/>
            <w:r>
              <w:rPr>
                <w:rFonts w:ascii="Times" w:hAnsi="Times" w:cs="Times"/>
                <w:sz w:val="18"/>
                <w:szCs w:val="18"/>
                <w:lang w:eastAsia="zh-CN"/>
              </w:rPr>
              <w:t xml:space="preserve">, NTT DOCOMO, Qualcomm, </w:t>
            </w:r>
            <w:r>
              <w:rPr>
                <w:rFonts w:hint="eastAsia"/>
                <w:sz w:val="18"/>
                <w:szCs w:val="18"/>
              </w:rPr>
              <w:t>E</w:t>
            </w:r>
            <w:r>
              <w:rPr>
                <w:sz w:val="18"/>
                <w:szCs w:val="18"/>
              </w:rPr>
              <w:t xml:space="preserve">TRI, </w:t>
            </w:r>
            <w:proofErr w:type="spellStart"/>
            <w:r>
              <w:rPr>
                <w:rFonts w:hint="eastAsia"/>
                <w:sz w:val="18"/>
                <w:szCs w:val="18"/>
              </w:rPr>
              <w:t>S</w:t>
            </w:r>
            <w:r>
              <w:rPr>
                <w:sz w:val="18"/>
                <w:szCs w:val="18"/>
              </w:rPr>
              <w:t>preadtrum</w:t>
            </w:r>
            <w:proofErr w:type="spellEnd"/>
            <w:r>
              <w:rPr>
                <w:sz w:val="18"/>
                <w:szCs w:val="18"/>
              </w:rPr>
              <w:t xml:space="preserve">, CATT, CMCC, Nokia, Fujitsu, ITRI, ETRI, </w:t>
            </w:r>
            <w:r w:rsidRPr="008B0EFF">
              <w:rPr>
                <w:sz w:val="18"/>
                <w:szCs w:val="18"/>
              </w:rPr>
              <w:t>RUIJIE NETWORKS, Google,</w:t>
            </w:r>
            <w:r w:rsidR="00941C55" w:rsidRPr="008B0EFF">
              <w:rPr>
                <w:sz w:val="18"/>
                <w:szCs w:val="18"/>
              </w:rPr>
              <w:t xml:space="preserve"> Sharp</w:t>
            </w:r>
            <w:r w:rsidR="005726BE" w:rsidRPr="008B0EFF">
              <w:rPr>
                <w:sz w:val="18"/>
                <w:szCs w:val="18"/>
              </w:rPr>
              <w:t xml:space="preserve">, Nokia, </w:t>
            </w:r>
            <w:r w:rsidR="00F45C13" w:rsidRPr="008B0EFF">
              <w:rPr>
                <w:sz w:val="18"/>
                <w:szCs w:val="18"/>
              </w:rPr>
              <w:t>Apple</w:t>
            </w:r>
            <w:r w:rsidR="00557E4E" w:rsidRPr="008B0EFF">
              <w:rPr>
                <w:rFonts w:hint="eastAsia"/>
                <w:sz w:val="18"/>
                <w:szCs w:val="18"/>
                <w:lang w:eastAsia="zh-CN"/>
              </w:rPr>
              <w:t>,</w:t>
            </w:r>
            <w:r w:rsidR="00F45C13" w:rsidRPr="008B0EFF">
              <w:rPr>
                <w:sz w:val="18"/>
                <w:szCs w:val="18"/>
              </w:rPr>
              <w:t xml:space="preserve"> </w:t>
            </w:r>
            <w:proofErr w:type="spellStart"/>
            <w:r w:rsidR="00557E4E" w:rsidRPr="008B0EFF">
              <w:rPr>
                <w:rFonts w:hint="eastAsia"/>
                <w:sz w:val="18"/>
                <w:szCs w:val="18"/>
                <w:lang w:eastAsia="zh-CN"/>
              </w:rPr>
              <w:t>Langbo</w:t>
            </w:r>
            <w:proofErr w:type="spellEnd"/>
            <w:r w:rsidR="00006C99" w:rsidRPr="008B0EFF">
              <w:rPr>
                <w:sz w:val="18"/>
                <w:szCs w:val="18"/>
              </w:rPr>
              <w:t>, HONOR</w:t>
            </w:r>
            <w:r w:rsidR="003D50F3" w:rsidRPr="008B0EFF">
              <w:rPr>
                <w:sz w:val="18"/>
                <w:szCs w:val="18"/>
              </w:rPr>
              <w:t>,</w:t>
            </w:r>
            <w:r w:rsidR="0003236A" w:rsidRPr="008B0EFF">
              <w:rPr>
                <w:sz w:val="18"/>
                <w:szCs w:val="18"/>
                <w:lang w:eastAsia="zh-CN"/>
              </w:rPr>
              <w:t xml:space="preserve"> </w:t>
            </w:r>
            <w:proofErr w:type="spellStart"/>
            <w:r w:rsidR="0003236A" w:rsidRPr="008B0EFF">
              <w:rPr>
                <w:sz w:val="18"/>
                <w:szCs w:val="18"/>
                <w:lang w:eastAsia="zh-CN"/>
              </w:rPr>
              <w:t>Futurewei</w:t>
            </w:r>
            <w:proofErr w:type="spellEnd"/>
            <w:r w:rsidR="0003236A" w:rsidRPr="008B0EFF">
              <w:rPr>
                <w:sz w:val="18"/>
                <w:szCs w:val="18"/>
                <w:lang w:eastAsia="zh-CN"/>
              </w:rPr>
              <w:t>, NEC</w:t>
            </w:r>
            <w:r w:rsidR="00E03EFA" w:rsidRPr="008B0EFF">
              <w:rPr>
                <w:sz w:val="18"/>
                <w:szCs w:val="18"/>
                <w:lang w:eastAsia="zh-CN"/>
              </w:rPr>
              <w:t>,</w:t>
            </w:r>
            <w:r w:rsidR="00E03EFA" w:rsidRPr="008B0EFF">
              <w:t xml:space="preserve"> </w:t>
            </w:r>
            <w:proofErr w:type="spellStart"/>
            <w:r w:rsidR="00E03EFA" w:rsidRPr="008B0EFF">
              <w:rPr>
                <w:sz w:val="18"/>
                <w:szCs w:val="18"/>
                <w:lang w:eastAsia="zh-CN"/>
              </w:rPr>
              <w:t>CEWiT</w:t>
            </w:r>
            <w:proofErr w:type="spellEnd"/>
            <w:r w:rsidR="008B0EFF" w:rsidRPr="008B0EFF">
              <w:rPr>
                <w:sz w:val="18"/>
                <w:szCs w:val="18"/>
                <w:lang w:eastAsia="zh-CN"/>
              </w:rPr>
              <w:t xml:space="preserve">, </w:t>
            </w:r>
            <w:proofErr w:type="spellStart"/>
            <w:proofErr w:type="gramStart"/>
            <w:r w:rsidR="008B0EFF" w:rsidRPr="008B0EFF">
              <w:rPr>
                <w:sz w:val="18"/>
                <w:szCs w:val="18"/>
                <w:lang w:eastAsia="zh-CN"/>
              </w:rPr>
              <w:t>Qualcomm</w:t>
            </w:r>
            <w:r w:rsidR="00EC7578">
              <w:rPr>
                <w:sz w:val="18"/>
                <w:szCs w:val="18"/>
                <w:lang w:eastAsia="zh-CN"/>
              </w:rPr>
              <w:t>,TCL</w:t>
            </w:r>
            <w:proofErr w:type="spellEnd"/>
            <w:proofErr w:type="gramEnd"/>
            <w:r w:rsidR="00EC7578">
              <w:rPr>
                <w:sz w:val="18"/>
                <w:szCs w:val="18"/>
                <w:lang w:eastAsia="zh-CN"/>
              </w:rPr>
              <w:t>, KKDI,</w:t>
            </w:r>
          </w:p>
          <w:p w14:paraId="3F3456BD" w14:textId="4C493A28" w:rsidR="00DB0ED6" w:rsidRPr="003D50F3" w:rsidRDefault="0083555A">
            <w:pPr>
              <w:contextualSpacing/>
              <w:jc w:val="both"/>
              <w:rPr>
                <w:sz w:val="18"/>
                <w:szCs w:val="18"/>
              </w:rPr>
            </w:pPr>
            <w:r>
              <w:rPr>
                <w:color w:val="000000"/>
                <w:sz w:val="18"/>
                <w:szCs w:val="18"/>
                <w:lang w:eastAsia="zh-CN"/>
              </w:rPr>
              <w:t xml:space="preserve">Not supported by: </w:t>
            </w:r>
            <w:r>
              <w:rPr>
                <w:color w:val="000000" w:themeColor="text1"/>
                <w:sz w:val="18"/>
                <w:szCs w:val="18"/>
                <w:lang w:eastAsia="zh-CN"/>
              </w:rPr>
              <w:t>Huawei/</w:t>
            </w:r>
            <w:proofErr w:type="spellStart"/>
            <w:r w:rsidRPr="003D50F3">
              <w:rPr>
                <w:sz w:val="18"/>
                <w:szCs w:val="18"/>
                <w:lang w:eastAsia="zh-CN"/>
              </w:rPr>
              <w:t>HiSi</w:t>
            </w:r>
            <w:proofErr w:type="spellEnd"/>
            <w:r w:rsidRPr="003D50F3">
              <w:rPr>
                <w:sz w:val="18"/>
                <w:szCs w:val="18"/>
                <w:lang w:eastAsia="zh-CN"/>
              </w:rPr>
              <w:t>,</w:t>
            </w:r>
            <w:r w:rsidRPr="003D50F3">
              <w:rPr>
                <w:sz w:val="18"/>
                <w:szCs w:val="18"/>
              </w:rPr>
              <w:t xml:space="preserve"> vivo (only CMR-based)</w:t>
            </w:r>
            <w:r w:rsidR="00905223" w:rsidRPr="003D50F3">
              <w:rPr>
                <w:sz w:val="18"/>
                <w:szCs w:val="18"/>
              </w:rPr>
              <w:t>, Panasonic</w:t>
            </w:r>
            <w:r w:rsidR="007D281D" w:rsidRPr="003D50F3">
              <w:rPr>
                <w:sz w:val="18"/>
                <w:szCs w:val="18"/>
              </w:rPr>
              <w:t xml:space="preserve">, OPPO, </w:t>
            </w:r>
            <w:r w:rsidR="00E90EE0" w:rsidRPr="003D50F3">
              <w:rPr>
                <w:sz w:val="18"/>
                <w:szCs w:val="18"/>
              </w:rPr>
              <w:t>NEC</w:t>
            </w:r>
          </w:p>
          <w:p w14:paraId="7EA66579" w14:textId="47AF9924" w:rsidR="00F95EEF" w:rsidRPr="003D50F3" w:rsidRDefault="00F95EEF">
            <w:pPr>
              <w:contextualSpacing/>
              <w:jc w:val="both"/>
              <w:rPr>
                <w:sz w:val="18"/>
                <w:szCs w:val="18"/>
                <w:lang w:eastAsia="zh-CN"/>
              </w:rPr>
            </w:pPr>
            <w:r w:rsidRPr="003D50F3">
              <w:rPr>
                <w:sz w:val="18"/>
                <w:szCs w:val="18"/>
                <w:lang w:eastAsia="zh-CN"/>
              </w:rPr>
              <w:t>Postponed: MediaTek, IDC</w:t>
            </w:r>
          </w:p>
          <w:p w14:paraId="55F05F42" w14:textId="77777777" w:rsidR="00DB0ED6" w:rsidRDefault="00DB0ED6">
            <w:pPr>
              <w:ind w:left="466"/>
              <w:contextualSpacing/>
              <w:jc w:val="both"/>
              <w:rPr>
                <w:color w:val="000000"/>
                <w:sz w:val="18"/>
                <w:szCs w:val="18"/>
                <w:lang w:eastAsia="zh-CN"/>
              </w:rPr>
            </w:pPr>
          </w:p>
        </w:tc>
      </w:tr>
      <w:tr w:rsidR="00DB0ED6" w14:paraId="33D3E910" w14:textId="77777777">
        <w:trPr>
          <w:trHeight w:val="1457"/>
        </w:trPr>
        <w:tc>
          <w:tcPr>
            <w:tcW w:w="532" w:type="dxa"/>
            <w:tcBorders>
              <w:top w:val="single" w:sz="4" w:space="0" w:color="auto"/>
              <w:left w:val="single" w:sz="4" w:space="0" w:color="auto"/>
              <w:bottom w:val="single" w:sz="4" w:space="0" w:color="auto"/>
              <w:right w:val="single" w:sz="4" w:space="0" w:color="auto"/>
            </w:tcBorders>
          </w:tcPr>
          <w:p w14:paraId="26769FC7" w14:textId="77777777" w:rsidR="00DB0ED6" w:rsidRDefault="0083555A">
            <w:pPr>
              <w:snapToGrid w:val="0"/>
              <w:rPr>
                <w:color w:val="000000" w:themeColor="text1"/>
                <w:sz w:val="18"/>
                <w:szCs w:val="18"/>
                <w:lang w:eastAsia="zh-CN"/>
              </w:rPr>
            </w:pPr>
            <w:r>
              <w:rPr>
                <w:color w:val="000000" w:themeColor="text1"/>
                <w:sz w:val="18"/>
                <w:szCs w:val="18"/>
                <w:lang w:eastAsia="zh-CN"/>
              </w:rPr>
              <w:lastRenderedPageBreak/>
              <w:t>2.4</w:t>
            </w:r>
          </w:p>
        </w:tc>
        <w:tc>
          <w:tcPr>
            <w:tcW w:w="1893" w:type="dxa"/>
            <w:tcBorders>
              <w:top w:val="single" w:sz="4" w:space="0" w:color="auto"/>
              <w:left w:val="single" w:sz="4" w:space="0" w:color="auto"/>
              <w:bottom w:val="single" w:sz="4" w:space="0" w:color="auto"/>
              <w:right w:val="single" w:sz="4" w:space="0" w:color="auto"/>
            </w:tcBorders>
          </w:tcPr>
          <w:p w14:paraId="2FDC51B0" w14:textId="77777777" w:rsidR="00DB0ED6" w:rsidRDefault="0083555A">
            <w:pPr>
              <w:contextualSpacing/>
              <w:rPr>
                <w:sz w:val="18"/>
                <w:szCs w:val="18"/>
              </w:rPr>
            </w:pPr>
            <w:r>
              <w:rPr>
                <w:sz w:val="18"/>
                <w:szCs w:val="18"/>
              </w:rPr>
              <w:t xml:space="preserve">Additional content(s) </w:t>
            </w:r>
            <w:r>
              <w:rPr>
                <w:rFonts w:hint="eastAsia"/>
                <w:sz w:val="18"/>
                <w:szCs w:val="18"/>
                <w:lang w:eastAsia="zh-CN"/>
              </w:rPr>
              <w:t>——</w:t>
            </w:r>
            <w:r>
              <w:rPr>
                <w:sz w:val="18"/>
                <w:szCs w:val="18"/>
              </w:rPr>
              <w:t xml:space="preserve"> Event ID</w:t>
            </w:r>
          </w:p>
        </w:tc>
        <w:tc>
          <w:tcPr>
            <w:tcW w:w="7502" w:type="dxa"/>
            <w:tcBorders>
              <w:top w:val="single" w:sz="4" w:space="0" w:color="auto"/>
              <w:left w:val="single" w:sz="4" w:space="0" w:color="auto"/>
              <w:bottom w:val="single" w:sz="4" w:space="0" w:color="auto"/>
              <w:right w:val="single" w:sz="4" w:space="0" w:color="auto"/>
            </w:tcBorders>
          </w:tcPr>
          <w:p w14:paraId="32369B5A" w14:textId="77777777" w:rsidR="00DB0ED6" w:rsidRDefault="0083555A">
            <w:pPr>
              <w:jc w:val="both"/>
              <w:rPr>
                <w:b/>
                <w:bCs/>
                <w:sz w:val="16"/>
                <w:szCs w:val="16"/>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 xml:space="preserve">116] </w:t>
            </w:r>
            <w:r>
              <w:rPr>
                <w:b/>
                <w:bCs/>
                <w:sz w:val="16"/>
                <w:szCs w:val="16"/>
                <w:highlight w:val="green"/>
                <w:lang w:eastAsia="zh-CN"/>
              </w:rPr>
              <w:t>Agreement</w:t>
            </w:r>
          </w:p>
          <w:p w14:paraId="73F295AF" w14:textId="77777777" w:rsidR="00DB0ED6" w:rsidRDefault="0083555A">
            <w:pPr>
              <w:overflowPunct w:val="0"/>
              <w:autoSpaceDE w:val="0"/>
              <w:autoSpaceDN w:val="0"/>
              <w:adjustRightInd w:val="0"/>
              <w:snapToGrid w:val="0"/>
              <w:textAlignment w:val="baseline"/>
              <w:rPr>
                <w:rFonts w:cs="Times"/>
                <w:color w:val="000000"/>
                <w:sz w:val="18"/>
                <w:szCs w:val="16"/>
              </w:rPr>
            </w:pPr>
            <w:r>
              <w:rPr>
                <w:rFonts w:cs="Times"/>
                <w:color w:val="000000"/>
                <w:sz w:val="18"/>
                <w:szCs w:val="16"/>
                <w:lang w:eastAsia="zh-CN"/>
              </w:rPr>
              <w:t>On UE-initiated/event-driven beam reporting</w:t>
            </w:r>
            <w:r>
              <w:rPr>
                <w:rFonts w:cs="Times"/>
                <w:color w:val="000000"/>
                <w:sz w:val="18"/>
                <w:szCs w:val="16"/>
              </w:rPr>
              <w:t>, regarding signaling content(s), at least s</w:t>
            </w:r>
            <w:r>
              <w:rPr>
                <w:rFonts w:cs="Times"/>
                <w:color w:val="000000"/>
                <w:sz w:val="18"/>
                <w:szCs w:val="16"/>
                <w:lang w:eastAsia="zh-CN"/>
              </w:rPr>
              <w:t xml:space="preserve">upport DL RS resource indicator and L1-RSRP </w:t>
            </w:r>
          </w:p>
          <w:p w14:paraId="3C6555CB" w14:textId="77777777" w:rsidR="00DB0ED6" w:rsidRDefault="0083555A">
            <w:pPr>
              <w:numPr>
                <w:ilvl w:val="0"/>
                <w:numId w:val="12"/>
              </w:numPr>
              <w:snapToGrid w:val="0"/>
              <w:ind w:left="466" w:hanging="284"/>
              <w:jc w:val="both"/>
              <w:rPr>
                <w:rFonts w:cs="Times"/>
                <w:color w:val="000000"/>
                <w:sz w:val="18"/>
                <w:szCs w:val="16"/>
                <w:highlight w:val="yellow"/>
                <w:lang w:eastAsia="zh-CN"/>
              </w:rPr>
            </w:pPr>
            <w:r>
              <w:rPr>
                <w:rFonts w:cs="Times"/>
                <w:color w:val="000000"/>
                <w:sz w:val="18"/>
                <w:szCs w:val="16"/>
                <w:highlight w:val="yellow"/>
                <w:lang w:eastAsia="zh-CN"/>
              </w:rPr>
              <w:t>FFS: Study and decide whether additional contents can be supported.</w:t>
            </w:r>
          </w:p>
          <w:p w14:paraId="16992EAE" w14:textId="77777777" w:rsidR="00DB0ED6" w:rsidRDefault="0083555A">
            <w:pPr>
              <w:numPr>
                <w:ilvl w:val="0"/>
                <w:numId w:val="12"/>
              </w:numPr>
              <w:snapToGrid w:val="0"/>
              <w:ind w:left="466" w:hanging="284"/>
              <w:jc w:val="both"/>
              <w:rPr>
                <w:rFonts w:cs="Times"/>
                <w:color w:val="000000"/>
                <w:sz w:val="18"/>
                <w:szCs w:val="16"/>
                <w:lang w:eastAsia="zh-CN"/>
              </w:rPr>
            </w:pPr>
            <w:r>
              <w:rPr>
                <w:rFonts w:cs="Times"/>
                <w:color w:val="000000"/>
                <w:sz w:val="18"/>
                <w:szCs w:val="16"/>
                <w:lang w:eastAsia="zh-CN"/>
              </w:rPr>
              <w:t>FFS: L1-RSRP format, e.g., absolute and/or differential value.</w:t>
            </w:r>
          </w:p>
          <w:p w14:paraId="0DA08C33" w14:textId="77777777" w:rsidR="00DB0ED6" w:rsidRDefault="0083555A">
            <w:pPr>
              <w:numPr>
                <w:ilvl w:val="0"/>
                <w:numId w:val="12"/>
              </w:numPr>
              <w:snapToGrid w:val="0"/>
              <w:ind w:left="466" w:hanging="284"/>
              <w:jc w:val="both"/>
              <w:rPr>
                <w:rFonts w:cs="Times"/>
                <w:color w:val="000000"/>
                <w:sz w:val="18"/>
                <w:szCs w:val="16"/>
                <w:lang w:eastAsia="zh-CN"/>
              </w:rPr>
            </w:pPr>
            <w:r>
              <w:rPr>
                <w:rFonts w:cs="Times"/>
                <w:color w:val="000000"/>
                <w:sz w:val="18"/>
                <w:szCs w:val="16"/>
                <w:lang w:eastAsia="zh-CN"/>
              </w:rPr>
              <w:t>Note: Above does not imply to preclude discussion on L1-RSRP filtering.</w:t>
            </w:r>
          </w:p>
          <w:p w14:paraId="632F42D6" w14:textId="77777777" w:rsidR="00DB0ED6" w:rsidRDefault="0083555A">
            <w:pPr>
              <w:numPr>
                <w:ilvl w:val="0"/>
                <w:numId w:val="12"/>
              </w:numPr>
              <w:snapToGrid w:val="0"/>
              <w:ind w:left="466" w:hanging="284"/>
              <w:jc w:val="both"/>
              <w:rPr>
                <w:rFonts w:cs="Times"/>
                <w:color w:val="000000"/>
                <w:sz w:val="18"/>
                <w:szCs w:val="16"/>
                <w:lang w:eastAsia="zh-CN"/>
              </w:rPr>
            </w:pPr>
            <w:r>
              <w:rPr>
                <w:rFonts w:cs="Times"/>
                <w:color w:val="000000"/>
                <w:sz w:val="18"/>
                <w:szCs w:val="16"/>
                <w:lang w:eastAsia="zh-CN"/>
              </w:rPr>
              <w:t>The actual reported content depends on the triggering event</w:t>
            </w:r>
          </w:p>
          <w:p w14:paraId="2724026E" w14:textId="77777777" w:rsidR="00DB0ED6" w:rsidRDefault="0083555A">
            <w:pPr>
              <w:numPr>
                <w:ilvl w:val="1"/>
                <w:numId w:val="12"/>
              </w:numPr>
              <w:snapToGrid w:val="0"/>
              <w:jc w:val="both"/>
              <w:rPr>
                <w:rFonts w:cs="Times"/>
                <w:color w:val="000000"/>
                <w:sz w:val="18"/>
                <w:szCs w:val="16"/>
                <w:lang w:eastAsia="zh-CN"/>
              </w:rPr>
            </w:pPr>
            <w:r>
              <w:rPr>
                <w:rFonts w:cs="Times"/>
                <w:color w:val="000000"/>
                <w:sz w:val="18"/>
                <w:szCs w:val="16"/>
                <w:lang w:eastAsia="zh-CN"/>
              </w:rPr>
              <w:t xml:space="preserve">Support of one or multiple events will be discussed separately </w:t>
            </w:r>
          </w:p>
          <w:p w14:paraId="2B7E0503" w14:textId="77777777" w:rsidR="00DB0ED6" w:rsidRDefault="00DB0ED6">
            <w:pPr>
              <w:snapToGrid w:val="0"/>
              <w:spacing w:before="60" w:after="60"/>
              <w:jc w:val="both"/>
              <w:rPr>
                <w:color w:val="000000" w:themeColor="text1"/>
                <w:sz w:val="18"/>
                <w:szCs w:val="18"/>
                <w:lang w:eastAsia="zh-CN"/>
              </w:rPr>
            </w:pPr>
          </w:p>
          <w:p w14:paraId="1C930FC5" w14:textId="77777777" w:rsidR="00DB0ED6" w:rsidRDefault="0083555A">
            <w:pPr>
              <w:jc w:val="both"/>
              <w:rPr>
                <w:color w:val="0000FF"/>
                <w:sz w:val="18"/>
                <w:szCs w:val="18"/>
              </w:rPr>
            </w:pPr>
            <w:r>
              <w:rPr>
                <w:b/>
                <w:color w:val="0000FF"/>
                <w:sz w:val="18"/>
                <w:szCs w:val="18"/>
              </w:rPr>
              <w:t>FL note</w:t>
            </w:r>
            <w:r>
              <w:rPr>
                <w:color w:val="0000FF"/>
                <w:sz w:val="18"/>
                <w:szCs w:val="18"/>
              </w:rPr>
              <w:t>: Based on companies’ input, it may be a tough topic but, per numerous companies support, let’s check companies’ attitude and identify whether we can find a way-forward/compromise solution. Any constructive suggestions are welcome.</w:t>
            </w:r>
          </w:p>
          <w:p w14:paraId="50D0BD93" w14:textId="77777777" w:rsidR="00DB0ED6" w:rsidRDefault="00DB0ED6">
            <w:pPr>
              <w:jc w:val="both"/>
              <w:rPr>
                <w:color w:val="0000FF"/>
                <w:sz w:val="18"/>
                <w:szCs w:val="18"/>
              </w:rPr>
            </w:pPr>
          </w:p>
          <w:p w14:paraId="73059567" w14:textId="77777777" w:rsidR="00DB0ED6" w:rsidRDefault="0083555A">
            <w:pPr>
              <w:jc w:val="both"/>
              <w:rPr>
                <w:color w:val="0000FF"/>
                <w:sz w:val="18"/>
                <w:szCs w:val="18"/>
              </w:rPr>
            </w:pPr>
            <w:r>
              <w:rPr>
                <w:color w:val="0000FF"/>
                <w:sz w:val="18"/>
                <w:szCs w:val="18"/>
              </w:rPr>
              <w:t xml:space="preserve"> </w:t>
            </w:r>
          </w:p>
          <w:p w14:paraId="38418AED" w14:textId="5F2DA0EC" w:rsidR="00DB0ED6" w:rsidRDefault="0083555A">
            <w:pPr>
              <w:jc w:val="both"/>
              <w:rPr>
                <w:color w:val="000000" w:themeColor="text1"/>
                <w:sz w:val="18"/>
                <w:szCs w:val="18"/>
                <w:lang w:eastAsia="zh-CN"/>
              </w:rPr>
            </w:pPr>
            <w:r>
              <w:rPr>
                <w:b/>
                <w:bCs/>
                <w:color w:val="000000" w:themeColor="text1"/>
                <w:sz w:val="18"/>
                <w:szCs w:val="18"/>
                <w:highlight w:val="yellow"/>
                <w:lang w:eastAsia="zh-CN"/>
              </w:rPr>
              <w:t>Proposal 2.4</w:t>
            </w:r>
            <w:r>
              <w:rPr>
                <w:color w:val="000000" w:themeColor="text1"/>
                <w:sz w:val="18"/>
                <w:szCs w:val="18"/>
                <w:highlight w:val="yellow"/>
                <w:lang w:eastAsia="zh-CN"/>
              </w:rPr>
              <w:t>:</w:t>
            </w:r>
            <w:r>
              <w:rPr>
                <w:color w:val="000000" w:themeColor="text1"/>
                <w:sz w:val="18"/>
                <w:szCs w:val="18"/>
                <w:lang w:eastAsia="zh-CN"/>
              </w:rPr>
              <w:t xml:space="preserve"> On UE-initiated/event-driven beam reporting, </w:t>
            </w:r>
            <w:r>
              <w:rPr>
                <w:color w:val="000000"/>
                <w:sz w:val="18"/>
                <w:szCs w:val="18"/>
                <w:lang w:eastAsia="zh-CN"/>
              </w:rPr>
              <w:t xml:space="preserve">support </w:t>
            </w:r>
            <w:r w:rsidR="009C73A5">
              <w:rPr>
                <w:color w:val="000000"/>
                <w:sz w:val="18"/>
                <w:szCs w:val="18"/>
                <w:lang w:eastAsia="zh-CN"/>
              </w:rPr>
              <w:t>event related information</w:t>
            </w:r>
            <w:r w:rsidR="00245BA9">
              <w:rPr>
                <w:color w:val="000000"/>
                <w:sz w:val="18"/>
                <w:szCs w:val="18"/>
                <w:lang w:eastAsia="zh-CN"/>
              </w:rPr>
              <w:t xml:space="preserve"> (e.g., event ID or CSI </w:t>
            </w:r>
            <w:r w:rsidR="007D586A">
              <w:rPr>
                <w:rFonts w:eastAsia="Times New Roman"/>
                <w:sz w:val="18"/>
                <w:szCs w:val="16"/>
                <w:lang w:eastAsia="en-US"/>
              </w:rPr>
              <w:t xml:space="preserve">reporting </w:t>
            </w:r>
            <w:r w:rsidR="00245BA9">
              <w:rPr>
                <w:color w:val="000000"/>
                <w:sz w:val="18"/>
                <w:szCs w:val="18"/>
                <w:lang w:eastAsia="zh-CN"/>
              </w:rPr>
              <w:t>configuration ID)</w:t>
            </w:r>
            <w:r w:rsidR="009C73A5">
              <w:rPr>
                <w:color w:val="000000"/>
                <w:sz w:val="18"/>
                <w:szCs w:val="18"/>
                <w:lang w:eastAsia="zh-CN"/>
              </w:rPr>
              <w:t xml:space="preserve"> </w:t>
            </w:r>
            <w:r>
              <w:rPr>
                <w:color w:val="000000"/>
                <w:sz w:val="18"/>
                <w:szCs w:val="18"/>
                <w:lang w:eastAsia="zh-CN"/>
              </w:rPr>
              <w:t>as an additional content, if more than one trigger events are supported.</w:t>
            </w:r>
          </w:p>
          <w:p w14:paraId="083C806B" w14:textId="6CBF3EB4" w:rsidR="009C73A5" w:rsidRDefault="009C73A5" w:rsidP="009C73A5">
            <w:pPr>
              <w:numPr>
                <w:ilvl w:val="0"/>
                <w:numId w:val="12"/>
              </w:numPr>
              <w:snapToGrid w:val="0"/>
              <w:ind w:left="466" w:hanging="284"/>
              <w:jc w:val="both"/>
              <w:rPr>
                <w:rFonts w:cs="Times"/>
                <w:color w:val="000000"/>
                <w:sz w:val="18"/>
                <w:szCs w:val="18"/>
                <w:lang w:eastAsia="zh-CN"/>
              </w:rPr>
            </w:pPr>
            <w:r>
              <w:rPr>
                <w:color w:val="000000"/>
                <w:sz w:val="18"/>
                <w:szCs w:val="18"/>
                <w:lang w:eastAsia="zh-CN"/>
              </w:rPr>
              <w:t xml:space="preserve">Further study and down-select the following </w:t>
            </w:r>
            <w:r w:rsidR="00245BA9">
              <w:rPr>
                <w:color w:val="000000"/>
                <w:sz w:val="18"/>
                <w:szCs w:val="18"/>
                <w:lang w:eastAsia="zh-CN"/>
              </w:rPr>
              <w:t>approach</w:t>
            </w:r>
            <w:r>
              <w:rPr>
                <w:rFonts w:cs="Times"/>
                <w:color w:val="000000"/>
                <w:sz w:val="18"/>
                <w:szCs w:val="18"/>
                <w:lang w:eastAsia="zh-CN"/>
              </w:rPr>
              <w:t xml:space="preserve"> </w:t>
            </w:r>
          </w:p>
          <w:p w14:paraId="14172CEA" w14:textId="28A6FDB9" w:rsidR="009C73A5" w:rsidRDefault="009C73A5" w:rsidP="009C73A5">
            <w:pPr>
              <w:numPr>
                <w:ilvl w:val="1"/>
                <w:numId w:val="12"/>
              </w:numPr>
              <w:snapToGrid w:val="0"/>
              <w:jc w:val="both"/>
              <w:rPr>
                <w:color w:val="000000"/>
                <w:sz w:val="18"/>
                <w:szCs w:val="18"/>
                <w:lang w:eastAsia="zh-CN"/>
              </w:rPr>
            </w:pPr>
            <w:r>
              <w:rPr>
                <w:color w:val="000000"/>
                <w:sz w:val="18"/>
                <w:szCs w:val="18"/>
                <w:lang w:eastAsia="zh-CN"/>
              </w:rPr>
              <w:t>Option-1 (</w:t>
            </w:r>
            <w:r w:rsidR="00245BA9">
              <w:rPr>
                <w:color w:val="000000"/>
                <w:sz w:val="18"/>
                <w:szCs w:val="18"/>
                <w:lang w:eastAsia="zh-CN"/>
              </w:rPr>
              <w:t>one-to-one mapping</w:t>
            </w:r>
            <w:r>
              <w:rPr>
                <w:color w:val="000000"/>
                <w:sz w:val="18"/>
                <w:szCs w:val="18"/>
                <w:lang w:eastAsia="zh-CN"/>
              </w:rPr>
              <w:t xml:space="preserve">): </w:t>
            </w:r>
            <w:r w:rsidR="00245BA9">
              <w:rPr>
                <w:color w:val="000000"/>
                <w:sz w:val="18"/>
                <w:szCs w:val="18"/>
                <w:lang w:eastAsia="zh-CN"/>
              </w:rPr>
              <w:t xml:space="preserve">One CSI </w:t>
            </w:r>
            <w:r w:rsidR="007D586A">
              <w:rPr>
                <w:rFonts w:eastAsia="Times New Roman"/>
                <w:sz w:val="18"/>
                <w:szCs w:val="16"/>
                <w:lang w:eastAsia="en-US"/>
              </w:rPr>
              <w:t xml:space="preserve">reporting </w:t>
            </w:r>
            <w:r w:rsidR="00245BA9">
              <w:rPr>
                <w:color w:val="000000"/>
                <w:sz w:val="18"/>
                <w:szCs w:val="18"/>
                <w:lang w:eastAsia="zh-CN"/>
              </w:rPr>
              <w:t>configuration is associated with only one event</w:t>
            </w:r>
            <w:r>
              <w:rPr>
                <w:color w:val="000000"/>
                <w:sz w:val="18"/>
                <w:szCs w:val="18"/>
                <w:lang w:eastAsia="zh-CN"/>
              </w:rPr>
              <w:t>.</w:t>
            </w:r>
          </w:p>
          <w:p w14:paraId="5822CEA5" w14:textId="389B7625" w:rsidR="009C73A5" w:rsidRPr="00245BA9" w:rsidRDefault="009C73A5" w:rsidP="00245BA9">
            <w:pPr>
              <w:numPr>
                <w:ilvl w:val="1"/>
                <w:numId w:val="12"/>
              </w:numPr>
              <w:snapToGrid w:val="0"/>
              <w:jc w:val="both"/>
              <w:rPr>
                <w:color w:val="000000"/>
                <w:sz w:val="18"/>
                <w:szCs w:val="18"/>
                <w:lang w:eastAsia="zh-CN"/>
              </w:rPr>
            </w:pPr>
            <w:r>
              <w:rPr>
                <w:color w:val="000000"/>
                <w:sz w:val="18"/>
                <w:szCs w:val="18"/>
                <w:lang w:eastAsia="zh-CN"/>
              </w:rPr>
              <w:t>Option-2 (</w:t>
            </w:r>
            <w:r w:rsidR="00245BA9">
              <w:rPr>
                <w:color w:val="000000"/>
                <w:sz w:val="18"/>
                <w:szCs w:val="18"/>
                <w:lang w:eastAsia="zh-CN"/>
              </w:rPr>
              <w:t>one-to-multi mapping</w:t>
            </w:r>
            <w:r>
              <w:rPr>
                <w:color w:val="000000"/>
                <w:sz w:val="18"/>
                <w:szCs w:val="18"/>
                <w:lang w:eastAsia="zh-CN"/>
              </w:rPr>
              <w:t>):</w:t>
            </w:r>
            <w:r>
              <w:rPr>
                <w:color w:val="000000" w:themeColor="text1"/>
                <w:sz w:val="18"/>
                <w:szCs w:val="18"/>
                <w:lang w:eastAsia="zh-CN"/>
              </w:rPr>
              <w:t xml:space="preserve"> </w:t>
            </w:r>
            <w:r w:rsidR="00245BA9">
              <w:rPr>
                <w:color w:val="000000"/>
                <w:sz w:val="18"/>
                <w:szCs w:val="18"/>
                <w:lang w:eastAsia="zh-CN"/>
              </w:rPr>
              <w:t xml:space="preserve">One CSI </w:t>
            </w:r>
            <w:r w:rsidR="007D586A">
              <w:rPr>
                <w:rFonts w:eastAsia="Times New Roman"/>
                <w:sz w:val="18"/>
                <w:szCs w:val="16"/>
                <w:lang w:eastAsia="en-US"/>
              </w:rPr>
              <w:t xml:space="preserve">reporting </w:t>
            </w:r>
            <w:r w:rsidR="00245BA9">
              <w:rPr>
                <w:color w:val="000000"/>
                <w:sz w:val="18"/>
                <w:szCs w:val="18"/>
                <w:lang w:eastAsia="zh-CN"/>
              </w:rPr>
              <w:t>configuration is associated with M</w:t>
            </w:r>
            <w:r w:rsidR="00245BA9">
              <w:rPr>
                <w:rFonts w:hint="eastAsia"/>
                <w:color w:val="000000"/>
                <w:sz w:val="18"/>
                <w:szCs w:val="18"/>
                <w:lang w:eastAsia="zh-CN"/>
              </w:rPr>
              <w:t>≥</w:t>
            </w:r>
            <w:r w:rsidR="00245BA9">
              <w:rPr>
                <w:rFonts w:hint="eastAsia"/>
                <w:color w:val="000000"/>
                <w:sz w:val="18"/>
                <w:szCs w:val="18"/>
                <w:lang w:eastAsia="zh-CN"/>
              </w:rPr>
              <w:t>1</w:t>
            </w:r>
            <w:r w:rsidR="00245BA9">
              <w:rPr>
                <w:color w:val="000000"/>
                <w:sz w:val="18"/>
                <w:szCs w:val="18"/>
                <w:lang w:eastAsia="zh-CN"/>
              </w:rPr>
              <w:t xml:space="preserve"> event</w:t>
            </w:r>
            <w:r w:rsidR="0091519A">
              <w:rPr>
                <w:rFonts w:hint="eastAsia"/>
                <w:color w:val="000000"/>
                <w:sz w:val="18"/>
                <w:szCs w:val="18"/>
                <w:lang w:eastAsia="zh-CN"/>
              </w:rPr>
              <w:t>s</w:t>
            </w:r>
            <w:r>
              <w:rPr>
                <w:color w:val="000000"/>
                <w:sz w:val="18"/>
                <w:szCs w:val="18"/>
                <w:lang w:eastAsia="zh-CN"/>
              </w:rPr>
              <w:t>.</w:t>
            </w:r>
          </w:p>
          <w:p w14:paraId="2DD0ECE5" w14:textId="2A6E43F4" w:rsidR="00DB0ED6" w:rsidRDefault="0083555A">
            <w:pPr>
              <w:numPr>
                <w:ilvl w:val="0"/>
                <w:numId w:val="12"/>
              </w:numPr>
              <w:snapToGrid w:val="0"/>
              <w:ind w:left="466" w:hanging="284"/>
              <w:jc w:val="both"/>
              <w:rPr>
                <w:rFonts w:cs="Times"/>
                <w:color w:val="000000"/>
                <w:sz w:val="18"/>
                <w:szCs w:val="18"/>
                <w:lang w:eastAsia="zh-CN"/>
              </w:rPr>
            </w:pPr>
            <w:r>
              <w:rPr>
                <w:color w:val="000000"/>
                <w:sz w:val="18"/>
                <w:szCs w:val="18"/>
                <w:lang w:eastAsia="zh-CN"/>
              </w:rPr>
              <w:t>Further study and down-select the following trigger events</w:t>
            </w:r>
            <w:r>
              <w:rPr>
                <w:rFonts w:cs="Times"/>
                <w:color w:val="000000"/>
                <w:sz w:val="18"/>
                <w:szCs w:val="18"/>
                <w:lang w:eastAsia="zh-CN"/>
              </w:rPr>
              <w:t xml:space="preserve"> </w:t>
            </w:r>
          </w:p>
          <w:p w14:paraId="431CE130" w14:textId="77777777" w:rsidR="00DB0ED6" w:rsidRDefault="0083555A">
            <w:pPr>
              <w:numPr>
                <w:ilvl w:val="1"/>
                <w:numId w:val="12"/>
              </w:numPr>
              <w:snapToGrid w:val="0"/>
              <w:jc w:val="both"/>
              <w:rPr>
                <w:color w:val="000000"/>
                <w:sz w:val="18"/>
                <w:szCs w:val="18"/>
                <w:lang w:eastAsia="zh-CN"/>
              </w:rPr>
            </w:pPr>
            <w:r>
              <w:rPr>
                <w:color w:val="000000"/>
                <w:sz w:val="18"/>
                <w:szCs w:val="18"/>
                <w:lang w:eastAsia="zh-CN"/>
              </w:rPr>
              <w:t>Event-1: Quality of the current beam is worse than a certain threshold.</w:t>
            </w:r>
          </w:p>
          <w:p w14:paraId="45F7B9AA" w14:textId="77777777" w:rsidR="00DB0ED6" w:rsidRDefault="0083555A">
            <w:pPr>
              <w:numPr>
                <w:ilvl w:val="1"/>
                <w:numId w:val="12"/>
              </w:numPr>
              <w:snapToGrid w:val="0"/>
              <w:jc w:val="both"/>
              <w:rPr>
                <w:color w:val="000000"/>
                <w:sz w:val="18"/>
                <w:szCs w:val="18"/>
                <w:lang w:eastAsia="zh-CN"/>
              </w:rPr>
            </w:pPr>
            <w:r>
              <w:rPr>
                <w:color w:val="000000"/>
                <w:sz w:val="18"/>
                <w:szCs w:val="18"/>
                <w:lang w:eastAsia="zh-CN"/>
              </w:rPr>
              <w:t xml:space="preserve">Event-3: Quality of a new beam is better than a certain threshold. </w:t>
            </w:r>
          </w:p>
          <w:p w14:paraId="4B9A96AF" w14:textId="77777777" w:rsidR="00DB0ED6" w:rsidRDefault="0083555A">
            <w:pPr>
              <w:numPr>
                <w:ilvl w:val="1"/>
                <w:numId w:val="12"/>
              </w:numPr>
              <w:snapToGrid w:val="0"/>
              <w:jc w:val="both"/>
              <w:rPr>
                <w:color w:val="000000"/>
                <w:sz w:val="18"/>
                <w:szCs w:val="18"/>
                <w:lang w:eastAsia="zh-CN"/>
              </w:rPr>
            </w:pPr>
            <w:r>
              <w:rPr>
                <w:color w:val="000000"/>
                <w:sz w:val="18"/>
                <w:szCs w:val="18"/>
                <w:lang w:eastAsia="zh-CN"/>
              </w:rPr>
              <w:t xml:space="preserve">Event-4: Quality of </w:t>
            </w:r>
            <w:r>
              <w:rPr>
                <w:sz w:val="18"/>
                <w:szCs w:val="18"/>
              </w:rPr>
              <w:t>the current beam is worse than a threshold 1, and quality of at least one new beam is better than a threshold 2.</w:t>
            </w:r>
          </w:p>
          <w:p w14:paraId="04938EF2" w14:textId="1731BCC2" w:rsidR="00DB0ED6" w:rsidRPr="005D4188" w:rsidRDefault="0083555A">
            <w:pPr>
              <w:numPr>
                <w:ilvl w:val="1"/>
                <w:numId w:val="12"/>
              </w:numPr>
              <w:snapToGrid w:val="0"/>
              <w:jc w:val="both"/>
              <w:rPr>
                <w:rFonts w:cs="Times"/>
                <w:color w:val="000000"/>
                <w:sz w:val="18"/>
                <w:szCs w:val="18"/>
                <w:lang w:eastAsia="zh-CN"/>
              </w:rPr>
            </w:pPr>
            <w:r>
              <w:rPr>
                <w:color w:val="000000"/>
                <w:sz w:val="18"/>
                <w:szCs w:val="18"/>
                <w:lang w:eastAsia="zh-CN"/>
              </w:rPr>
              <w:t>Event-5 (from [2]): Absolute value of the difference between the quality of the current beam and the quality of at least one new beam is lower than a threshold.</w:t>
            </w:r>
          </w:p>
          <w:p w14:paraId="6A231758" w14:textId="2DDF57F2" w:rsidR="005D4188" w:rsidRDefault="005D4188">
            <w:pPr>
              <w:numPr>
                <w:ilvl w:val="1"/>
                <w:numId w:val="12"/>
              </w:numPr>
              <w:snapToGrid w:val="0"/>
              <w:jc w:val="both"/>
              <w:rPr>
                <w:rFonts w:cs="Times"/>
                <w:color w:val="000000"/>
                <w:sz w:val="18"/>
                <w:szCs w:val="18"/>
                <w:lang w:eastAsia="zh-CN"/>
              </w:rPr>
            </w:pPr>
            <w:r w:rsidRPr="004A6FBA">
              <w:rPr>
                <w:color w:val="FF0000"/>
                <w:sz w:val="18"/>
                <w:szCs w:val="18"/>
                <w:u w:val="single"/>
                <w:lang w:val="en-GB"/>
              </w:rPr>
              <w:t>Event-6</w:t>
            </w:r>
            <w:r>
              <w:rPr>
                <w:color w:val="FF0000"/>
                <w:sz w:val="18"/>
                <w:szCs w:val="18"/>
                <w:u w:val="single"/>
                <w:lang w:val="en-GB"/>
              </w:rPr>
              <w:t xml:space="preserve"> (from</w:t>
            </w:r>
            <w:r w:rsidR="00CC64ED">
              <w:rPr>
                <w:color w:val="FF0000"/>
                <w:sz w:val="18"/>
                <w:szCs w:val="18"/>
                <w:u w:val="single"/>
                <w:lang w:val="en-GB"/>
              </w:rPr>
              <w:t xml:space="preserve"> </w:t>
            </w:r>
            <w:r>
              <w:rPr>
                <w:color w:val="FF0000"/>
                <w:sz w:val="18"/>
                <w:szCs w:val="18"/>
                <w:u w:val="single"/>
                <w:lang w:val="en-GB"/>
              </w:rPr>
              <w:t>[24])</w:t>
            </w:r>
            <w:r w:rsidRPr="004A6FBA">
              <w:rPr>
                <w:color w:val="FF0000"/>
                <w:sz w:val="18"/>
                <w:szCs w:val="18"/>
                <w:u w:val="single"/>
                <w:lang w:val="en-GB"/>
              </w:rPr>
              <w:t xml:space="preserve">: </w:t>
            </w:r>
            <w:r>
              <w:rPr>
                <w:color w:val="FF0000"/>
                <w:sz w:val="18"/>
                <w:szCs w:val="18"/>
                <w:u w:val="single"/>
                <w:lang w:val="en-GB"/>
              </w:rPr>
              <w:t>When the current beam is not in the best K configured beams.</w:t>
            </w:r>
          </w:p>
          <w:p w14:paraId="2BDF8573" w14:textId="7950DCEB" w:rsidR="00DB0ED6" w:rsidRDefault="0083555A">
            <w:pPr>
              <w:overflowPunct w:val="0"/>
              <w:autoSpaceDE w:val="0"/>
              <w:autoSpaceDN w:val="0"/>
              <w:adjustRightInd w:val="0"/>
              <w:spacing w:before="240"/>
              <w:textAlignment w:val="baseline"/>
              <w:rPr>
                <w:rFonts w:ascii="Times" w:hAnsi="Times" w:cs="Times"/>
                <w:sz w:val="18"/>
                <w:szCs w:val="18"/>
                <w:lang w:eastAsia="zh-CN"/>
              </w:rPr>
            </w:pPr>
            <w:r>
              <w:rPr>
                <w:rFonts w:ascii="Times" w:hAnsi="Times" w:cs="Times"/>
                <w:sz w:val="18"/>
                <w:szCs w:val="18"/>
                <w:lang w:eastAsia="zh-CN"/>
              </w:rPr>
              <w:t xml:space="preserve">Supported by: </w:t>
            </w:r>
            <w:r>
              <w:rPr>
                <w:color w:val="000000" w:themeColor="text1"/>
                <w:sz w:val="18"/>
                <w:szCs w:val="18"/>
                <w:lang w:eastAsia="zh-CN"/>
              </w:rPr>
              <w:t xml:space="preserve">E///, </w:t>
            </w:r>
            <w:proofErr w:type="spellStart"/>
            <w:r>
              <w:rPr>
                <w:color w:val="000000" w:themeColor="text1"/>
                <w:sz w:val="18"/>
                <w:szCs w:val="18"/>
                <w:lang w:eastAsia="zh-CN"/>
              </w:rPr>
              <w:t>Spreadtrum</w:t>
            </w:r>
            <w:proofErr w:type="spellEnd"/>
            <w:r>
              <w:rPr>
                <w:color w:val="000000" w:themeColor="text1"/>
                <w:sz w:val="18"/>
                <w:szCs w:val="18"/>
                <w:lang w:eastAsia="zh-CN"/>
              </w:rPr>
              <w:t xml:space="preserve">, IDC, </w:t>
            </w:r>
            <w:proofErr w:type="spellStart"/>
            <w:r>
              <w:rPr>
                <w:color w:val="000000" w:themeColor="text1"/>
                <w:sz w:val="18"/>
                <w:szCs w:val="18"/>
                <w:lang w:eastAsia="zh-CN"/>
              </w:rPr>
              <w:t>xiaomi</w:t>
            </w:r>
            <w:proofErr w:type="spellEnd"/>
            <w:r>
              <w:rPr>
                <w:color w:val="000000" w:themeColor="text1"/>
                <w:sz w:val="18"/>
                <w:szCs w:val="18"/>
                <w:lang w:eastAsia="zh-CN"/>
              </w:rPr>
              <w:t>, LG, NEC</w:t>
            </w:r>
            <w:r>
              <w:rPr>
                <w:sz w:val="18"/>
                <w:szCs w:val="18"/>
              </w:rPr>
              <w:t>, Huawei/</w:t>
            </w:r>
            <w:proofErr w:type="spellStart"/>
            <w:r>
              <w:rPr>
                <w:sz w:val="18"/>
                <w:szCs w:val="18"/>
              </w:rPr>
              <w:t>HiSi</w:t>
            </w:r>
            <w:proofErr w:type="spellEnd"/>
            <w:r>
              <w:rPr>
                <w:sz w:val="18"/>
                <w:szCs w:val="18"/>
              </w:rPr>
              <w:t xml:space="preserve">, </w:t>
            </w:r>
            <w:r>
              <w:rPr>
                <w:rFonts w:ascii="Times" w:hAnsi="Times" w:cs="Times"/>
                <w:sz w:val="18"/>
                <w:szCs w:val="18"/>
                <w:lang w:eastAsia="zh-CN"/>
              </w:rPr>
              <w:t xml:space="preserve">Intel, MTK, CATT, </w:t>
            </w:r>
            <w:r w:rsidR="00642329">
              <w:rPr>
                <w:rFonts w:ascii="Times" w:hAnsi="Times" w:cs="Times"/>
                <w:sz w:val="18"/>
                <w:szCs w:val="18"/>
                <w:lang w:eastAsia="zh-CN"/>
              </w:rPr>
              <w:t>HONOR</w:t>
            </w:r>
            <w:r>
              <w:rPr>
                <w:rFonts w:ascii="Times" w:hAnsi="Times" w:cs="Times"/>
                <w:sz w:val="18"/>
                <w:szCs w:val="18"/>
                <w:lang w:eastAsia="zh-CN"/>
              </w:rPr>
              <w:t>, NEC, Fujitsu, ITRI</w:t>
            </w:r>
            <w:r w:rsidRPr="0003236A">
              <w:rPr>
                <w:rFonts w:ascii="Times" w:hAnsi="Times" w:cs="Times"/>
                <w:sz w:val="18"/>
                <w:szCs w:val="18"/>
                <w:lang w:eastAsia="zh-CN"/>
              </w:rPr>
              <w:t xml:space="preserve">, Qualcomm, </w:t>
            </w:r>
            <w:r w:rsidR="00B15DA4" w:rsidRPr="008B0EFF">
              <w:rPr>
                <w:rFonts w:ascii="Times" w:hAnsi="Times" w:cs="Times"/>
                <w:sz w:val="18"/>
                <w:szCs w:val="18"/>
                <w:lang w:eastAsia="zh-CN"/>
              </w:rPr>
              <w:t>Google</w:t>
            </w:r>
            <w:r w:rsidR="004C62A0" w:rsidRPr="008B0EFF">
              <w:rPr>
                <w:rFonts w:ascii="Times" w:hAnsi="Times" w:cs="Times"/>
                <w:sz w:val="18"/>
                <w:szCs w:val="18"/>
                <w:lang w:eastAsia="zh-CN"/>
              </w:rPr>
              <w:t xml:space="preserve">, NTT DOCOMO, </w:t>
            </w:r>
            <w:r w:rsidR="00941C55" w:rsidRPr="008B0EFF">
              <w:rPr>
                <w:rFonts w:ascii="Times" w:hAnsi="Times" w:cs="Times"/>
                <w:sz w:val="18"/>
                <w:szCs w:val="18"/>
                <w:lang w:eastAsia="zh-CN"/>
              </w:rPr>
              <w:t xml:space="preserve">LG, Sharp, </w:t>
            </w:r>
            <w:r w:rsidR="005D4188" w:rsidRPr="008B0EFF">
              <w:rPr>
                <w:rFonts w:ascii="Times" w:hAnsi="Times" w:cs="Times"/>
                <w:sz w:val="18"/>
                <w:szCs w:val="18"/>
                <w:lang w:eastAsia="zh-CN"/>
              </w:rPr>
              <w:t xml:space="preserve">Lenovo, </w:t>
            </w:r>
            <w:r w:rsidR="00F45C13" w:rsidRPr="008B0EFF">
              <w:rPr>
                <w:rFonts w:ascii="Times" w:hAnsi="Times" w:cs="Times"/>
                <w:sz w:val="18"/>
                <w:szCs w:val="18"/>
                <w:lang w:eastAsia="zh-CN"/>
              </w:rPr>
              <w:t>Apple</w:t>
            </w:r>
            <w:r w:rsidR="003328F1" w:rsidRPr="008B0EFF">
              <w:rPr>
                <w:rFonts w:ascii="Times" w:hAnsi="Times" w:cs="Times" w:hint="eastAsia"/>
                <w:sz w:val="18"/>
                <w:szCs w:val="18"/>
                <w:lang w:eastAsia="zh-CN"/>
              </w:rPr>
              <w:t xml:space="preserve">, </w:t>
            </w:r>
            <w:proofErr w:type="spellStart"/>
            <w:r w:rsidR="003328F1" w:rsidRPr="008B0EFF">
              <w:rPr>
                <w:rFonts w:ascii="Times" w:hAnsi="Times" w:cs="Times" w:hint="eastAsia"/>
                <w:sz w:val="18"/>
                <w:szCs w:val="18"/>
                <w:lang w:eastAsia="zh-CN"/>
              </w:rPr>
              <w:t>Langbo</w:t>
            </w:r>
            <w:proofErr w:type="spellEnd"/>
            <w:r w:rsidR="0003236A" w:rsidRPr="008B0EFF">
              <w:rPr>
                <w:rFonts w:ascii="Times" w:hAnsi="Times" w:cs="Times"/>
                <w:sz w:val="18"/>
                <w:szCs w:val="18"/>
                <w:lang w:eastAsia="zh-CN"/>
              </w:rPr>
              <w:t>,</w:t>
            </w:r>
            <w:r w:rsidR="0003236A" w:rsidRPr="008B0EFF">
              <w:rPr>
                <w:sz w:val="18"/>
                <w:szCs w:val="18"/>
                <w:lang w:eastAsia="zh-CN"/>
              </w:rPr>
              <w:t xml:space="preserve"> </w:t>
            </w:r>
            <w:proofErr w:type="spellStart"/>
            <w:r w:rsidR="0003236A" w:rsidRPr="008B0EFF">
              <w:rPr>
                <w:sz w:val="18"/>
                <w:szCs w:val="18"/>
                <w:lang w:eastAsia="zh-CN"/>
              </w:rPr>
              <w:t>Futurewei</w:t>
            </w:r>
            <w:proofErr w:type="spellEnd"/>
            <w:r w:rsidR="0003236A" w:rsidRPr="008B0EFF">
              <w:rPr>
                <w:sz w:val="18"/>
                <w:szCs w:val="18"/>
                <w:lang w:eastAsia="zh-CN"/>
              </w:rPr>
              <w:t>, ETRI, NEC</w:t>
            </w:r>
            <w:r w:rsidR="00E03EFA" w:rsidRPr="008B0EFF">
              <w:rPr>
                <w:sz w:val="18"/>
                <w:szCs w:val="18"/>
                <w:lang w:eastAsia="zh-CN"/>
              </w:rPr>
              <w:t>,</w:t>
            </w:r>
            <w:r w:rsidR="00E03EFA" w:rsidRPr="008B0EFF">
              <w:t xml:space="preserve"> </w:t>
            </w:r>
            <w:proofErr w:type="spellStart"/>
            <w:r w:rsidR="00E03EFA" w:rsidRPr="008B0EFF">
              <w:rPr>
                <w:sz w:val="18"/>
                <w:szCs w:val="18"/>
                <w:lang w:eastAsia="zh-CN"/>
              </w:rPr>
              <w:t>CEWiT</w:t>
            </w:r>
            <w:proofErr w:type="spellEnd"/>
            <w:r w:rsidR="0003236A" w:rsidRPr="008B0EFF">
              <w:rPr>
                <w:sz w:val="18"/>
                <w:szCs w:val="18"/>
                <w:lang w:eastAsia="zh-CN"/>
              </w:rPr>
              <w:t xml:space="preserve">, </w:t>
            </w:r>
            <w:r w:rsidR="00EC7578">
              <w:rPr>
                <w:sz w:val="18"/>
                <w:szCs w:val="18"/>
                <w:lang w:eastAsia="zh-CN"/>
              </w:rPr>
              <w:t>TCL, KKDI,</w:t>
            </w:r>
          </w:p>
          <w:p w14:paraId="390F54B6" w14:textId="2CAF253E" w:rsidR="00DB0ED6" w:rsidRPr="008B0EFF" w:rsidRDefault="0083555A">
            <w:pPr>
              <w:contextualSpacing/>
              <w:jc w:val="both"/>
              <w:rPr>
                <w:sz w:val="18"/>
                <w:szCs w:val="18"/>
              </w:rPr>
            </w:pPr>
            <w:r>
              <w:rPr>
                <w:sz w:val="18"/>
                <w:szCs w:val="18"/>
              </w:rPr>
              <w:t xml:space="preserve">Not supported by: OPPO </w:t>
            </w:r>
            <w:r w:rsidRPr="008B0EFF">
              <w:rPr>
                <w:sz w:val="18"/>
                <w:szCs w:val="18"/>
              </w:rPr>
              <w:t>(only one event),</w:t>
            </w:r>
            <w:r w:rsidR="00522531" w:rsidRPr="008B0EFF">
              <w:rPr>
                <w:sz w:val="18"/>
                <w:szCs w:val="18"/>
              </w:rPr>
              <w:t xml:space="preserve"> Panasonic</w:t>
            </w:r>
            <w:r w:rsidR="0038658B" w:rsidRPr="008B0EFF">
              <w:rPr>
                <w:sz w:val="18"/>
                <w:szCs w:val="18"/>
                <w:lang w:eastAsia="zh-CN"/>
              </w:rPr>
              <w:t>, vivo</w:t>
            </w:r>
            <w:r w:rsidR="00F744AB" w:rsidRPr="008B0EFF">
              <w:rPr>
                <w:sz w:val="18"/>
                <w:szCs w:val="18"/>
                <w:lang w:eastAsia="zh-CN"/>
              </w:rPr>
              <w:t xml:space="preserve"> </w:t>
            </w:r>
            <w:r w:rsidR="0038658B" w:rsidRPr="008B0EFF">
              <w:rPr>
                <w:sz w:val="18"/>
                <w:szCs w:val="18"/>
                <w:lang w:eastAsia="zh-CN"/>
              </w:rPr>
              <w:t>(only one event),</w:t>
            </w:r>
            <w:r w:rsidR="006B2272" w:rsidRPr="008B0EFF">
              <w:rPr>
                <w:sz w:val="18"/>
                <w:szCs w:val="18"/>
                <w:lang w:eastAsia="zh-CN"/>
              </w:rPr>
              <w:t xml:space="preserve"> Samsung (only one event)</w:t>
            </w:r>
            <w:r w:rsidR="007D281D" w:rsidRPr="008B0EFF">
              <w:rPr>
                <w:sz w:val="18"/>
                <w:szCs w:val="18"/>
                <w:lang w:eastAsia="zh-CN"/>
              </w:rPr>
              <w:t xml:space="preserve">, OPPO, </w:t>
            </w:r>
            <w:r w:rsidR="009F466F" w:rsidRPr="008B0EFF">
              <w:rPr>
                <w:rFonts w:hint="eastAsia"/>
                <w:sz w:val="18"/>
                <w:szCs w:val="18"/>
                <w:lang w:eastAsia="zh-CN"/>
              </w:rPr>
              <w:t>CMCC</w:t>
            </w:r>
          </w:p>
          <w:p w14:paraId="1C318BFB" w14:textId="77777777" w:rsidR="00DB0ED6" w:rsidRDefault="00DB0ED6">
            <w:pPr>
              <w:snapToGrid w:val="0"/>
              <w:spacing w:before="60" w:after="60"/>
              <w:jc w:val="both"/>
              <w:rPr>
                <w:color w:val="000000" w:themeColor="text1"/>
                <w:sz w:val="18"/>
                <w:szCs w:val="18"/>
                <w:lang w:eastAsia="zh-CN"/>
              </w:rPr>
            </w:pPr>
          </w:p>
        </w:tc>
      </w:tr>
      <w:tr w:rsidR="00DB0ED6" w14:paraId="116B08C3" w14:textId="77777777">
        <w:trPr>
          <w:trHeight w:val="54"/>
        </w:trPr>
        <w:tc>
          <w:tcPr>
            <w:tcW w:w="532" w:type="dxa"/>
            <w:tcBorders>
              <w:top w:val="single" w:sz="4" w:space="0" w:color="auto"/>
              <w:left w:val="single" w:sz="4" w:space="0" w:color="auto"/>
              <w:bottom w:val="single" w:sz="4" w:space="0" w:color="auto"/>
              <w:right w:val="single" w:sz="4" w:space="0" w:color="auto"/>
            </w:tcBorders>
          </w:tcPr>
          <w:p w14:paraId="63A0CC39" w14:textId="03B76F94" w:rsidR="00DB0ED6" w:rsidRDefault="00DB0ED6">
            <w:pPr>
              <w:snapToGrid w:val="0"/>
              <w:rPr>
                <w:color w:val="000000" w:themeColor="text1"/>
                <w:sz w:val="18"/>
                <w:szCs w:val="18"/>
                <w:lang w:eastAsia="zh-CN"/>
              </w:rPr>
            </w:pPr>
          </w:p>
        </w:tc>
        <w:tc>
          <w:tcPr>
            <w:tcW w:w="1893" w:type="dxa"/>
            <w:tcBorders>
              <w:top w:val="single" w:sz="4" w:space="0" w:color="auto"/>
              <w:left w:val="single" w:sz="4" w:space="0" w:color="auto"/>
              <w:bottom w:val="single" w:sz="4" w:space="0" w:color="auto"/>
              <w:right w:val="single" w:sz="4" w:space="0" w:color="auto"/>
            </w:tcBorders>
          </w:tcPr>
          <w:p w14:paraId="2AC79680" w14:textId="77777777" w:rsidR="00DB0ED6" w:rsidRDefault="00DB0ED6">
            <w:pPr>
              <w:contextualSpacing/>
              <w:rPr>
                <w:color w:val="000000" w:themeColor="text1"/>
                <w:sz w:val="18"/>
                <w:szCs w:val="18"/>
                <w:lang w:eastAsia="zh-CN"/>
              </w:rPr>
            </w:pPr>
          </w:p>
        </w:tc>
        <w:tc>
          <w:tcPr>
            <w:tcW w:w="7502" w:type="dxa"/>
            <w:tcBorders>
              <w:top w:val="single" w:sz="4" w:space="0" w:color="auto"/>
              <w:left w:val="single" w:sz="4" w:space="0" w:color="auto"/>
              <w:bottom w:val="single" w:sz="4" w:space="0" w:color="auto"/>
              <w:right w:val="single" w:sz="4" w:space="0" w:color="auto"/>
            </w:tcBorders>
          </w:tcPr>
          <w:p w14:paraId="45E586A4" w14:textId="77777777" w:rsidR="00DB0ED6" w:rsidRDefault="00DB0ED6">
            <w:pPr>
              <w:tabs>
                <w:tab w:val="left" w:pos="314"/>
              </w:tabs>
              <w:suppressAutoHyphens/>
              <w:snapToGrid w:val="0"/>
              <w:contextualSpacing/>
              <w:rPr>
                <w:color w:val="000000" w:themeColor="text1"/>
                <w:sz w:val="18"/>
                <w:szCs w:val="18"/>
              </w:rPr>
            </w:pPr>
          </w:p>
        </w:tc>
      </w:tr>
    </w:tbl>
    <w:p w14:paraId="523BE9BF" w14:textId="77777777" w:rsidR="00DB0ED6" w:rsidRDefault="0083555A">
      <w:pPr>
        <w:pStyle w:val="Caption"/>
        <w:spacing w:before="240"/>
        <w:jc w:val="center"/>
      </w:pPr>
      <w:r>
        <w:t>Table 2-2 Company input for Issue 2</w:t>
      </w:r>
    </w:p>
    <w:tbl>
      <w:tblPr>
        <w:tblStyle w:val="TableGrid"/>
        <w:tblW w:w="9985" w:type="dxa"/>
        <w:tblLook w:val="04A0" w:firstRow="1" w:lastRow="0" w:firstColumn="1" w:lastColumn="0" w:noHBand="0" w:noVBand="1"/>
      </w:tblPr>
      <w:tblGrid>
        <w:gridCol w:w="1506"/>
        <w:gridCol w:w="8479"/>
      </w:tblGrid>
      <w:tr w:rsidR="00DB0ED6" w14:paraId="293C432D"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F83141C" w14:textId="77777777" w:rsidR="00DB0ED6" w:rsidRDefault="0083555A">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2A75A34" w14:textId="77777777" w:rsidR="00DB0ED6" w:rsidRDefault="0083555A">
            <w:pPr>
              <w:snapToGrid w:val="0"/>
              <w:rPr>
                <w:b/>
                <w:sz w:val="18"/>
                <w:szCs w:val="18"/>
                <w:lang w:eastAsia="zh-CN"/>
              </w:rPr>
            </w:pPr>
            <w:r>
              <w:rPr>
                <w:b/>
                <w:sz w:val="18"/>
                <w:szCs w:val="18"/>
                <w:lang w:eastAsia="zh-CN"/>
              </w:rPr>
              <w:t>Input</w:t>
            </w:r>
          </w:p>
        </w:tc>
      </w:tr>
      <w:tr w:rsidR="00DB0ED6" w14:paraId="2B70405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7E9D75D" w14:textId="77777777" w:rsidR="00DB0ED6" w:rsidRDefault="0083555A">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30F7BF3C" w14:textId="77777777" w:rsidR="00DB0ED6" w:rsidRDefault="0083555A">
            <w:pPr>
              <w:pStyle w:val="ListParagraph"/>
              <w:numPr>
                <w:ilvl w:val="0"/>
                <w:numId w:val="14"/>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views on proposal 2.1~2.4, if needed.</w:t>
            </w:r>
          </w:p>
        </w:tc>
      </w:tr>
      <w:tr w:rsidR="00453734" w14:paraId="1D75CDF8" w14:textId="77777777" w:rsidTr="00C917B2">
        <w:trPr>
          <w:trHeight w:val="215"/>
        </w:trPr>
        <w:tc>
          <w:tcPr>
            <w:tcW w:w="1506" w:type="dxa"/>
            <w:tcBorders>
              <w:top w:val="single" w:sz="4" w:space="0" w:color="auto"/>
              <w:left w:val="single" w:sz="4" w:space="0" w:color="auto"/>
              <w:bottom w:val="single" w:sz="4" w:space="0" w:color="auto"/>
              <w:right w:val="single" w:sz="4" w:space="0" w:color="auto"/>
            </w:tcBorders>
          </w:tcPr>
          <w:p w14:paraId="04ADADE8" w14:textId="77777777" w:rsidR="00453734" w:rsidRDefault="00453734" w:rsidP="00C917B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15F54DC3" w14:textId="77777777" w:rsidR="00453734" w:rsidRDefault="00453734" w:rsidP="00C917B2">
            <w:pPr>
              <w:overflowPunct w:val="0"/>
              <w:autoSpaceDE w:val="0"/>
              <w:autoSpaceDN w:val="0"/>
              <w:adjustRightInd w:val="0"/>
              <w:textAlignment w:val="baseline"/>
              <w:rPr>
                <w:rFonts w:eastAsiaTheme="minorEastAsia"/>
                <w:color w:val="000000" w:themeColor="text1"/>
                <w:sz w:val="18"/>
                <w:szCs w:val="18"/>
                <w:lang w:val="en-GB" w:eastAsia="zh-CN"/>
              </w:rPr>
            </w:pPr>
            <w:r w:rsidRPr="00773B6D">
              <w:rPr>
                <w:rFonts w:eastAsiaTheme="minorEastAsia"/>
                <w:b/>
                <w:color w:val="000000" w:themeColor="text1"/>
                <w:sz w:val="18"/>
                <w:szCs w:val="18"/>
                <w:lang w:val="en-GB" w:eastAsia="zh-CN"/>
              </w:rPr>
              <w:t xml:space="preserve">Proposal </w:t>
            </w:r>
            <w:r>
              <w:rPr>
                <w:rFonts w:eastAsiaTheme="minorEastAsia"/>
                <w:b/>
                <w:color w:val="000000" w:themeColor="text1"/>
                <w:sz w:val="18"/>
                <w:szCs w:val="18"/>
                <w:lang w:val="en-GB" w:eastAsia="zh-CN"/>
              </w:rPr>
              <w:t>2</w:t>
            </w:r>
            <w:r w:rsidRPr="00773B6D">
              <w:rPr>
                <w:rFonts w:eastAsiaTheme="minorEastAsia"/>
                <w:b/>
                <w:color w:val="000000" w:themeColor="text1"/>
                <w:sz w:val="18"/>
                <w:szCs w:val="18"/>
                <w:lang w:val="en-GB" w:eastAsia="zh-CN"/>
              </w:rPr>
              <w:t>.1:</w:t>
            </w:r>
            <w:r>
              <w:rPr>
                <w:rFonts w:eastAsiaTheme="minorEastAsia"/>
                <w:color w:val="000000" w:themeColor="text1"/>
                <w:sz w:val="18"/>
                <w:szCs w:val="18"/>
                <w:lang w:val="en-GB" w:eastAsia="zh-CN"/>
              </w:rPr>
              <w:t xml:space="preserve"> Support.</w:t>
            </w:r>
          </w:p>
          <w:p w14:paraId="7EB4F951" w14:textId="77777777" w:rsidR="00453734" w:rsidRDefault="00453734" w:rsidP="00C917B2">
            <w:pPr>
              <w:overflowPunct w:val="0"/>
              <w:autoSpaceDE w:val="0"/>
              <w:autoSpaceDN w:val="0"/>
              <w:adjustRightInd w:val="0"/>
              <w:textAlignment w:val="baseline"/>
              <w:rPr>
                <w:rFonts w:eastAsiaTheme="minorEastAsia"/>
                <w:color w:val="000000" w:themeColor="text1"/>
                <w:sz w:val="18"/>
                <w:szCs w:val="18"/>
                <w:lang w:val="en-GB" w:eastAsia="zh-CN"/>
              </w:rPr>
            </w:pPr>
          </w:p>
          <w:p w14:paraId="7FCDA390" w14:textId="77777777" w:rsidR="00453734" w:rsidRDefault="00453734" w:rsidP="00C917B2">
            <w:pPr>
              <w:overflowPunct w:val="0"/>
              <w:autoSpaceDE w:val="0"/>
              <w:autoSpaceDN w:val="0"/>
              <w:adjustRightInd w:val="0"/>
              <w:textAlignment w:val="baseline"/>
              <w:rPr>
                <w:rFonts w:eastAsiaTheme="minorEastAsia"/>
                <w:color w:val="000000" w:themeColor="text1"/>
                <w:sz w:val="18"/>
                <w:szCs w:val="18"/>
                <w:lang w:val="en-GB" w:eastAsia="zh-CN"/>
              </w:rPr>
            </w:pPr>
            <w:r w:rsidRPr="00773B6D">
              <w:rPr>
                <w:rFonts w:eastAsiaTheme="minorEastAsia"/>
                <w:b/>
                <w:color w:val="000000" w:themeColor="text1"/>
                <w:sz w:val="18"/>
                <w:szCs w:val="18"/>
                <w:lang w:val="en-GB" w:eastAsia="zh-CN"/>
              </w:rPr>
              <w:t xml:space="preserve">Proposal </w:t>
            </w:r>
            <w:r>
              <w:rPr>
                <w:rFonts w:eastAsiaTheme="minorEastAsia"/>
                <w:b/>
                <w:color w:val="000000" w:themeColor="text1"/>
                <w:sz w:val="18"/>
                <w:szCs w:val="18"/>
                <w:lang w:val="en-GB" w:eastAsia="zh-CN"/>
              </w:rPr>
              <w:t>2</w:t>
            </w:r>
            <w:r w:rsidRPr="00773B6D">
              <w:rPr>
                <w:rFonts w:eastAsiaTheme="minorEastAsia"/>
                <w:b/>
                <w:color w:val="000000" w:themeColor="text1"/>
                <w:sz w:val="18"/>
                <w:szCs w:val="18"/>
                <w:lang w:val="en-GB" w:eastAsia="zh-CN"/>
              </w:rPr>
              <w:t>.</w:t>
            </w:r>
            <w:r>
              <w:rPr>
                <w:rFonts w:eastAsiaTheme="minorEastAsia"/>
                <w:b/>
                <w:color w:val="000000" w:themeColor="text1"/>
                <w:sz w:val="18"/>
                <w:szCs w:val="18"/>
                <w:lang w:val="en-GB" w:eastAsia="zh-CN"/>
              </w:rPr>
              <w:t>2</w:t>
            </w:r>
            <w:r w:rsidRPr="00773B6D">
              <w:rPr>
                <w:rFonts w:eastAsiaTheme="minorEastAsia"/>
                <w:b/>
                <w:color w:val="000000" w:themeColor="text1"/>
                <w:sz w:val="18"/>
                <w:szCs w:val="18"/>
                <w:lang w:val="en-GB" w:eastAsia="zh-CN"/>
              </w:rPr>
              <w:t>:</w:t>
            </w:r>
            <w:r>
              <w:rPr>
                <w:rFonts w:eastAsiaTheme="minorEastAsia"/>
                <w:color w:val="000000" w:themeColor="text1"/>
                <w:sz w:val="18"/>
                <w:szCs w:val="18"/>
                <w:lang w:val="en-GB" w:eastAsia="zh-CN"/>
              </w:rPr>
              <w:t xml:space="preserve"> Support.</w:t>
            </w:r>
          </w:p>
          <w:p w14:paraId="0F08D75B" w14:textId="77777777" w:rsidR="00453734" w:rsidRDefault="00453734" w:rsidP="00C917B2">
            <w:pPr>
              <w:overflowPunct w:val="0"/>
              <w:autoSpaceDE w:val="0"/>
              <w:autoSpaceDN w:val="0"/>
              <w:adjustRightInd w:val="0"/>
              <w:textAlignment w:val="baseline"/>
              <w:rPr>
                <w:rFonts w:eastAsiaTheme="minorEastAsia"/>
                <w:color w:val="000000" w:themeColor="text1"/>
                <w:sz w:val="18"/>
                <w:szCs w:val="18"/>
                <w:lang w:val="en-GB" w:eastAsia="zh-CN"/>
              </w:rPr>
            </w:pPr>
          </w:p>
          <w:p w14:paraId="613A8444" w14:textId="77777777" w:rsidR="00453734" w:rsidRDefault="00453734" w:rsidP="00C917B2">
            <w:pPr>
              <w:overflowPunct w:val="0"/>
              <w:autoSpaceDE w:val="0"/>
              <w:autoSpaceDN w:val="0"/>
              <w:adjustRightInd w:val="0"/>
              <w:textAlignment w:val="baseline"/>
              <w:rPr>
                <w:rFonts w:eastAsiaTheme="minorEastAsia"/>
                <w:color w:val="000000" w:themeColor="text1"/>
                <w:sz w:val="18"/>
                <w:szCs w:val="18"/>
                <w:lang w:val="en-GB" w:eastAsia="zh-CN"/>
              </w:rPr>
            </w:pPr>
            <w:r w:rsidRPr="00773B6D">
              <w:rPr>
                <w:rFonts w:eastAsiaTheme="minorEastAsia"/>
                <w:b/>
                <w:color w:val="000000" w:themeColor="text1"/>
                <w:sz w:val="18"/>
                <w:szCs w:val="18"/>
                <w:lang w:val="en-GB" w:eastAsia="zh-CN"/>
              </w:rPr>
              <w:t xml:space="preserve">Proposal </w:t>
            </w:r>
            <w:r>
              <w:rPr>
                <w:rFonts w:eastAsiaTheme="minorEastAsia"/>
                <w:b/>
                <w:color w:val="000000" w:themeColor="text1"/>
                <w:sz w:val="18"/>
                <w:szCs w:val="18"/>
                <w:lang w:val="en-GB" w:eastAsia="zh-CN"/>
              </w:rPr>
              <w:t>2</w:t>
            </w:r>
            <w:r w:rsidRPr="00773B6D">
              <w:rPr>
                <w:rFonts w:eastAsiaTheme="minorEastAsia"/>
                <w:b/>
                <w:color w:val="000000" w:themeColor="text1"/>
                <w:sz w:val="18"/>
                <w:szCs w:val="18"/>
                <w:lang w:val="en-GB" w:eastAsia="zh-CN"/>
              </w:rPr>
              <w:t>.</w:t>
            </w:r>
            <w:r>
              <w:rPr>
                <w:rFonts w:eastAsiaTheme="minorEastAsia"/>
                <w:b/>
                <w:color w:val="000000" w:themeColor="text1"/>
                <w:sz w:val="18"/>
                <w:szCs w:val="18"/>
                <w:lang w:val="en-GB" w:eastAsia="zh-CN"/>
              </w:rPr>
              <w:t>3</w:t>
            </w:r>
            <w:r w:rsidRPr="00773B6D">
              <w:rPr>
                <w:rFonts w:eastAsiaTheme="minorEastAsia"/>
                <w:b/>
                <w:color w:val="000000" w:themeColor="text1"/>
                <w:sz w:val="18"/>
                <w:szCs w:val="18"/>
                <w:lang w:val="en-GB" w:eastAsia="zh-CN"/>
              </w:rPr>
              <w:t>:</w:t>
            </w:r>
            <w:r>
              <w:rPr>
                <w:rFonts w:eastAsiaTheme="minorEastAsia"/>
                <w:b/>
                <w:color w:val="000000" w:themeColor="text1"/>
                <w:sz w:val="18"/>
                <w:szCs w:val="18"/>
                <w:lang w:val="en-GB" w:eastAsia="zh-CN"/>
              </w:rPr>
              <w:t xml:space="preserve"> </w:t>
            </w:r>
            <w:r w:rsidRPr="00075BDB">
              <w:rPr>
                <w:rFonts w:eastAsiaTheme="minorEastAsia"/>
                <w:color w:val="000000" w:themeColor="text1"/>
                <w:sz w:val="18"/>
                <w:szCs w:val="18"/>
                <w:lang w:val="en-GB" w:eastAsia="zh-CN"/>
              </w:rPr>
              <w:t xml:space="preserve">We fail to see the </w:t>
            </w:r>
            <w:r>
              <w:rPr>
                <w:rFonts w:eastAsiaTheme="minorEastAsia"/>
                <w:color w:val="000000" w:themeColor="text1"/>
                <w:sz w:val="18"/>
                <w:szCs w:val="18"/>
                <w:lang w:val="en-GB" w:eastAsia="zh-CN"/>
              </w:rPr>
              <w:t>use case and necessity</w:t>
            </w:r>
            <w:r w:rsidRPr="00075BDB">
              <w:rPr>
                <w:rFonts w:eastAsiaTheme="minorEastAsia"/>
                <w:color w:val="000000" w:themeColor="text1"/>
                <w:sz w:val="18"/>
                <w:szCs w:val="18"/>
                <w:lang w:val="en-GB" w:eastAsia="zh-CN"/>
              </w:rPr>
              <w:t xml:space="preserve"> of support</w:t>
            </w:r>
            <w:r>
              <w:rPr>
                <w:rFonts w:eastAsiaTheme="minorEastAsia"/>
                <w:color w:val="000000" w:themeColor="text1"/>
                <w:sz w:val="18"/>
                <w:szCs w:val="18"/>
                <w:lang w:val="en-GB" w:eastAsia="zh-CN"/>
              </w:rPr>
              <w:t>ing</w:t>
            </w:r>
            <w:r w:rsidRPr="00075BDB">
              <w:rPr>
                <w:rFonts w:eastAsiaTheme="minorEastAsia"/>
                <w:color w:val="000000" w:themeColor="text1"/>
                <w:sz w:val="18"/>
                <w:szCs w:val="18"/>
                <w:lang w:val="en-GB" w:eastAsia="zh-CN"/>
              </w:rPr>
              <w:t xml:space="preserve"> L1-SINR </w:t>
            </w:r>
            <w:r>
              <w:rPr>
                <w:rFonts w:eastAsiaTheme="minorEastAsia"/>
                <w:color w:val="000000" w:themeColor="text1"/>
                <w:sz w:val="18"/>
                <w:szCs w:val="18"/>
                <w:lang w:val="en-GB" w:eastAsia="zh-CN"/>
              </w:rPr>
              <w:t>in addition to L1-RSRP, and we think it is proper to postpone this discussion and focus on other critical issues at first.</w:t>
            </w:r>
          </w:p>
          <w:p w14:paraId="1CF1061D" w14:textId="77777777" w:rsidR="00453734" w:rsidRDefault="00453734" w:rsidP="00C917B2">
            <w:pPr>
              <w:overflowPunct w:val="0"/>
              <w:autoSpaceDE w:val="0"/>
              <w:autoSpaceDN w:val="0"/>
              <w:adjustRightInd w:val="0"/>
              <w:textAlignment w:val="baseline"/>
              <w:rPr>
                <w:rFonts w:eastAsiaTheme="minorEastAsia"/>
                <w:color w:val="000000" w:themeColor="text1"/>
                <w:sz w:val="18"/>
                <w:szCs w:val="18"/>
                <w:lang w:val="en-GB" w:eastAsia="zh-CN"/>
              </w:rPr>
            </w:pPr>
          </w:p>
          <w:p w14:paraId="65843F1B" w14:textId="77777777" w:rsidR="00453734" w:rsidRPr="00853EA9" w:rsidRDefault="00453734" w:rsidP="00C917B2">
            <w:pPr>
              <w:overflowPunct w:val="0"/>
              <w:autoSpaceDE w:val="0"/>
              <w:autoSpaceDN w:val="0"/>
              <w:adjustRightInd w:val="0"/>
              <w:textAlignment w:val="baseline"/>
              <w:rPr>
                <w:rFonts w:eastAsiaTheme="minorEastAsia"/>
                <w:color w:val="000000" w:themeColor="text1"/>
                <w:sz w:val="18"/>
                <w:szCs w:val="18"/>
                <w:lang w:val="en-GB" w:eastAsia="zh-CN"/>
              </w:rPr>
            </w:pPr>
            <w:r w:rsidRPr="00773B6D">
              <w:rPr>
                <w:rFonts w:eastAsiaTheme="minorEastAsia"/>
                <w:b/>
                <w:color w:val="000000" w:themeColor="text1"/>
                <w:sz w:val="18"/>
                <w:szCs w:val="18"/>
                <w:lang w:val="en-GB" w:eastAsia="zh-CN"/>
              </w:rPr>
              <w:t xml:space="preserve">Proposal </w:t>
            </w:r>
            <w:r>
              <w:rPr>
                <w:rFonts w:eastAsiaTheme="minorEastAsia"/>
                <w:b/>
                <w:color w:val="000000" w:themeColor="text1"/>
                <w:sz w:val="18"/>
                <w:szCs w:val="18"/>
                <w:lang w:val="en-GB" w:eastAsia="zh-CN"/>
              </w:rPr>
              <w:t>2</w:t>
            </w:r>
            <w:r w:rsidRPr="00773B6D">
              <w:rPr>
                <w:rFonts w:eastAsiaTheme="minorEastAsia"/>
                <w:b/>
                <w:color w:val="000000" w:themeColor="text1"/>
                <w:sz w:val="18"/>
                <w:szCs w:val="18"/>
                <w:lang w:val="en-GB" w:eastAsia="zh-CN"/>
              </w:rPr>
              <w:t>.</w:t>
            </w:r>
            <w:r>
              <w:rPr>
                <w:rFonts w:eastAsiaTheme="minorEastAsia"/>
                <w:b/>
                <w:color w:val="000000" w:themeColor="text1"/>
                <w:sz w:val="18"/>
                <w:szCs w:val="18"/>
                <w:lang w:val="en-GB" w:eastAsia="zh-CN"/>
              </w:rPr>
              <w:t>4</w:t>
            </w:r>
            <w:r w:rsidRPr="00773B6D">
              <w:rPr>
                <w:rFonts w:eastAsiaTheme="minorEastAsia"/>
                <w:b/>
                <w:color w:val="000000" w:themeColor="text1"/>
                <w:sz w:val="18"/>
                <w:szCs w:val="18"/>
                <w:lang w:val="en-GB" w:eastAsia="zh-CN"/>
              </w:rPr>
              <w:t>:</w:t>
            </w:r>
            <w:r>
              <w:rPr>
                <w:rFonts w:eastAsiaTheme="minorEastAsia"/>
                <w:color w:val="000000" w:themeColor="text1"/>
                <w:sz w:val="18"/>
                <w:szCs w:val="18"/>
                <w:lang w:val="en-GB" w:eastAsia="zh-CN"/>
              </w:rPr>
              <w:t xml:space="preserve"> Do not support additional events, we think Event-2 only is sufficient for the motivation of UEIBR. For Event-1, if there is no new beam is better than current beam, UEIBR is meaningless to any further NW-controlled beam management. For Event-3/4/5, gNB cannot foresee/pre-configure the threshold of new beam. </w:t>
            </w:r>
            <w:proofErr w:type="gramStart"/>
            <w:r>
              <w:rPr>
                <w:rFonts w:eastAsiaTheme="minorEastAsia"/>
                <w:color w:val="000000" w:themeColor="text1"/>
                <w:sz w:val="18"/>
                <w:szCs w:val="18"/>
                <w:lang w:val="en-GB" w:eastAsia="zh-CN"/>
              </w:rPr>
              <w:t>Beside,</w:t>
            </w:r>
            <w:proofErr w:type="gramEnd"/>
            <w:r>
              <w:rPr>
                <w:rFonts w:eastAsiaTheme="minorEastAsia"/>
                <w:color w:val="000000" w:themeColor="text1"/>
                <w:sz w:val="18"/>
                <w:szCs w:val="18"/>
                <w:lang w:val="en-GB" w:eastAsia="zh-CN"/>
              </w:rPr>
              <w:t xml:space="preserve"> for Event-5, what’s the differentiation of Event-2? For Event-6, the use case is quite unclear.</w:t>
            </w:r>
          </w:p>
        </w:tc>
      </w:tr>
      <w:tr w:rsidR="00D15C73" w14:paraId="21D9CF7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B4241C8" w14:textId="0C69CC5E" w:rsidR="00D15C73" w:rsidRDefault="00D15C73" w:rsidP="00D15C73">
            <w:pPr>
              <w:snapToGrid w:val="0"/>
              <w:rPr>
                <w:rFonts w:eastAsiaTheme="minorEastAsia"/>
                <w:color w:val="000000" w:themeColor="text1"/>
                <w:sz w:val="18"/>
                <w:szCs w:val="18"/>
                <w:lang w:eastAsia="zh-CN"/>
              </w:rPr>
            </w:pPr>
            <w:r>
              <w:rPr>
                <w:rFonts w:hint="eastAsia"/>
                <w:color w:val="000000" w:themeColor="text1"/>
                <w:sz w:val="18"/>
                <w:szCs w:val="18"/>
                <w:lang w:eastAsia="zh-CN"/>
              </w:rPr>
              <w:t>Fujitsu</w:t>
            </w:r>
          </w:p>
        </w:tc>
        <w:tc>
          <w:tcPr>
            <w:tcW w:w="8479" w:type="dxa"/>
            <w:tcBorders>
              <w:top w:val="single" w:sz="4" w:space="0" w:color="auto"/>
              <w:left w:val="single" w:sz="4" w:space="0" w:color="auto"/>
              <w:bottom w:val="single" w:sz="4" w:space="0" w:color="auto"/>
              <w:right w:val="single" w:sz="4" w:space="0" w:color="auto"/>
            </w:tcBorders>
          </w:tcPr>
          <w:p w14:paraId="57E25B6A" w14:textId="440636FE" w:rsidR="00D15C73" w:rsidRDefault="00D15C73" w:rsidP="00D15C73">
            <w:pPr>
              <w:overflowPunct w:val="0"/>
              <w:autoSpaceDE w:val="0"/>
              <w:autoSpaceDN w:val="0"/>
              <w:adjustRightInd w:val="0"/>
              <w:textAlignment w:val="baseline"/>
              <w:rPr>
                <w:color w:val="000000" w:themeColor="text1"/>
                <w:sz w:val="18"/>
                <w:szCs w:val="18"/>
                <w:lang w:eastAsia="zh-CN"/>
              </w:rPr>
            </w:pPr>
            <w:r w:rsidRPr="00773B6D">
              <w:rPr>
                <w:rFonts w:eastAsiaTheme="minorEastAsia"/>
                <w:b/>
                <w:color w:val="000000" w:themeColor="text1"/>
                <w:sz w:val="18"/>
                <w:szCs w:val="18"/>
                <w:lang w:val="en-GB" w:eastAsia="zh-CN"/>
              </w:rPr>
              <w:t xml:space="preserve">Proposal </w:t>
            </w:r>
            <w:r>
              <w:rPr>
                <w:rFonts w:eastAsiaTheme="minorEastAsia" w:hint="eastAsia"/>
                <w:b/>
                <w:color w:val="000000" w:themeColor="text1"/>
                <w:sz w:val="18"/>
                <w:szCs w:val="18"/>
                <w:lang w:val="en-GB" w:eastAsia="zh-CN"/>
              </w:rPr>
              <w:t>2</w:t>
            </w:r>
            <w:r w:rsidRPr="00773B6D">
              <w:rPr>
                <w:rFonts w:eastAsiaTheme="minorEastAsia"/>
                <w:b/>
                <w:color w:val="000000" w:themeColor="text1"/>
                <w:sz w:val="18"/>
                <w:szCs w:val="18"/>
                <w:lang w:val="en-GB" w:eastAsia="zh-CN"/>
              </w:rPr>
              <w:t>.1</w:t>
            </w:r>
            <w:r>
              <w:rPr>
                <w:rFonts w:eastAsiaTheme="minorEastAsia" w:hint="eastAsia"/>
                <w:b/>
                <w:color w:val="000000" w:themeColor="text1"/>
                <w:sz w:val="18"/>
                <w:szCs w:val="18"/>
                <w:lang w:val="en-GB" w:eastAsia="zh-CN"/>
              </w:rPr>
              <w:t>, 2.2, 2.3, 2.4</w:t>
            </w:r>
            <w:r w:rsidRPr="00773B6D">
              <w:rPr>
                <w:rFonts w:eastAsiaTheme="minorEastAsia"/>
                <w:b/>
                <w:color w:val="000000" w:themeColor="text1"/>
                <w:sz w:val="18"/>
                <w:szCs w:val="18"/>
                <w:lang w:val="en-GB" w:eastAsia="zh-CN"/>
              </w:rPr>
              <w:t>:</w:t>
            </w:r>
            <w:r>
              <w:rPr>
                <w:rFonts w:eastAsiaTheme="minorEastAsia"/>
                <w:color w:val="000000" w:themeColor="text1"/>
                <w:sz w:val="18"/>
                <w:szCs w:val="18"/>
                <w:lang w:val="en-GB" w:eastAsia="zh-CN"/>
              </w:rPr>
              <w:t xml:space="preserve"> Support.</w:t>
            </w:r>
          </w:p>
        </w:tc>
      </w:tr>
      <w:tr w:rsidR="00572345" w14:paraId="220BF77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BF8FFE4" w14:textId="3E3C44DD" w:rsidR="00572345" w:rsidRDefault="00572345" w:rsidP="00572345">
            <w:pPr>
              <w:snapToGrid w:val="0"/>
              <w:rPr>
                <w:color w:val="0000FF"/>
                <w:sz w:val="18"/>
                <w:szCs w:val="18"/>
              </w:rPr>
            </w:pPr>
            <w:r>
              <w:rPr>
                <w:rFonts w:eastAsiaTheme="minorEastAsia"/>
                <w:color w:val="000000" w:themeColor="text1"/>
                <w:sz w:val="18"/>
                <w:szCs w:val="18"/>
                <w:lang w:eastAsia="zh-CN"/>
              </w:rPr>
              <w:t>Nokia</w:t>
            </w:r>
          </w:p>
        </w:tc>
        <w:tc>
          <w:tcPr>
            <w:tcW w:w="8479" w:type="dxa"/>
            <w:tcBorders>
              <w:top w:val="single" w:sz="4" w:space="0" w:color="auto"/>
              <w:left w:val="single" w:sz="4" w:space="0" w:color="auto"/>
              <w:bottom w:val="single" w:sz="4" w:space="0" w:color="auto"/>
              <w:right w:val="single" w:sz="4" w:space="0" w:color="auto"/>
            </w:tcBorders>
          </w:tcPr>
          <w:p w14:paraId="292AAC80" w14:textId="77777777" w:rsidR="00572345" w:rsidRDefault="00572345" w:rsidP="00572345">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Proposal 2.1: OK, even that the overall proposal could be simplified to refer mainly to the reporting of measurement values and not go to some other level of detail which might not be comfortable to everybody.</w:t>
            </w:r>
          </w:p>
          <w:p w14:paraId="652878A6" w14:textId="77777777" w:rsidR="00572345" w:rsidRDefault="00572345" w:rsidP="00572345">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 xml:space="preserve">Proposal 2.2: OK to go for the support of semi-persistent but not sure we really need to dismiss aperiodic as no consensus. Not agreeing on aperiodic should be also an option if others have more insights to bring in a next meeting to show the merit of aperiodic. </w:t>
            </w:r>
          </w:p>
          <w:p w14:paraId="5CA96373" w14:textId="77777777" w:rsidR="00572345" w:rsidRDefault="00572345" w:rsidP="00572345">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Proposal 2.3 OK</w:t>
            </w:r>
          </w:p>
          <w:p w14:paraId="5A7DAABD" w14:textId="6959293D" w:rsidR="00572345" w:rsidRDefault="00572345" w:rsidP="00572345">
            <w:pPr>
              <w:overflowPunct w:val="0"/>
              <w:autoSpaceDE w:val="0"/>
              <w:autoSpaceDN w:val="0"/>
              <w:adjustRightInd w:val="0"/>
              <w:textAlignment w:val="baseline"/>
              <w:rPr>
                <w:color w:val="0000FF"/>
                <w:sz w:val="18"/>
                <w:szCs w:val="18"/>
              </w:rPr>
            </w:pPr>
            <w:r>
              <w:rPr>
                <w:color w:val="000000" w:themeColor="text1"/>
                <w:sz w:val="18"/>
                <w:szCs w:val="18"/>
                <w:lang w:eastAsia="zh-CN"/>
              </w:rPr>
              <w:lastRenderedPageBreak/>
              <w:t>Proposal 2.4 no need to discuss this issue at this stage.</w:t>
            </w:r>
          </w:p>
        </w:tc>
      </w:tr>
      <w:tr w:rsidR="00D15C73" w14:paraId="1911790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819D333" w14:textId="44D3B7D7" w:rsidR="00D15C73" w:rsidRDefault="00D15C73" w:rsidP="00D15C73">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21C837CD" w14:textId="2B5A5DF8" w:rsidR="00D15C73" w:rsidRPr="008462BD" w:rsidRDefault="00D15C73" w:rsidP="00D15C73">
            <w:pPr>
              <w:snapToGrid w:val="0"/>
              <w:rPr>
                <w:b/>
                <w:bCs/>
                <w:color w:val="000000" w:themeColor="text1"/>
                <w:sz w:val="18"/>
                <w:szCs w:val="18"/>
                <w:lang w:eastAsia="zh-CN"/>
              </w:rPr>
            </w:pPr>
          </w:p>
        </w:tc>
      </w:tr>
    </w:tbl>
    <w:p w14:paraId="02C8F242" w14:textId="77777777" w:rsidR="00DB0ED6" w:rsidRDefault="00DB0ED6">
      <w:pPr>
        <w:rPr>
          <w:rFonts w:eastAsia="Batang"/>
          <w:b/>
          <w:bCs/>
          <w:iCs/>
          <w:color w:val="000000" w:themeColor="text1"/>
          <w:sz w:val="20"/>
          <w:szCs w:val="20"/>
          <w:lang w:eastAsia="en-US"/>
        </w:rPr>
      </w:pPr>
    </w:p>
    <w:p w14:paraId="72027C6E" w14:textId="77777777" w:rsidR="00DB0ED6" w:rsidRDefault="0083555A">
      <w:pPr>
        <w:pStyle w:val="Heading2"/>
        <w:rPr>
          <w:sz w:val="24"/>
          <w:szCs w:val="18"/>
        </w:rPr>
      </w:pPr>
      <w:r>
        <w:rPr>
          <w:sz w:val="24"/>
          <w:szCs w:val="18"/>
        </w:rPr>
        <w:t>Issue 3 – UL signaling medium/container</w:t>
      </w:r>
    </w:p>
    <w:p w14:paraId="646C797A" w14:textId="77777777" w:rsidR="00DB0ED6" w:rsidRDefault="0083555A">
      <w:pPr>
        <w:pStyle w:val="Caption"/>
        <w:spacing w:before="240"/>
        <w:jc w:val="center"/>
      </w:pPr>
      <w:r>
        <w:t>Table 3-1 Summary for Issue 3</w:t>
      </w:r>
    </w:p>
    <w:tbl>
      <w:tblPr>
        <w:tblStyle w:val="TableGrid"/>
        <w:tblW w:w="9927" w:type="dxa"/>
        <w:tblLook w:val="04A0" w:firstRow="1" w:lastRow="0" w:firstColumn="1" w:lastColumn="0" w:noHBand="0" w:noVBand="1"/>
      </w:tblPr>
      <w:tblGrid>
        <w:gridCol w:w="525"/>
        <w:gridCol w:w="1736"/>
        <w:gridCol w:w="7666"/>
      </w:tblGrid>
      <w:tr w:rsidR="00DB0ED6" w14:paraId="3357A8EA" w14:textId="77777777">
        <w:trPr>
          <w:trHeight w:val="77"/>
        </w:trPr>
        <w:tc>
          <w:tcPr>
            <w:tcW w:w="5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7D3548" w14:textId="77777777" w:rsidR="00DB0ED6" w:rsidRDefault="0083555A">
            <w:pPr>
              <w:snapToGrid w:val="0"/>
              <w:jc w:val="both"/>
              <w:rPr>
                <w:b/>
                <w:sz w:val="18"/>
                <w:szCs w:val="18"/>
                <w:lang w:eastAsia="zh-CN"/>
              </w:rPr>
            </w:pPr>
            <w:r>
              <w:rPr>
                <w:b/>
                <w:sz w:val="18"/>
                <w:szCs w:val="18"/>
                <w:lang w:eastAsia="zh-CN"/>
              </w:rPr>
              <w:t>#</w:t>
            </w:r>
          </w:p>
        </w:tc>
        <w:tc>
          <w:tcPr>
            <w:tcW w:w="17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1DD94" w14:textId="77777777" w:rsidR="00DB0ED6" w:rsidRDefault="0083555A">
            <w:pPr>
              <w:snapToGrid w:val="0"/>
              <w:jc w:val="both"/>
              <w:rPr>
                <w:b/>
                <w:sz w:val="18"/>
                <w:szCs w:val="18"/>
                <w:lang w:eastAsia="zh-CN"/>
              </w:rPr>
            </w:pPr>
            <w:r>
              <w:rPr>
                <w:b/>
                <w:sz w:val="18"/>
                <w:szCs w:val="18"/>
                <w:lang w:eastAsia="zh-CN"/>
              </w:rPr>
              <w:t>Issue</w:t>
            </w:r>
          </w:p>
        </w:tc>
        <w:tc>
          <w:tcPr>
            <w:tcW w:w="7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4E491E" w14:textId="77777777" w:rsidR="00DB0ED6" w:rsidRDefault="0083555A">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DB0ED6" w14:paraId="08B699B7" w14:textId="77777777">
        <w:trPr>
          <w:trHeight w:val="710"/>
        </w:trPr>
        <w:tc>
          <w:tcPr>
            <w:tcW w:w="525" w:type="dxa"/>
            <w:tcBorders>
              <w:top w:val="single" w:sz="4" w:space="0" w:color="auto"/>
              <w:left w:val="single" w:sz="4" w:space="0" w:color="auto"/>
              <w:bottom w:val="single" w:sz="4" w:space="0" w:color="auto"/>
              <w:right w:val="single" w:sz="4" w:space="0" w:color="auto"/>
            </w:tcBorders>
          </w:tcPr>
          <w:p w14:paraId="44F7E882" w14:textId="5A7B1DA4" w:rsidR="00DB0ED6" w:rsidRDefault="00943990">
            <w:pPr>
              <w:snapToGrid w:val="0"/>
              <w:rPr>
                <w:color w:val="000000" w:themeColor="text1"/>
                <w:sz w:val="18"/>
                <w:szCs w:val="18"/>
              </w:rPr>
            </w:pPr>
            <w:r>
              <w:rPr>
                <w:color w:val="000000" w:themeColor="text1"/>
                <w:sz w:val="18"/>
                <w:szCs w:val="18"/>
              </w:rPr>
              <w:t>3.1</w:t>
            </w:r>
          </w:p>
        </w:tc>
        <w:tc>
          <w:tcPr>
            <w:tcW w:w="1736" w:type="dxa"/>
            <w:tcBorders>
              <w:top w:val="single" w:sz="4" w:space="0" w:color="auto"/>
              <w:left w:val="single" w:sz="4" w:space="0" w:color="auto"/>
              <w:bottom w:val="single" w:sz="4" w:space="0" w:color="auto"/>
              <w:right w:val="single" w:sz="4" w:space="0" w:color="auto"/>
            </w:tcBorders>
          </w:tcPr>
          <w:p w14:paraId="759F9DD9" w14:textId="28B24A7F" w:rsidR="00DB0ED6" w:rsidRDefault="00943990">
            <w:pPr>
              <w:contextualSpacing/>
              <w:rPr>
                <w:sz w:val="18"/>
                <w:szCs w:val="18"/>
              </w:rPr>
            </w:pPr>
            <w:r>
              <w:rPr>
                <w:sz w:val="18"/>
                <w:szCs w:val="18"/>
              </w:rPr>
              <w:t>General</w:t>
            </w:r>
            <w:r w:rsidR="00486025">
              <w:rPr>
                <w:sz w:val="18"/>
                <w:szCs w:val="18"/>
              </w:rPr>
              <w:t xml:space="preserve"> framework for </w:t>
            </w:r>
            <w:r w:rsidR="00486025" w:rsidRPr="00486025">
              <w:rPr>
                <w:sz w:val="18"/>
                <w:szCs w:val="18"/>
              </w:rPr>
              <w:t>UL signaling medium/container</w:t>
            </w:r>
          </w:p>
        </w:tc>
        <w:tc>
          <w:tcPr>
            <w:tcW w:w="7666" w:type="dxa"/>
            <w:tcBorders>
              <w:top w:val="single" w:sz="4" w:space="0" w:color="auto"/>
              <w:left w:val="single" w:sz="4" w:space="0" w:color="auto"/>
              <w:bottom w:val="single" w:sz="4" w:space="0" w:color="auto"/>
              <w:right w:val="single" w:sz="4" w:space="0" w:color="auto"/>
            </w:tcBorders>
          </w:tcPr>
          <w:p w14:paraId="2F879812" w14:textId="69D02728" w:rsidR="004652AE" w:rsidRPr="00EF0679" w:rsidRDefault="004652AE" w:rsidP="004652AE">
            <w:pPr>
              <w:adjustRightInd w:val="0"/>
              <w:snapToGrid w:val="0"/>
              <w:rPr>
                <w:sz w:val="18"/>
                <w:szCs w:val="18"/>
                <w:highlight w:val="green"/>
                <w:lang w:eastAsia="zh-CN"/>
              </w:rPr>
            </w:pPr>
            <w:r>
              <w:rPr>
                <w:sz w:val="18"/>
                <w:szCs w:val="18"/>
                <w:highlight w:val="green"/>
                <w:lang w:eastAsia="zh-CN"/>
              </w:rPr>
              <w:t>[116bis]</w:t>
            </w:r>
            <w:r w:rsidR="0057421C">
              <w:rPr>
                <w:sz w:val="18"/>
                <w:szCs w:val="18"/>
                <w:highlight w:val="green"/>
                <w:lang w:eastAsia="zh-CN"/>
              </w:rPr>
              <w:t xml:space="preserve"> </w:t>
            </w:r>
            <w:r>
              <w:rPr>
                <w:rFonts w:hint="eastAsia"/>
                <w:sz w:val="18"/>
                <w:szCs w:val="18"/>
                <w:highlight w:val="green"/>
                <w:lang w:eastAsia="zh-CN"/>
              </w:rPr>
              <w:t>A</w:t>
            </w:r>
            <w:r>
              <w:rPr>
                <w:sz w:val="18"/>
                <w:szCs w:val="18"/>
                <w:highlight w:val="green"/>
                <w:lang w:eastAsia="zh-CN"/>
              </w:rPr>
              <w:t>greement</w:t>
            </w:r>
          </w:p>
          <w:p w14:paraId="7FE1C6FF" w14:textId="77777777" w:rsidR="004652AE" w:rsidRPr="00DE00B6" w:rsidRDefault="004652AE" w:rsidP="004652AE">
            <w:pPr>
              <w:snapToGrid w:val="0"/>
              <w:rPr>
                <w:rFonts w:eastAsia="Times New Roman"/>
                <w:color w:val="000000"/>
                <w:sz w:val="18"/>
                <w:szCs w:val="18"/>
                <w:lang w:eastAsia="zh-CN"/>
              </w:rPr>
            </w:pPr>
            <w:r w:rsidRPr="00DE00B6">
              <w:rPr>
                <w:rFonts w:eastAsia="Times New Roman"/>
                <w:color w:val="000000"/>
                <w:sz w:val="18"/>
                <w:szCs w:val="18"/>
                <w:lang w:eastAsia="zh-CN"/>
              </w:rPr>
              <w:t xml:space="preserve">On beam report transmission procedure for </w:t>
            </w:r>
            <w:r w:rsidRPr="00DE00B6">
              <w:rPr>
                <w:sz w:val="18"/>
                <w:szCs w:val="18"/>
              </w:rPr>
              <w:t>UE-initiated/event-driven beam report</w:t>
            </w:r>
            <w:r w:rsidRPr="00FF6F9E">
              <w:rPr>
                <w:rFonts w:eastAsia="Times New Roman"/>
                <w:color w:val="000000"/>
                <w:sz w:val="18"/>
                <w:szCs w:val="18"/>
                <w:lang w:eastAsia="zh-CN"/>
              </w:rPr>
              <w:t>ing,</w:t>
            </w:r>
            <w:r w:rsidRPr="00DE00B6">
              <w:rPr>
                <w:rFonts w:eastAsia="Times New Roman"/>
                <w:color w:val="000000"/>
                <w:sz w:val="18"/>
                <w:szCs w:val="18"/>
                <w:lang w:eastAsia="zh-CN"/>
              </w:rPr>
              <w:t> </w:t>
            </w:r>
            <w:r>
              <w:rPr>
                <w:rFonts w:eastAsia="Times New Roman"/>
                <w:color w:val="000000"/>
                <w:sz w:val="18"/>
                <w:szCs w:val="18"/>
                <w:lang w:eastAsia="zh-CN"/>
              </w:rPr>
              <w:t>following options are supported</w:t>
            </w:r>
            <w:r w:rsidRPr="00DE00B6">
              <w:rPr>
                <w:rFonts w:eastAsia="Times New Roman"/>
                <w:color w:val="FF0000"/>
                <w:sz w:val="18"/>
                <w:szCs w:val="18"/>
                <w:lang w:eastAsia="zh-CN"/>
              </w:rPr>
              <w:t>:</w:t>
            </w:r>
          </w:p>
          <w:p w14:paraId="139C2A63" w14:textId="77777777" w:rsidR="004652AE" w:rsidRDefault="004652AE" w:rsidP="004652AE">
            <w:pPr>
              <w:numPr>
                <w:ilvl w:val="0"/>
                <w:numId w:val="35"/>
              </w:numPr>
              <w:snapToGrid w:val="0"/>
              <w:rPr>
                <w:sz w:val="18"/>
                <w:szCs w:val="18"/>
              </w:rPr>
            </w:pPr>
            <w:bookmarkStart w:id="5" w:name="OLE_LINK25"/>
            <w:r>
              <w:rPr>
                <w:sz w:val="18"/>
                <w:szCs w:val="18"/>
              </w:rPr>
              <w:t>Option-2 (dynamically scheduling UCI by gNB):</w:t>
            </w:r>
          </w:p>
          <w:p w14:paraId="6912D448" w14:textId="77777777" w:rsidR="004652AE" w:rsidRDefault="004652AE" w:rsidP="004652AE">
            <w:pPr>
              <w:numPr>
                <w:ilvl w:val="1"/>
                <w:numId w:val="35"/>
              </w:numPr>
              <w:snapToGrid w:val="0"/>
              <w:rPr>
                <w:rFonts w:eastAsia="MS Mincho"/>
                <w:sz w:val="18"/>
                <w:szCs w:val="18"/>
                <w:lang w:eastAsia="ja-JP"/>
              </w:rPr>
            </w:pPr>
            <w:r>
              <w:rPr>
                <w:sz w:val="18"/>
                <w:szCs w:val="18"/>
              </w:rPr>
              <w:t xml:space="preserve">Step 1: UE transmits a first PUCCH (one-bit/multi-bit) to request a resource for a </w:t>
            </w:r>
            <w:r>
              <w:rPr>
                <w:color w:val="000000"/>
                <w:sz w:val="18"/>
                <w:szCs w:val="18"/>
                <w:lang w:eastAsia="zh-CN"/>
              </w:rPr>
              <w:t xml:space="preserve">second UL channel to carry beam </w:t>
            </w:r>
            <w:r>
              <w:rPr>
                <w:sz w:val="18"/>
                <w:szCs w:val="18"/>
                <w:lang w:eastAsia="zh-CN"/>
              </w:rPr>
              <w:t>report</w:t>
            </w:r>
          </w:p>
          <w:p w14:paraId="1266B077" w14:textId="77777777" w:rsidR="004652AE" w:rsidRDefault="004652AE" w:rsidP="004652AE">
            <w:pPr>
              <w:numPr>
                <w:ilvl w:val="2"/>
                <w:numId w:val="35"/>
              </w:numPr>
              <w:snapToGrid w:val="0"/>
              <w:jc w:val="both"/>
              <w:rPr>
                <w:rFonts w:eastAsia="MS Mincho"/>
                <w:sz w:val="18"/>
                <w:szCs w:val="18"/>
                <w:lang w:eastAsia="ja-JP"/>
              </w:rPr>
            </w:pPr>
            <w:r>
              <w:rPr>
                <w:rFonts w:eastAsia="MS Mincho"/>
                <w:sz w:val="18"/>
                <w:szCs w:val="18"/>
                <w:lang w:eastAsia="ja-JP"/>
              </w:rPr>
              <w:t>FFS: Request format, e.g., SR or a new UCI type</w:t>
            </w:r>
            <w:r>
              <w:rPr>
                <w:sz w:val="18"/>
                <w:szCs w:val="18"/>
              </w:rPr>
              <w:t>.</w:t>
            </w:r>
          </w:p>
          <w:p w14:paraId="088C84B3" w14:textId="77777777" w:rsidR="004652AE" w:rsidRDefault="004652AE" w:rsidP="004652AE">
            <w:pPr>
              <w:numPr>
                <w:ilvl w:val="1"/>
                <w:numId w:val="35"/>
              </w:numPr>
              <w:snapToGrid w:val="0"/>
              <w:rPr>
                <w:rFonts w:eastAsia="MS Mincho"/>
                <w:sz w:val="18"/>
                <w:szCs w:val="18"/>
                <w:lang w:eastAsia="ja-JP"/>
              </w:rPr>
            </w:pPr>
            <w:r w:rsidRPr="00E00587">
              <w:rPr>
                <w:color w:val="000000"/>
                <w:sz w:val="18"/>
                <w:szCs w:val="18"/>
              </w:rPr>
              <w:t xml:space="preserve">Step 2: UE detects the DCI format to indicate </w:t>
            </w:r>
            <w:r>
              <w:rPr>
                <w:sz w:val="18"/>
                <w:szCs w:val="18"/>
              </w:rPr>
              <w:t xml:space="preserve">a resource for a </w:t>
            </w:r>
            <w:r>
              <w:rPr>
                <w:color w:val="000000"/>
                <w:sz w:val="18"/>
                <w:szCs w:val="18"/>
                <w:lang w:eastAsia="zh-CN"/>
              </w:rPr>
              <w:t>second UL channel to carry beam report</w:t>
            </w:r>
            <w:r w:rsidRPr="00E00587">
              <w:rPr>
                <w:color w:val="000000"/>
                <w:sz w:val="18"/>
                <w:szCs w:val="18"/>
              </w:rPr>
              <w:t xml:space="preserve">. </w:t>
            </w:r>
          </w:p>
          <w:p w14:paraId="11CB74BD" w14:textId="77777777" w:rsidR="004652AE" w:rsidRDefault="004652AE" w:rsidP="004652AE">
            <w:pPr>
              <w:numPr>
                <w:ilvl w:val="1"/>
                <w:numId w:val="35"/>
              </w:numPr>
              <w:snapToGrid w:val="0"/>
              <w:rPr>
                <w:sz w:val="18"/>
                <w:szCs w:val="18"/>
              </w:rPr>
            </w:pPr>
            <w:r w:rsidRPr="00E00587">
              <w:rPr>
                <w:color w:val="000000"/>
                <w:sz w:val="18"/>
                <w:szCs w:val="18"/>
              </w:rPr>
              <w:t xml:space="preserve">Step 3: Beam report is transmitted </w:t>
            </w:r>
            <w:r>
              <w:rPr>
                <w:sz w:val="18"/>
                <w:szCs w:val="18"/>
              </w:rPr>
              <w:t>in second UL channel.</w:t>
            </w:r>
          </w:p>
          <w:p w14:paraId="454A227E" w14:textId="77777777" w:rsidR="004652AE" w:rsidRDefault="004652AE" w:rsidP="004652AE">
            <w:pPr>
              <w:numPr>
                <w:ilvl w:val="2"/>
                <w:numId w:val="35"/>
              </w:numPr>
              <w:snapToGrid w:val="0"/>
              <w:rPr>
                <w:sz w:val="18"/>
                <w:szCs w:val="18"/>
              </w:rPr>
            </w:pPr>
            <w:r>
              <w:rPr>
                <w:sz w:val="18"/>
                <w:szCs w:val="18"/>
              </w:rPr>
              <w:t>FFS: Details on the second UL channel, e.g., whether the second UL channel is PUCCH, PUSCH or both</w:t>
            </w:r>
          </w:p>
          <w:p w14:paraId="481A1F94" w14:textId="77777777" w:rsidR="004652AE" w:rsidRDefault="004652AE" w:rsidP="004652AE">
            <w:pPr>
              <w:numPr>
                <w:ilvl w:val="1"/>
                <w:numId w:val="35"/>
              </w:numPr>
              <w:shd w:val="clear" w:color="auto" w:fill="FFFFFF"/>
              <w:snapToGrid w:val="0"/>
              <w:rPr>
                <w:rFonts w:eastAsia="Times New Roman"/>
                <w:sz w:val="18"/>
                <w:szCs w:val="18"/>
                <w:lang w:eastAsia="zh-CN"/>
              </w:rPr>
            </w:pPr>
            <w:r>
              <w:rPr>
                <w:sz w:val="18"/>
                <w:szCs w:val="18"/>
              </w:rPr>
              <w:t xml:space="preserve">This option is basic UE capability </w:t>
            </w:r>
            <w:r w:rsidRPr="00E5351C">
              <w:rPr>
                <w:rFonts w:eastAsia="Times New Roman"/>
                <w:sz w:val="18"/>
                <w:szCs w:val="18"/>
                <w:lang w:eastAsia="zh-CN"/>
              </w:rPr>
              <w:t xml:space="preserve">(i.e. all UE supporting </w:t>
            </w:r>
            <w:r w:rsidRPr="00E5351C">
              <w:rPr>
                <w:sz w:val="18"/>
                <w:szCs w:val="18"/>
              </w:rPr>
              <w:t xml:space="preserve">UE-initiated/event-driven beam reporting </w:t>
            </w:r>
            <w:r w:rsidRPr="00E5351C">
              <w:rPr>
                <w:rFonts w:hint="eastAsia"/>
                <w:sz w:val="18"/>
                <w:szCs w:val="18"/>
                <w:lang w:eastAsia="zh-CN"/>
              </w:rPr>
              <w:t>sho</w:t>
            </w:r>
            <w:r w:rsidRPr="00E5351C">
              <w:rPr>
                <w:sz w:val="18"/>
                <w:szCs w:val="18"/>
              </w:rPr>
              <w:t>uld support th</w:t>
            </w:r>
            <w:r>
              <w:rPr>
                <w:sz w:val="18"/>
                <w:szCs w:val="18"/>
              </w:rPr>
              <w:t>is</w:t>
            </w:r>
            <w:r w:rsidRPr="00E5351C">
              <w:rPr>
                <w:sz w:val="18"/>
                <w:szCs w:val="18"/>
              </w:rPr>
              <w:t xml:space="preserve"> feature</w:t>
            </w:r>
            <w:r w:rsidRPr="00E5351C">
              <w:rPr>
                <w:rFonts w:eastAsia="Times New Roman"/>
                <w:sz w:val="18"/>
                <w:szCs w:val="18"/>
                <w:lang w:eastAsia="zh-CN"/>
              </w:rPr>
              <w:t>).</w:t>
            </w:r>
          </w:p>
          <w:p w14:paraId="2D3A4882" w14:textId="77777777" w:rsidR="004652AE" w:rsidRPr="00E5351C" w:rsidRDefault="004652AE" w:rsidP="004652AE">
            <w:pPr>
              <w:numPr>
                <w:ilvl w:val="1"/>
                <w:numId w:val="35"/>
              </w:numPr>
              <w:shd w:val="clear" w:color="auto" w:fill="FFFFFF"/>
              <w:snapToGrid w:val="0"/>
              <w:rPr>
                <w:rFonts w:eastAsia="Times New Roman"/>
                <w:sz w:val="18"/>
                <w:szCs w:val="18"/>
                <w:lang w:eastAsia="zh-CN"/>
              </w:rPr>
            </w:pPr>
            <w:r>
              <w:rPr>
                <w:rFonts w:eastAsia="Times New Roman"/>
                <w:sz w:val="18"/>
                <w:szCs w:val="18"/>
                <w:lang w:eastAsia="zh-CN"/>
              </w:rPr>
              <w:t>No new DCI format is introduced.</w:t>
            </w:r>
          </w:p>
          <w:p w14:paraId="2FFC719A" w14:textId="77777777" w:rsidR="004652AE" w:rsidRDefault="004652AE" w:rsidP="004652AE">
            <w:pPr>
              <w:numPr>
                <w:ilvl w:val="0"/>
                <w:numId w:val="35"/>
              </w:numPr>
              <w:snapToGrid w:val="0"/>
              <w:jc w:val="both"/>
              <w:rPr>
                <w:sz w:val="18"/>
                <w:szCs w:val="18"/>
              </w:rPr>
            </w:pPr>
            <w:r>
              <w:rPr>
                <w:sz w:val="18"/>
                <w:szCs w:val="18"/>
              </w:rPr>
              <w:t>Option-3 (UCI in pre-configured resource(s) for second UL channel):</w:t>
            </w:r>
          </w:p>
          <w:p w14:paraId="029EFAA3" w14:textId="77777777" w:rsidR="004652AE" w:rsidRDefault="004652AE" w:rsidP="004652AE">
            <w:pPr>
              <w:numPr>
                <w:ilvl w:val="1"/>
                <w:numId w:val="35"/>
              </w:numPr>
              <w:snapToGrid w:val="0"/>
              <w:jc w:val="both"/>
              <w:rPr>
                <w:rFonts w:eastAsia="MS Mincho"/>
                <w:sz w:val="18"/>
                <w:szCs w:val="18"/>
                <w:lang w:eastAsia="ja-JP"/>
              </w:rPr>
            </w:pPr>
            <w:r>
              <w:rPr>
                <w:sz w:val="18"/>
                <w:szCs w:val="18"/>
              </w:rPr>
              <w:t xml:space="preserve">Step 1: UE transmits a first PUCCH (one-bit/multi-bit) </w:t>
            </w:r>
            <w:r>
              <w:rPr>
                <w:sz w:val="18"/>
                <w:szCs w:val="18"/>
                <w:lang w:eastAsia="zh-CN"/>
              </w:rPr>
              <w:t>notifying a second UL channel to carry beam report</w:t>
            </w:r>
          </w:p>
          <w:p w14:paraId="280202F4" w14:textId="77777777" w:rsidR="004652AE" w:rsidRDefault="004652AE" w:rsidP="004652AE">
            <w:pPr>
              <w:numPr>
                <w:ilvl w:val="2"/>
                <w:numId w:val="35"/>
              </w:numPr>
              <w:snapToGrid w:val="0"/>
              <w:jc w:val="both"/>
              <w:rPr>
                <w:rFonts w:eastAsia="MS Mincho"/>
                <w:sz w:val="18"/>
                <w:szCs w:val="18"/>
                <w:lang w:eastAsia="ja-JP"/>
              </w:rPr>
            </w:pPr>
            <w:r>
              <w:rPr>
                <w:rFonts w:eastAsia="MS Mincho"/>
                <w:sz w:val="18"/>
                <w:szCs w:val="18"/>
                <w:lang w:eastAsia="ja-JP"/>
              </w:rPr>
              <w:t>FFS: Notification format, e.g., SR or a new UCI type</w:t>
            </w:r>
            <w:r>
              <w:rPr>
                <w:sz w:val="18"/>
                <w:szCs w:val="18"/>
              </w:rPr>
              <w:t>.</w:t>
            </w:r>
          </w:p>
          <w:p w14:paraId="703805E9" w14:textId="77777777" w:rsidR="004652AE" w:rsidRDefault="004652AE" w:rsidP="004652AE">
            <w:pPr>
              <w:numPr>
                <w:ilvl w:val="1"/>
                <w:numId w:val="35"/>
              </w:numPr>
              <w:snapToGrid w:val="0"/>
              <w:jc w:val="both"/>
              <w:rPr>
                <w:sz w:val="18"/>
                <w:szCs w:val="18"/>
              </w:rPr>
            </w:pPr>
            <w:r>
              <w:rPr>
                <w:sz w:val="18"/>
                <w:szCs w:val="18"/>
              </w:rPr>
              <w:t xml:space="preserve">Step 2: UE transmits the beam report in the second UL channel. </w:t>
            </w:r>
          </w:p>
          <w:p w14:paraId="3047A020" w14:textId="77777777" w:rsidR="004652AE" w:rsidRDefault="004652AE" w:rsidP="004652AE">
            <w:pPr>
              <w:numPr>
                <w:ilvl w:val="2"/>
                <w:numId w:val="35"/>
              </w:numPr>
              <w:snapToGrid w:val="0"/>
              <w:rPr>
                <w:sz w:val="18"/>
                <w:szCs w:val="18"/>
              </w:rPr>
            </w:pPr>
            <w:r>
              <w:rPr>
                <w:sz w:val="18"/>
                <w:szCs w:val="18"/>
              </w:rPr>
              <w:t>FFS: Details on the second UL channel, e.g., whether the second UL channel is PUCCH, PUSCH or both</w:t>
            </w:r>
          </w:p>
          <w:p w14:paraId="46D6B56E" w14:textId="77777777" w:rsidR="004652AE" w:rsidRDefault="004652AE" w:rsidP="004652AE">
            <w:pPr>
              <w:numPr>
                <w:ilvl w:val="1"/>
                <w:numId w:val="35"/>
              </w:numPr>
              <w:snapToGrid w:val="0"/>
              <w:jc w:val="both"/>
              <w:rPr>
                <w:sz w:val="18"/>
                <w:szCs w:val="18"/>
              </w:rPr>
            </w:pPr>
            <w:r>
              <w:rPr>
                <w:sz w:val="18"/>
                <w:szCs w:val="18"/>
              </w:rPr>
              <w:t xml:space="preserve">The notification in Step1 is in a separate reporting instance from the beam report in Step 2. </w:t>
            </w:r>
          </w:p>
          <w:bookmarkEnd w:id="5"/>
          <w:p w14:paraId="35FB1394" w14:textId="77777777" w:rsidR="004652AE" w:rsidRDefault="004652AE" w:rsidP="004652AE">
            <w:pPr>
              <w:snapToGrid w:val="0"/>
              <w:rPr>
                <w:sz w:val="18"/>
                <w:szCs w:val="18"/>
              </w:rPr>
            </w:pPr>
            <w:r>
              <w:rPr>
                <w:sz w:val="18"/>
                <w:szCs w:val="18"/>
              </w:rPr>
              <w:t>FFS: Whether UE receives acknowledge information with response to each step for all options</w:t>
            </w:r>
          </w:p>
          <w:p w14:paraId="7C2AEDB4" w14:textId="77777777" w:rsidR="004652AE" w:rsidRPr="00E5351C" w:rsidRDefault="004652AE" w:rsidP="004652AE">
            <w:pPr>
              <w:shd w:val="clear" w:color="auto" w:fill="FFFFFF"/>
              <w:snapToGrid w:val="0"/>
              <w:rPr>
                <w:rFonts w:eastAsia="Times New Roman"/>
                <w:sz w:val="18"/>
                <w:szCs w:val="18"/>
                <w:lang w:eastAsia="zh-CN"/>
              </w:rPr>
            </w:pPr>
            <w:r w:rsidRPr="00E5351C">
              <w:rPr>
                <w:sz w:val="18"/>
                <w:szCs w:val="18"/>
              </w:rPr>
              <w:t>For above procedure</w:t>
            </w:r>
            <w:r>
              <w:rPr>
                <w:sz w:val="18"/>
                <w:szCs w:val="18"/>
              </w:rPr>
              <w:t>s</w:t>
            </w:r>
            <w:r w:rsidRPr="00E5351C">
              <w:rPr>
                <w:sz w:val="18"/>
                <w:szCs w:val="18"/>
              </w:rPr>
              <w:t xml:space="preserve">, </w:t>
            </w:r>
            <w:r w:rsidRPr="00E5351C">
              <w:rPr>
                <w:rFonts w:eastAsia="Times New Roman" w:hint="eastAsia"/>
                <w:sz w:val="18"/>
                <w:szCs w:val="18"/>
                <w:lang w:eastAsia="zh-CN"/>
              </w:rPr>
              <w:t>c</w:t>
            </w:r>
            <w:r w:rsidRPr="00E5351C">
              <w:rPr>
                <w:rFonts w:eastAsia="Times New Roman"/>
                <w:sz w:val="18"/>
                <w:szCs w:val="18"/>
                <w:lang w:eastAsia="zh-CN"/>
              </w:rPr>
              <w:t>ross</w:t>
            </w:r>
            <w:r w:rsidRPr="00E5351C">
              <w:rPr>
                <w:sz w:val="18"/>
                <w:szCs w:val="18"/>
                <w:lang w:eastAsia="zh-CN"/>
              </w:rPr>
              <w:t>-</w:t>
            </w:r>
            <w:r w:rsidRPr="00E5351C">
              <w:rPr>
                <w:rFonts w:hint="eastAsia"/>
                <w:sz w:val="18"/>
                <w:szCs w:val="18"/>
                <w:lang w:eastAsia="zh-CN"/>
              </w:rPr>
              <w:t>CC</w:t>
            </w:r>
            <w:r w:rsidRPr="00E5351C">
              <w:rPr>
                <w:sz w:val="18"/>
                <w:szCs w:val="18"/>
                <w:lang w:eastAsia="zh-CN"/>
              </w:rPr>
              <w:t xml:space="preserve"> beam reporting is supported</w:t>
            </w:r>
            <w:r>
              <w:rPr>
                <w:sz w:val="18"/>
                <w:szCs w:val="18"/>
                <w:lang w:eastAsia="zh-CN"/>
              </w:rPr>
              <w:t xml:space="preserve"> for both options</w:t>
            </w:r>
            <w:r w:rsidRPr="00E5351C">
              <w:rPr>
                <w:sz w:val="18"/>
                <w:szCs w:val="18"/>
                <w:lang w:eastAsia="zh-CN"/>
              </w:rPr>
              <w:t>.</w:t>
            </w:r>
          </w:p>
          <w:p w14:paraId="15EE0389" w14:textId="77777777" w:rsidR="004652AE" w:rsidRPr="00E5351C" w:rsidRDefault="004652AE" w:rsidP="004652AE">
            <w:pPr>
              <w:numPr>
                <w:ilvl w:val="0"/>
                <w:numId w:val="35"/>
              </w:numPr>
              <w:shd w:val="clear" w:color="auto" w:fill="FFFFFF"/>
              <w:snapToGrid w:val="0"/>
              <w:rPr>
                <w:rFonts w:eastAsia="Times New Roman"/>
                <w:sz w:val="18"/>
                <w:szCs w:val="18"/>
                <w:lang w:eastAsia="zh-CN"/>
              </w:rPr>
            </w:pPr>
            <w:r w:rsidRPr="00E5351C">
              <w:rPr>
                <w:rFonts w:eastAsia="Times New Roman"/>
                <w:sz w:val="18"/>
                <w:szCs w:val="18"/>
                <w:lang w:eastAsia="zh-CN"/>
              </w:rPr>
              <w:t>FFS: Details.</w:t>
            </w:r>
          </w:p>
          <w:p w14:paraId="79067B56" w14:textId="77777777" w:rsidR="00DB0ED6" w:rsidRPr="0002632F" w:rsidRDefault="00DB0ED6">
            <w:pPr>
              <w:snapToGrid w:val="0"/>
              <w:contextualSpacing/>
              <w:jc w:val="both"/>
              <w:rPr>
                <w:color w:val="3333FF"/>
                <w:sz w:val="18"/>
                <w:szCs w:val="18"/>
                <w:lang w:eastAsia="zh-CN"/>
              </w:rPr>
            </w:pPr>
          </w:p>
        </w:tc>
      </w:tr>
      <w:tr w:rsidR="0057421C" w14:paraId="68B5DBAD" w14:textId="77777777">
        <w:trPr>
          <w:trHeight w:val="710"/>
        </w:trPr>
        <w:tc>
          <w:tcPr>
            <w:tcW w:w="525" w:type="dxa"/>
            <w:tcBorders>
              <w:top w:val="single" w:sz="4" w:space="0" w:color="auto"/>
              <w:left w:val="single" w:sz="4" w:space="0" w:color="auto"/>
              <w:bottom w:val="single" w:sz="4" w:space="0" w:color="auto"/>
              <w:right w:val="single" w:sz="4" w:space="0" w:color="auto"/>
            </w:tcBorders>
          </w:tcPr>
          <w:p w14:paraId="5AC21BAA" w14:textId="7E85C420" w:rsidR="0057421C" w:rsidRDefault="0057421C">
            <w:pPr>
              <w:snapToGrid w:val="0"/>
              <w:rPr>
                <w:color w:val="000000" w:themeColor="text1"/>
                <w:sz w:val="18"/>
                <w:szCs w:val="18"/>
              </w:rPr>
            </w:pPr>
            <w:r>
              <w:rPr>
                <w:color w:val="000000" w:themeColor="text1"/>
                <w:sz w:val="18"/>
                <w:szCs w:val="18"/>
              </w:rPr>
              <w:t>3.</w:t>
            </w:r>
            <w:r w:rsidR="00943990">
              <w:rPr>
                <w:color w:val="000000" w:themeColor="text1"/>
                <w:sz w:val="18"/>
                <w:szCs w:val="18"/>
              </w:rPr>
              <w:t>2</w:t>
            </w:r>
          </w:p>
        </w:tc>
        <w:tc>
          <w:tcPr>
            <w:tcW w:w="1736" w:type="dxa"/>
            <w:tcBorders>
              <w:top w:val="single" w:sz="4" w:space="0" w:color="auto"/>
              <w:left w:val="single" w:sz="4" w:space="0" w:color="auto"/>
              <w:bottom w:val="single" w:sz="4" w:space="0" w:color="auto"/>
              <w:right w:val="single" w:sz="4" w:space="0" w:color="auto"/>
            </w:tcBorders>
          </w:tcPr>
          <w:p w14:paraId="63AC2C69" w14:textId="1125EC23" w:rsidR="0057421C" w:rsidRDefault="0057421C">
            <w:pPr>
              <w:contextualSpacing/>
              <w:rPr>
                <w:sz w:val="18"/>
                <w:szCs w:val="18"/>
                <w:lang w:eastAsia="zh-CN"/>
              </w:rPr>
            </w:pPr>
            <w:r>
              <w:rPr>
                <w:sz w:val="18"/>
                <w:szCs w:val="18"/>
                <w:lang w:eastAsia="zh-CN"/>
              </w:rPr>
              <w:t>First PUCCH</w:t>
            </w:r>
          </w:p>
        </w:tc>
        <w:tc>
          <w:tcPr>
            <w:tcW w:w="7666" w:type="dxa"/>
            <w:tcBorders>
              <w:top w:val="single" w:sz="4" w:space="0" w:color="auto"/>
              <w:left w:val="single" w:sz="4" w:space="0" w:color="auto"/>
              <w:bottom w:val="single" w:sz="4" w:space="0" w:color="auto"/>
              <w:right w:val="single" w:sz="4" w:space="0" w:color="auto"/>
            </w:tcBorders>
          </w:tcPr>
          <w:p w14:paraId="74DB8875" w14:textId="5754C2B9" w:rsidR="0057421C" w:rsidRDefault="0057421C" w:rsidP="004652AE">
            <w:pPr>
              <w:adjustRightInd w:val="0"/>
              <w:snapToGrid w:val="0"/>
              <w:rPr>
                <w:b/>
                <w:bCs/>
                <w:color w:val="000000" w:themeColor="text1"/>
                <w:sz w:val="18"/>
                <w:szCs w:val="18"/>
                <w:highlight w:val="yellow"/>
                <w:lang w:eastAsia="zh-CN"/>
              </w:rPr>
            </w:pPr>
            <w:r>
              <w:rPr>
                <w:b/>
                <w:color w:val="0000FF"/>
                <w:sz w:val="18"/>
                <w:szCs w:val="18"/>
              </w:rPr>
              <w:t>FL note</w:t>
            </w:r>
            <w:r>
              <w:rPr>
                <w:color w:val="0000FF"/>
                <w:sz w:val="18"/>
                <w:szCs w:val="18"/>
              </w:rPr>
              <w:t xml:space="preserve">: Based on companies’ input, we have the following alternatives for first PUCCH. </w:t>
            </w:r>
            <w:r w:rsidR="004A3A4C">
              <w:rPr>
                <w:color w:val="0000FF"/>
                <w:sz w:val="18"/>
                <w:szCs w:val="18"/>
              </w:rPr>
              <w:t xml:space="preserve">Initially, I think, majority companies prefer to have a unified solution for option2/3, and so hopefully we can achieve a unified solution. </w:t>
            </w:r>
          </w:p>
          <w:p w14:paraId="47C25242" w14:textId="77777777" w:rsidR="0057421C" w:rsidRDefault="0057421C" w:rsidP="004652AE">
            <w:pPr>
              <w:adjustRightInd w:val="0"/>
              <w:snapToGrid w:val="0"/>
              <w:rPr>
                <w:b/>
                <w:bCs/>
                <w:color w:val="000000" w:themeColor="text1"/>
                <w:sz w:val="18"/>
                <w:szCs w:val="18"/>
                <w:highlight w:val="yellow"/>
                <w:lang w:eastAsia="zh-CN"/>
              </w:rPr>
            </w:pPr>
          </w:p>
          <w:p w14:paraId="1C9EFA89" w14:textId="4304CC85" w:rsidR="0057421C" w:rsidRDefault="0057421C" w:rsidP="004652AE">
            <w:pPr>
              <w:adjustRightInd w:val="0"/>
              <w:snapToGrid w:val="0"/>
              <w:rPr>
                <w:color w:val="000000" w:themeColor="text1"/>
                <w:sz w:val="18"/>
                <w:szCs w:val="18"/>
                <w:lang w:eastAsia="zh-CN"/>
              </w:rPr>
            </w:pPr>
            <w:r>
              <w:rPr>
                <w:b/>
                <w:bCs/>
                <w:color w:val="000000" w:themeColor="text1"/>
                <w:sz w:val="18"/>
                <w:szCs w:val="18"/>
                <w:highlight w:val="yellow"/>
                <w:lang w:eastAsia="zh-CN"/>
              </w:rPr>
              <w:t>Proposal 3.</w:t>
            </w:r>
            <w:r w:rsidR="00943990">
              <w:rPr>
                <w:b/>
                <w:bCs/>
                <w:color w:val="000000" w:themeColor="text1"/>
                <w:sz w:val="18"/>
                <w:szCs w:val="18"/>
                <w:highlight w:val="yellow"/>
                <w:lang w:eastAsia="zh-CN"/>
              </w:rPr>
              <w:t>2</w:t>
            </w:r>
            <w:r>
              <w:rPr>
                <w:b/>
                <w:bCs/>
                <w:color w:val="000000" w:themeColor="text1"/>
                <w:sz w:val="18"/>
                <w:szCs w:val="18"/>
                <w:highlight w:val="yellow"/>
                <w:lang w:eastAsia="zh-CN"/>
              </w:rPr>
              <w:t>a</w:t>
            </w:r>
            <w:r>
              <w:rPr>
                <w:color w:val="000000" w:themeColor="text1"/>
                <w:sz w:val="18"/>
                <w:szCs w:val="18"/>
                <w:highlight w:val="yellow"/>
                <w:lang w:eastAsia="zh-CN"/>
              </w:rPr>
              <w:t>:</w:t>
            </w:r>
            <w:r>
              <w:rPr>
                <w:color w:val="000000" w:themeColor="text1"/>
                <w:sz w:val="18"/>
                <w:szCs w:val="18"/>
                <w:lang w:eastAsia="zh-CN"/>
              </w:rPr>
              <w:t xml:space="preserve"> On Option-2 (</w:t>
            </w:r>
            <w:r>
              <w:rPr>
                <w:sz w:val="18"/>
                <w:szCs w:val="18"/>
              </w:rPr>
              <w:t>dynamically scheduling UCI by gNB</w:t>
            </w:r>
            <w:r>
              <w:rPr>
                <w:color w:val="000000" w:themeColor="text1"/>
                <w:sz w:val="18"/>
                <w:szCs w:val="18"/>
                <w:lang w:eastAsia="zh-CN"/>
              </w:rPr>
              <w:t xml:space="preserve">) in UE-initiated/event-driven beam reporting, </w:t>
            </w:r>
            <w:r w:rsidR="00A17554">
              <w:rPr>
                <w:color w:val="000000" w:themeColor="text1"/>
                <w:sz w:val="18"/>
                <w:szCs w:val="18"/>
                <w:lang w:eastAsia="zh-CN"/>
              </w:rPr>
              <w:t>down-select the following alternatives for first PUCCH payload</w:t>
            </w:r>
            <w:r w:rsidR="00F52B12">
              <w:rPr>
                <w:color w:val="000000" w:themeColor="text1"/>
                <w:sz w:val="18"/>
                <w:szCs w:val="18"/>
                <w:lang w:eastAsia="zh-CN"/>
              </w:rPr>
              <w:t xml:space="preserve"> (i.e., the request </w:t>
            </w:r>
            <w:r w:rsidR="00F52B12">
              <w:rPr>
                <w:sz w:val="18"/>
                <w:szCs w:val="18"/>
              </w:rPr>
              <w:t>in step-1</w:t>
            </w:r>
            <w:r w:rsidR="00F52B12">
              <w:rPr>
                <w:color w:val="000000" w:themeColor="text1"/>
                <w:sz w:val="18"/>
                <w:szCs w:val="18"/>
                <w:lang w:eastAsia="zh-CN"/>
              </w:rPr>
              <w:t>)</w:t>
            </w:r>
            <w:r>
              <w:rPr>
                <w:color w:val="000000" w:themeColor="text1"/>
                <w:sz w:val="18"/>
                <w:szCs w:val="18"/>
                <w:lang w:eastAsia="zh-CN"/>
              </w:rPr>
              <w:t>:</w:t>
            </w:r>
          </w:p>
          <w:p w14:paraId="44A189DF" w14:textId="30B5380F" w:rsidR="0057421C" w:rsidRDefault="0057421C" w:rsidP="0057421C">
            <w:pPr>
              <w:numPr>
                <w:ilvl w:val="0"/>
                <w:numId w:val="35"/>
              </w:numPr>
              <w:snapToGrid w:val="0"/>
              <w:jc w:val="both"/>
              <w:rPr>
                <w:sz w:val="18"/>
                <w:szCs w:val="18"/>
              </w:rPr>
            </w:pPr>
            <w:r w:rsidRPr="0057421C">
              <w:rPr>
                <w:sz w:val="18"/>
                <w:szCs w:val="18"/>
              </w:rPr>
              <w:t xml:space="preserve">Alt-1: </w:t>
            </w:r>
            <w:r w:rsidR="004A3A4C">
              <w:rPr>
                <w:sz w:val="18"/>
                <w:szCs w:val="18"/>
              </w:rPr>
              <w:t>O</w:t>
            </w:r>
            <w:r w:rsidRPr="0057421C">
              <w:rPr>
                <w:sz w:val="18"/>
                <w:szCs w:val="18"/>
              </w:rPr>
              <w:t>ne-bit</w:t>
            </w:r>
            <w:r>
              <w:rPr>
                <w:sz w:val="18"/>
                <w:szCs w:val="18"/>
              </w:rPr>
              <w:t xml:space="preserve"> only</w:t>
            </w:r>
            <w:r w:rsidR="004A3A4C">
              <w:rPr>
                <w:sz w:val="18"/>
                <w:szCs w:val="18"/>
              </w:rPr>
              <w:t xml:space="preserve"> (i.e., SR-like) is included </w:t>
            </w:r>
          </w:p>
          <w:p w14:paraId="37D5BB59" w14:textId="0A37D311" w:rsidR="006E05A9" w:rsidRDefault="006E05A9" w:rsidP="006E05A9">
            <w:pPr>
              <w:numPr>
                <w:ilvl w:val="0"/>
                <w:numId w:val="35"/>
              </w:numPr>
              <w:snapToGrid w:val="0"/>
              <w:jc w:val="both"/>
              <w:rPr>
                <w:sz w:val="18"/>
                <w:szCs w:val="18"/>
              </w:rPr>
            </w:pPr>
            <w:r w:rsidRPr="0057421C">
              <w:rPr>
                <w:sz w:val="18"/>
                <w:szCs w:val="18"/>
              </w:rPr>
              <w:t xml:space="preserve">Alt-2: </w:t>
            </w:r>
            <w:r>
              <w:rPr>
                <w:sz w:val="18"/>
                <w:szCs w:val="18"/>
              </w:rPr>
              <w:t>Up to 2-</w:t>
            </w:r>
            <w:r w:rsidRPr="0057421C">
              <w:rPr>
                <w:sz w:val="18"/>
                <w:szCs w:val="18"/>
              </w:rPr>
              <w:t>bit</w:t>
            </w:r>
            <w:r>
              <w:rPr>
                <w:sz w:val="18"/>
                <w:szCs w:val="18"/>
              </w:rPr>
              <w:t xml:space="preserve"> (i.e., </w:t>
            </w:r>
            <w:r w:rsidR="009621A3">
              <w:rPr>
                <w:sz w:val="18"/>
                <w:szCs w:val="18"/>
              </w:rPr>
              <w:t xml:space="preserve">using PUCCH format 0 or </w:t>
            </w:r>
            <w:r w:rsidR="00982B4D">
              <w:rPr>
                <w:sz w:val="18"/>
                <w:szCs w:val="18"/>
              </w:rPr>
              <w:t>1</w:t>
            </w:r>
            <w:r>
              <w:rPr>
                <w:sz w:val="18"/>
                <w:szCs w:val="18"/>
              </w:rPr>
              <w:t xml:space="preserve">) is included. </w:t>
            </w:r>
          </w:p>
          <w:p w14:paraId="1D81234B" w14:textId="26A914A9" w:rsidR="006E05A9" w:rsidRPr="00592399" w:rsidRDefault="006E05A9" w:rsidP="006E05A9">
            <w:pPr>
              <w:numPr>
                <w:ilvl w:val="1"/>
                <w:numId w:val="35"/>
              </w:numPr>
              <w:snapToGrid w:val="0"/>
              <w:jc w:val="both"/>
              <w:rPr>
                <w:sz w:val="18"/>
                <w:szCs w:val="18"/>
              </w:rPr>
            </w:pPr>
            <w:r>
              <w:rPr>
                <w:sz w:val="18"/>
                <w:szCs w:val="18"/>
              </w:rPr>
              <w:t>FFS: Usage of up to 2-bit.</w:t>
            </w:r>
          </w:p>
          <w:p w14:paraId="3DE7BF89" w14:textId="232E4269" w:rsidR="0057421C" w:rsidRDefault="0057421C" w:rsidP="0057421C">
            <w:pPr>
              <w:numPr>
                <w:ilvl w:val="0"/>
                <w:numId w:val="35"/>
              </w:numPr>
              <w:snapToGrid w:val="0"/>
              <w:jc w:val="both"/>
              <w:rPr>
                <w:sz w:val="18"/>
                <w:szCs w:val="18"/>
              </w:rPr>
            </w:pPr>
            <w:r w:rsidRPr="0057421C">
              <w:rPr>
                <w:sz w:val="18"/>
                <w:szCs w:val="18"/>
              </w:rPr>
              <w:t>Alt-</w:t>
            </w:r>
            <w:r w:rsidR="006E05A9">
              <w:rPr>
                <w:sz w:val="18"/>
                <w:szCs w:val="18"/>
              </w:rPr>
              <w:t>3</w:t>
            </w:r>
            <w:r w:rsidRPr="0057421C">
              <w:rPr>
                <w:sz w:val="18"/>
                <w:szCs w:val="18"/>
              </w:rPr>
              <w:t xml:space="preserve">: </w:t>
            </w:r>
            <w:r w:rsidR="004A3A4C">
              <w:rPr>
                <w:sz w:val="18"/>
                <w:szCs w:val="18"/>
              </w:rPr>
              <w:t>Multi</w:t>
            </w:r>
            <w:r>
              <w:rPr>
                <w:sz w:val="18"/>
                <w:szCs w:val="18"/>
              </w:rPr>
              <w:t>-</w:t>
            </w:r>
            <w:r w:rsidRPr="0057421C">
              <w:rPr>
                <w:sz w:val="18"/>
                <w:szCs w:val="18"/>
              </w:rPr>
              <w:t>bit</w:t>
            </w:r>
            <w:r w:rsidR="004A3A4C">
              <w:rPr>
                <w:sz w:val="18"/>
                <w:szCs w:val="18"/>
              </w:rPr>
              <w:t xml:space="preserve"> (i.e., using PUCCH format 0~4) is included. </w:t>
            </w:r>
          </w:p>
          <w:p w14:paraId="7BB5625E" w14:textId="77777777" w:rsidR="006E05A9" w:rsidRPr="00592399" w:rsidRDefault="006E05A9" w:rsidP="006E05A9">
            <w:pPr>
              <w:numPr>
                <w:ilvl w:val="1"/>
                <w:numId w:val="35"/>
              </w:numPr>
              <w:snapToGrid w:val="0"/>
              <w:jc w:val="both"/>
              <w:rPr>
                <w:sz w:val="18"/>
                <w:szCs w:val="18"/>
              </w:rPr>
            </w:pPr>
            <w:r>
              <w:rPr>
                <w:sz w:val="18"/>
                <w:szCs w:val="18"/>
              </w:rPr>
              <w:t>FFS: Usage of multi-bit.</w:t>
            </w:r>
          </w:p>
          <w:p w14:paraId="273D4A8C" w14:textId="38D14623" w:rsidR="0057421C" w:rsidRDefault="0057421C" w:rsidP="0057421C">
            <w:pPr>
              <w:snapToGrid w:val="0"/>
              <w:jc w:val="both"/>
              <w:rPr>
                <w:sz w:val="18"/>
                <w:szCs w:val="18"/>
                <w:highlight w:val="green"/>
                <w:lang w:eastAsia="zh-CN"/>
              </w:rPr>
            </w:pPr>
          </w:p>
          <w:p w14:paraId="760F3518" w14:textId="49D95F85" w:rsidR="0057421C" w:rsidRDefault="0057421C" w:rsidP="0057421C">
            <w:pPr>
              <w:adjustRightInd w:val="0"/>
              <w:snapToGrid w:val="0"/>
              <w:rPr>
                <w:color w:val="000000" w:themeColor="text1"/>
                <w:sz w:val="18"/>
                <w:szCs w:val="18"/>
                <w:lang w:eastAsia="zh-CN"/>
              </w:rPr>
            </w:pPr>
            <w:r>
              <w:rPr>
                <w:b/>
                <w:bCs/>
                <w:color w:val="000000" w:themeColor="text1"/>
                <w:sz w:val="18"/>
                <w:szCs w:val="18"/>
                <w:highlight w:val="yellow"/>
                <w:lang w:eastAsia="zh-CN"/>
              </w:rPr>
              <w:t>Proposal 3.</w:t>
            </w:r>
            <w:r w:rsidR="00943990">
              <w:rPr>
                <w:b/>
                <w:bCs/>
                <w:color w:val="000000" w:themeColor="text1"/>
                <w:sz w:val="18"/>
                <w:szCs w:val="18"/>
                <w:highlight w:val="yellow"/>
                <w:lang w:eastAsia="zh-CN"/>
              </w:rPr>
              <w:t>2</w:t>
            </w:r>
            <w:r>
              <w:rPr>
                <w:b/>
                <w:bCs/>
                <w:color w:val="000000" w:themeColor="text1"/>
                <w:sz w:val="18"/>
                <w:szCs w:val="18"/>
                <w:highlight w:val="yellow"/>
                <w:lang w:eastAsia="zh-CN"/>
              </w:rPr>
              <w:t>b</w:t>
            </w:r>
            <w:r>
              <w:rPr>
                <w:color w:val="000000" w:themeColor="text1"/>
                <w:sz w:val="18"/>
                <w:szCs w:val="18"/>
                <w:highlight w:val="yellow"/>
                <w:lang w:eastAsia="zh-CN"/>
              </w:rPr>
              <w:t>:</w:t>
            </w:r>
            <w:r>
              <w:rPr>
                <w:color w:val="000000" w:themeColor="text1"/>
                <w:sz w:val="18"/>
                <w:szCs w:val="18"/>
                <w:lang w:eastAsia="zh-CN"/>
              </w:rPr>
              <w:t xml:space="preserve"> On Option-3 (</w:t>
            </w:r>
            <w:r>
              <w:rPr>
                <w:sz w:val="18"/>
                <w:szCs w:val="18"/>
              </w:rPr>
              <w:t>UCI in pre-configured resource(s) for second UL channel</w:t>
            </w:r>
            <w:r>
              <w:rPr>
                <w:color w:val="000000" w:themeColor="text1"/>
                <w:sz w:val="18"/>
                <w:szCs w:val="18"/>
                <w:lang w:eastAsia="zh-CN"/>
              </w:rPr>
              <w:t xml:space="preserve">) in UE-initiated/event-driven beam reporting, </w:t>
            </w:r>
            <w:r w:rsidR="00A17554">
              <w:rPr>
                <w:color w:val="000000" w:themeColor="text1"/>
                <w:sz w:val="18"/>
                <w:szCs w:val="18"/>
                <w:lang w:eastAsia="zh-CN"/>
              </w:rPr>
              <w:t>down-select the following alternatives for first PUCCH payload</w:t>
            </w:r>
            <w:r w:rsidR="00F52B12">
              <w:rPr>
                <w:color w:val="000000" w:themeColor="text1"/>
                <w:sz w:val="18"/>
                <w:szCs w:val="18"/>
                <w:lang w:eastAsia="zh-CN"/>
              </w:rPr>
              <w:t xml:space="preserve"> (i.e., the </w:t>
            </w:r>
            <w:r w:rsidR="00F52B12">
              <w:rPr>
                <w:sz w:val="18"/>
                <w:szCs w:val="18"/>
              </w:rPr>
              <w:t>notification in step-1</w:t>
            </w:r>
            <w:r w:rsidR="00F52B12">
              <w:rPr>
                <w:color w:val="000000" w:themeColor="text1"/>
                <w:sz w:val="18"/>
                <w:szCs w:val="18"/>
                <w:lang w:eastAsia="zh-CN"/>
              </w:rPr>
              <w:t>)</w:t>
            </w:r>
            <w:r w:rsidR="00A17554">
              <w:rPr>
                <w:color w:val="000000" w:themeColor="text1"/>
                <w:sz w:val="18"/>
                <w:szCs w:val="18"/>
                <w:lang w:eastAsia="zh-CN"/>
              </w:rPr>
              <w:t>:</w:t>
            </w:r>
          </w:p>
          <w:p w14:paraId="00EF01AE" w14:textId="51AC766B" w:rsidR="004A3A4C" w:rsidRPr="0057421C" w:rsidRDefault="004A3A4C" w:rsidP="004A3A4C">
            <w:pPr>
              <w:numPr>
                <w:ilvl w:val="0"/>
                <w:numId w:val="35"/>
              </w:numPr>
              <w:snapToGrid w:val="0"/>
              <w:jc w:val="both"/>
              <w:rPr>
                <w:sz w:val="18"/>
                <w:szCs w:val="18"/>
              </w:rPr>
            </w:pPr>
            <w:r w:rsidRPr="0057421C">
              <w:rPr>
                <w:sz w:val="18"/>
                <w:szCs w:val="18"/>
              </w:rPr>
              <w:t xml:space="preserve">Alt-1: </w:t>
            </w:r>
            <w:r>
              <w:rPr>
                <w:sz w:val="18"/>
                <w:szCs w:val="18"/>
              </w:rPr>
              <w:t>O</w:t>
            </w:r>
            <w:r w:rsidRPr="0057421C">
              <w:rPr>
                <w:sz w:val="18"/>
                <w:szCs w:val="18"/>
              </w:rPr>
              <w:t>ne-bit</w:t>
            </w:r>
            <w:r>
              <w:rPr>
                <w:sz w:val="18"/>
                <w:szCs w:val="18"/>
              </w:rPr>
              <w:t xml:space="preserve"> only (i.e., SR-like) is included </w:t>
            </w:r>
          </w:p>
          <w:p w14:paraId="3D073DE4" w14:textId="52471B5E" w:rsidR="006E05A9" w:rsidRDefault="006E05A9" w:rsidP="006E05A9">
            <w:pPr>
              <w:numPr>
                <w:ilvl w:val="0"/>
                <w:numId w:val="35"/>
              </w:numPr>
              <w:snapToGrid w:val="0"/>
              <w:jc w:val="both"/>
              <w:rPr>
                <w:sz w:val="18"/>
                <w:szCs w:val="18"/>
              </w:rPr>
            </w:pPr>
            <w:r w:rsidRPr="0057421C">
              <w:rPr>
                <w:sz w:val="18"/>
                <w:szCs w:val="18"/>
              </w:rPr>
              <w:t xml:space="preserve">Alt-2: </w:t>
            </w:r>
            <w:r>
              <w:rPr>
                <w:sz w:val="18"/>
                <w:szCs w:val="18"/>
              </w:rPr>
              <w:t>Up to 2-</w:t>
            </w:r>
            <w:r w:rsidRPr="0057421C">
              <w:rPr>
                <w:sz w:val="18"/>
                <w:szCs w:val="18"/>
              </w:rPr>
              <w:t>bit</w:t>
            </w:r>
            <w:r>
              <w:rPr>
                <w:sz w:val="18"/>
                <w:szCs w:val="18"/>
              </w:rPr>
              <w:t xml:space="preserve"> (i.e., using PUCCH format 0 or </w:t>
            </w:r>
            <w:r w:rsidR="00C03A05">
              <w:rPr>
                <w:sz w:val="18"/>
                <w:szCs w:val="18"/>
              </w:rPr>
              <w:t>1</w:t>
            </w:r>
            <w:r>
              <w:rPr>
                <w:sz w:val="18"/>
                <w:szCs w:val="18"/>
              </w:rPr>
              <w:t xml:space="preserve">) is included. </w:t>
            </w:r>
          </w:p>
          <w:p w14:paraId="4F7C7E89" w14:textId="42F95E89" w:rsidR="0057421C" w:rsidRDefault="00592399" w:rsidP="0057421C">
            <w:pPr>
              <w:numPr>
                <w:ilvl w:val="1"/>
                <w:numId w:val="35"/>
              </w:numPr>
              <w:snapToGrid w:val="0"/>
              <w:jc w:val="both"/>
              <w:rPr>
                <w:sz w:val="18"/>
                <w:szCs w:val="18"/>
              </w:rPr>
            </w:pPr>
            <w:r>
              <w:rPr>
                <w:sz w:val="18"/>
                <w:szCs w:val="18"/>
              </w:rPr>
              <w:t xml:space="preserve">FFS: Usage of </w:t>
            </w:r>
            <w:r w:rsidR="006E05A9">
              <w:rPr>
                <w:sz w:val="18"/>
                <w:szCs w:val="18"/>
              </w:rPr>
              <w:t>up to 2</w:t>
            </w:r>
            <w:r>
              <w:rPr>
                <w:sz w:val="18"/>
                <w:szCs w:val="18"/>
              </w:rPr>
              <w:t>-bit.</w:t>
            </w:r>
          </w:p>
          <w:p w14:paraId="608476C9" w14:textId="6118F78B" w:rsidR="006E05A9" w:rsidRPr="0057421C" w:rsidRDefault="006E05A9" w:rsidP="006E05A9">
            <w:pPr>
              <w:numPr>
                <w:ilvl w:val="0"/>
                <w:numId w:val="35"/>
              </w:numPr>
              <w:snapToGrid w:val="0"/>
              <w:jc w:val="both"/>
              <w:rPr>
                <w:sz w:val="18"/>
                <w:szCs w:val="18"/>
              </w:rPr>
            </w:pPr>
            <w:r w:rsidRPr="0057421C">
              <w:rPr>
                <w:sz w:val="18"/>
                <w:szCs w:val="18"/>
              </w:rPr>
              <w:t>Alt-</w:t>
            </w:r>
            <w:r w:rsidR="002D635C">
              <w:rPr>
                <w:sz w:val="18"/>
                <w:szCs w:val="18"/>
              </w:rPr>
              <w:t>3</w:t>
            </w:r>
            <w:r w:rsidRPr="0057421C">
              <w:rPr>
                <w:sz w:val="18"/>
                <w:szCs w:val="18"/>
              </w:rPr>
              <w:t xml:space="preserve">: </w:t>
            </w:r>
            <w:r>
              <w:rPr>
                <w:sz w:val="18"/>
                <w:szCs w:val="18"/>
              </w:rPr>
              <w:t>Multi-</w:t>
            </w:r>
            <w:r w:rsidRPr="0057421C">
              <w:rPr>
                <w:sz w:val="18"/>
                <w:szCs w:val="18"/>
              </w:rPr>
              <w:t>bit</w:t>
            </w:r>
            <w:r>
              <w:rPr>
                <w:sz w:val="18"/>
                <w:szCs w:val="18"/>
              </w:rPr>
              <w:t xml:space="preserve"> (i.e., using PUCCH format 0~4) is included. </w:t>
            </w:r>
          </w:p>
          <w:p w14:paraId="2A141C0A" w14:textId="4ED104E4" w:rsidR="006E05A9" w:rsidRPr="001E1FB4" w:rsidRDefault="006E05A9" w:rsidP="001E1FB4">
            <w:pPr>
              <w:numPr>
                <w:ilvl w:val="1"/>
                <w:numId w:val="35"/>
              </w:numPr>
              <w:snapToGrid w:val="0"/>
              <w:jc w:val="both"/>
              <w:rPr>
                <w:sz w:val="18"/>
                <w:szCs w:val="18"/>
              </w:rPr>
            </w:pPr>
            <w:r>
              <w:rPr>
                <w:sz w:val="18"/>
                <w:szCs w:val="18"/>
              </w:rPr>
              <w:t>FFS: Usage of multi-bit.</w:t>
            </w:r>
          </w:p>
          <w:p w14:paraId="24E7D5C5" w14:textId="6D00AEF2" w:rsidR="00165F84" w:rsidRDefault="00165F84" w:rsidP="006E05A9">
            <w:pPr>
              <w:snapToGrid w:val="0"/>
              <w:ind w:left="1080"/>
              <w:jc w:val="both"/>
              <w:rPr>
                <w:sz w:val="18"/>
                <w:szCs w:val="18"/>
              </w:rPr>
            </w:pPr>
          </w:p>
          <w:p w14:paraId="30FA0615" w14:textId="73A48C4B" w:rsidR="00165F84" w:rsidRPr="00A7687D" w:rsidRDefault="00165F84" w:rsidP="00165F84">
            <w:pPr>
              <w:contextualSpacing/>
              <w:jc w:val="both"/>
              <w:rPr>
                <w:color w:val="FF0000"/>
                <w:sz w:val="18"/>
                <w:szCs w:val="18"/>
                <w:lang w:eastAsia="zh-CN"/>
              </w:rPr>
            </w:pPr>
            <w:r w:rsidRPr="00A7687D">
              <w:rPr>
                <w:color w:val="FF0000"/>
                <w:sz w:val="18"/>
                <w:szCs w:val="18"/>
                <w:lang w:eastAsia="zh-CN"/>
              </w:rPr>
              <w:t>@</w:t>
            </w:r>
            <w:r w:rsidR="001E1FB4">
              <w:rPr>
                <w:color w:val="FF0000"/>
                <w:sz w:val="18"/>
                <w:szCs w:val="18"/>
                <w:lang w:eastAsia="zh-CN"/>
              </w:rPr>
              <w:t>Alt-2/3 proponents, please clarify the usage of supporting 2 or more bits. Thank you.</w:t>
            </w:r>
          </w:p>
          <w:p w14:paraId="4E446596" w14:textId="77777777" w:rsidR="00165F84" w:rsidRPr="00592399" w:rsidRDefault="00165F84" w:rsidP="006E05A9">
            <w:pPr>
              <w:snapToGrid w:val="0"/>
              <w:ind w:left="1080"/>
              <w:jc w:val="both"/>
              <w:rPr>
                <w:sz w:val="18"/>
                <w:szCs w:val="18"/>
              </w:rPr>
            </w:pPr>
          </w:p>
          <w:p w14:paraId="5F30A850" w14:textId="75619B59" w:rsidR="0057421C" w:rsidRPr="0057421C" w:rsidRDefault="0057421C" w:rsidP="0057421C">
            <w:pPr>
              <w:snapToGrid w:val="0"/>
              <w:jc w:val="both"/>
              <w:rPr>
                <w:sz w:val="18"/>
                <w:szCs w:val="18"/>
                <w:highlight w:val="green"/>
                <w:lang w:eastAsia="zh-CN"/>
              </w:rPr>
            </w:pPr>
          </w:p>
        </w:tc>
      </w:tr>
      <w:tr w:rsidR="004A3A4C" w14:paraId="20F18679" w14:textId="77777777">
        <w:trPr>
          <w:trHeight w:val="710"/>
        </w:trPr>
        <w:tc>
          <w:tcPr>
            <w:tcW w:w="525" w:type="dxa"/>
            <w:tcBorders>
              <w:top w:val="single" w:sz="4" w:space="0" w:color="auto"/>
              <w:left w:val="single" w:sz="4" w:space="0" w:color="auto"/>
              <w:bottom w:val="single" w:sz="4" w:space="0" w:color="auto"/>
              <w:right w:val="single" w:sz="4" w:space="0" w:color="auto"/>
            </w:tcBorders>
          </w:tcPr>
          <w:p w14:paraId="45C47080" w14:textId="66867C1B" w:rsidR="004A3A4C" w:rsidRDefault="004A3A4C">
            <w:pPr>
              <w:snapToGrid w:val="0"/>
              <w:rPr>
                <w:color w:val="000000" w:themeColor="text1"/>
                <w:sz w:val="18"/>
                <w:szCs w:val="18"/>
              </w:rPr>
            </w:pPr>
            <w:r>
              <w:rPr>
                <w:color w:val="000000" w:themeColor="text1"/>
                <w:sz w:val="18"/>
                <w:szCs w:val="18"/>
              </w:rPr>
              <w:lastRenderedPageBreak/>
              <w:t>3.</w:t>
            </w:r>
            <w:r w:rsidR="00943990">
              <w:rPr>
                <w:color w:val="000000" w:themeColor="text1"/>
                <w:sz w:val="18"/>
                <w:szCs w:val="18"/>
              </w:rPr>
              <w:t>3</w:t>
            </w:r>
          </w:p>
        </w:tc>
        <w:tc>
          <w:tcPr>
            <w:tcW w:w="1736" w:type="dxa"/>
            <w:tcBorders>
              <w:top w:val="single" w:sz="4" w:space="0" w:color="auto"/>
              <w:left w:val="single" w:sz="4" w:space="0" w:color="auto"/>
              <w:bottom w:val="single" w:sz="4" w:space="0" w:color="auto"/>
              <w:right w:val="single" w:sz="4" w:space="0" w:color="auto"/>
            </w:tcBorders>
          </w:tcPr>
          <w:p w14:paraId="1C1CC47B" w14:textId="0B575147" w:rsidR="004A3A4C" w:rsidRDefault="004A3A4C">
            <w:pPr>
              <w:contextualSpacing/>
              <w:rPr>
                <w:sz w:val="18"/>
                <w:szCs w:val="18"/>
                <w:lang w:eastAsia="zh-CN"/>
              </w:rPr>
            </w:pPr>
            <w:r w:rsidRPr="00E00587">
              <w:rPr>
                <w:color w:val="000000"/>
                <w:sz w:val="18"/>
                <w:szCs w:val="18"/>
              </w:rPr>
              <w:t>DCI format</w:t>
            </w:r>
            <w:r w:rsidR="00EB2BBE">
              <w:rPr>
                <w:color w:val="000000"/>
                <w:sz w:val="18"/>
                <w:szCs w:val="18"/>
              </w:rPr>
              <w:t xml:space="preserve"> and Second UL channel</w:t>
            </w:r>
            <w:r>
              <w:rPr>
                <w:color w:val="000000"/>
                <w:sz w:val="18"/>
                <w:szCs w:val="18"/>
              </w:rPr>
              <w:t xml:space="preserve"> in Option-2</w:t>
            </w:r>
          </w:p>
        </w:tc>
        <w:tc>
          <w:tcPr>
            <w:tcW w:w="7666" w:type="dxa"/>
            <w:tcBorders>
              <w:top w:val="single" w:sz="4" w:space="0" w:color="auto"/>
              <w:left w:val="single" w:sz="4" w:space="0" w:color="auto"/>
              <w:bottom w:val="single" w:sz="4" w:space="0" w:color="auto"/>
              <w:right w:val="single" w:sz="4" w:space="0" w:color="auto"/>
            </w:tcBorders>
          </w:tcPr>
          <w:p w14:paraId="207A241C" w14:textId="4B9EF278" w:rsidR="006A77E3" w:rsidRDefault="006A77E3" w:rsidP="006A77E3">
            <w:pPr>
              <w:adjustRightInd w:val="0"/>
              <w:snapToGrid w:val="0"/>
              <w:rPr>
                <w:b/>
                <w:bCs/>
                <w:color w:val="000000" w:themeColor="text1"/>
                <w:sz w:val="18"/>
                <w:szCs w:val="18"/>
                <w:highlight w:val="yellow"/>
                <w:lang w:eastAsia="zh-CN"/>
              </w:rPr>
            </w:pPr>
            <w:r>
              <w:rPr>
                <w:b/>
                <w:color w:val="0000FF"/>
                <w:sz w:val="18"/>
                <w:szCs w:val="18"/>
              </w:rPr>
              <w:t>FL note</w:t>
            </w:r>
            <w:r>
              <w:rPr>
                <w:color w:val="0000FF"/>
                <w:sz w:val="18"/>
                <w:szCs w:val="18"/>
              </w:rPr>
              <w:t>: It seems that majority companies prefer to go with DCI format 0_1/2, i.e., UL-grant DCI, but</w:t>
            </w:r>
            <w:r w:rsidR="00EB2BBE">
              <w:rPr>
                <w:color w:val="0000FF"/>
                <w:sz w:val="18"/>
                <w:szCs w:val="18"/>
              </w:rPr>
              <w:t xml:space="preserve"> DCI format 1_1/2 + PUCCH seems another option.</w:t>
            </w:r>
            <w:r>
              <w:rPr>
                <w:color w:val="0000FF"/>
                <w:sz w:val="18"/>
                <w:szCs w:val="18"/>
              </w:rPr>
              <w:t xml:space="preserve"> </w:t>
            </w:r>
            <w:r w:rsidR="00EB2BBE">
              <w:rPr>
                <w:color w:val="0000FF"/>
                <w:sz w:val="18"/>
                <w:szCs w:val="18"/>
              </w:rPr>
              <w:t>L</w:t>
            </w:r>
            <w:r>
              <w:rPr>
                <w:color w:val="0000FF"/>
                <w:sz w:val="18"/>
                <w:szCs w:val="18"/>
              </w:rPr>
              <w:t xml:space="preserve">et’s see whether we still can have some other options. </w:t>
            </w:r>
          </w:p>
          <w:p w14:paraId="08C7FE26" w14:textId="77777777" w:rsidR="006A77E3" w:rsidRDefault="006A77E3" w:rsidP="006A77E3">
            <w:pPr>
              <w:adjustRightInd w:val="0"/>
              <w:snapToGrid w:val="0"/>
              <w:rPr>
                <w:b/>
                <w:bCs/>
                <w:color w:val="000000" w:themeColor="text1"/>
                <w:sz w:val="18"/>
                <w:szCs w:val="18"/>
                <w:highlight w:val="yellow"/>
                <w:lang w:eastAsia="zh-CN"/>
              </w:rPr>
            </w:pPr>
          </w:p>
          <w:p w14:paraId="7B6D9F37" w14:textId="7AF3BE74" w:rsidR="006A77E3" w:rsidRDefault="006A77E3" w:rsidP="006A77E3">
            <w:pPr>
              <w:adjustRightInd w:val="0"/>
              <w:snapToGrid w:val="0"/>
              <w:rPr>
                <w:color w:val="000000" w:themeColor="text1"/>
                <w:sz w:val="18"/>
                <w:szCs w:val="18"/>
                <w:lang w:eastAsia="zh-CN"/>
              </w:rPr>
            </w:pPr>
            <w:r>
              <w:rPr>
                <w:b/>
                <w:bCs/>
                <w:color w:val="000000" w:themeColor="text1"/>
                <w:sz w:val="18"/>
                <w:szCs w:val="18"/>
                <w:highlight w:val="yellow"/>
                <w:lang w:eastAsia="zh-CN"/>
              </w:rPr>
              <w:t>Proposal 3.</w:t>
            </w:r>
            <w:r w:rsidR="00943990">
              <w:rPr>
                <w:b/>
                <w:bCs/>
                <w:color w:val="000000" w:themeColor="text1"/>
                <w:sz w:val="18"/>
                <w:szCs w:val="18"/>
                <w:highlight w:val="yellow"/>
                <w:lang w:eastAsia="zh-CN"/>
              </w:rPr>
              <w:t>3</w:t>
            </w:r>
            <w:r>
              <w:rPr>
                <w:color w:val="000000" w:themeColor="text1"/>
                <w:sz w:val="18"/>
                <w:szCs w:val="18"/>
                <w:highlight w:val="yellow"/>
                <w:lang w:eastAsia="zh-CN"/>
              </w:rPr>
              <w:t>:</w:t>
            </w:r>
            <w:r>
              <w:rPr>
                <w:color w:val="000000" w:themeColor="text1"/>
                <w:sz w:val="18"/>
                <w:szCs w:val="18"/>
                <w:lang w:eastAsia="zh-CN"/>
              </w:rPr>
              <w:t xml:space="preserve"> On Option2</w:t>
            </w:r>
            <w:r w:rsidR="001E1FB4">
              <w:rPr>
                <w:color w:val="000000" w:themeColor="text1"/>
                <w:sz w:val="18"/>
                <w:szCs w:val="18"/>
                <w:lang w:eastAsia="zh-CN"/>
              </w:rPr>
              <w:t xml:space="preserve"> (</w:t>
            </w:r>
            <w:r w:rsidR="001E1FB4">
              <w:rPr>
                <w:sz w:val="18"/>
                <w:szCs w:val="18"/>
              </w:rPr>
              <w:t>dynamically scheduling UCI by gNB</w:t>
            </w:r>
            <w:r w:rsidR="001E1FB4">
              <w:rPr>
                <w:color w:val="000000" w:themeColor="text1"/>
                <w:sz w:val="18"/>
                <w:szCs w:val="18"/>
                <w:lang w:eastAsia="zh-CN"/>
              </w:rPr>
              <w:t>)</w:t>
            </w:r>
            <w:r>
              <w:rPr>
                <w:color w:val="000000" w:themeColor="text1"/>
                <w:sz w:val="18"/>
                <w:szCs w:val="18"/>
                <w:lang w:eastAsia="zh-CN"/>
              </w:rPr>
              <w:t xml:space="preserve"> in UE-initiated/event-driven beam reporting, down-select the following options:</w:t>
            </w:r>
          </w:p>
          <w:p w14:paraId="3781EFA7" w14:textId="122E9EC5" w:rsidR="006A77E3" w:rsidRDefault="006A77E3" w:rsidP="006A77E3">
            <w:pPr>
              <w:numPr>
                <w:ilvl w:val="0"/>
                <w:numId w:val="35"/>
              </w:numPr>
              <w:snapToGrid w:val="0"/>
              <w:jc w:val="both"/>
              <w:rPr>
                <w:sz w:val="18"/>
                <w:szCs w:val="18"/>
              </w:rPr>
            </w:pPr>
            <w:r w:rsidRPr="0057421C">
              <w:rPr>
                <w:sz w:val="18"/>
                <w:szCs w:val="18"/>
              </w:rPr>
              <w:t xml:space="preserve">Alt-1: </w:t>
            </w:r>
            <w:r w:rsidR="00EB2BBE">
              <w:rPr>
                <w:sz w:val="18"/>
                <w:szCs w:val="18"/>
              </w:rPr>
              <w:t xml:space="preserve">The </w:t>
            </w:r>
            <w:r w:rsidR="00EB2BBE" w:rsidRPr="00E00587">
              <w:rPr>
                <w:color w:val="000000"/>
                <w:sz w:val="18"/>
                <w:szCs w:val="18"/>
              </w:rPr>
              <w:t xml:space="preserve">DCI format </w:t>
            </w:r>
            <w:r w:rsidR="008002CF">
              <w:rPr>
                <w:color w:val="000000"/>
                <w:sz w:val="18"/>
                <w:szCs w:val="18"/>
              </w:rPr>
              <w:t xml:space="preserve">in Step-2 </w:t>
            </w:r>
            <w:r w:rsidR="00EB2BBE">
              <w:rPr>
                <w:color w:val="000000"/>
                <w:sz w:val="18"/>
                <w:szCs w:val="18"/>
              </w:rPr>
              <w:t xml:space="preserve">comprises </w:t>
            </w:r>
            <w:r>
              <w:rPr>
                <w:sz w:val="18"/>
                <w:szCs w:val="18"/>
              </w:rPr>
              <w:t>DCI format 0_1/2</w:t>
            </w:r>
            <w:r w:rsidR="00EB2BBE">
              <w:rPr>
                <w:sz w:val="18"/>
                <w:szCs w:val="18"/>
              </w:rPr>
              <w:t>, and the second channel</w:t>
            </w:r>
            <w:r w:rsidR="008002CF">
              <w:rPr>
                <w:sz w:val="18"/>
                <w:szCs w:val="18"/>
              </w:rPr>
              <w:t xml:space="preserve"> in Step-3</w:t>
            </w:r>
            <w:r w:rsidR="00EB2BBE">
              <w:rPr>
                <w:sz w:val="18"/>
                <w:szCs w:val="18"/>
              </w:rPr>
              <w:t xml:space="preserve"> is PUSCH</w:t>
            </w:r>
          </w:p>
          <w:p w14:paraId="17E04873" w14:textId="1B6C4B6C" w:rsidR="00EB2BBE" w:rsidRDefault="006A77E3" w:rsidP="006A77E3">
            <w:pPr>
              <w:numPr>
                <w:ilvl w:val="0"/>
                <w:numId w:val="35"/>
              </w:numPr>
              <w:snapToGrid w:val="0"/>
              <w:jc w:val="both"/>
              <w:rPr>
                <w:sz w:val="18"/>
                <w:szCs w:val="18"/>
              </w:rPr>
            </w:pPr>
            <w:r w:rsidRPr="0057421C">
              <w:rPr>
                <w:sz w:val="18"/>
                <w:szCs w:val="18"/>
              </w:rPr>
              <w:t xml:space="preserve">Alt-2: </w:t>
            </w:r>
            <w:r w:rsidR="00EB2BBE">
              <w:rPr>
                <w:sz w:val="18"/>
                <w:szCs w:val="18"/>
              </w:rPr>
              <w:t xml:space="preserve">The DCI format </w:t>
            </w:r>
            <w:r w:rsidR="008002CF">
              <w:rPr>
                <w:color w:val="000000"/>
                <w:sz w:val="18"/>
                <w:szCs w:val="18"/>
              </w:rPr>
              <w:t xml:space="preserve">in Step-2 </w:t>
            </w:r>
            <w:r w:rsidR="00EB2BBE">
              <w:rPr>
                <w:sz w:val="18"/>
                <w:szCs w:val="18"/>
              </w:rPr>
              <w:t xml:space="preserve">comprises DCI format 1_1/2, and the second channel </w:t>
            </w:r>
            <w:r w:rsidR="008002CF">
              <w:rPr>
                <w:color w:val="000000"/>
                <w:sz w:val="18"/>
                <w:szCs w:val="18"/>
              </w:rPr>
              <w:t xml:space="preserve">in Step-3 </w:t>
            </w:r>
            <w:r w:rsidR="00EB2BBE">
              <w:rPr>
                <w:sz w:val="18"/>
                <w:szCs w:val="18"/>
              </w:rPr>
              <w:t>is PUCCH</w:t>
            </w:r>
          </w:p>
          <w:p w14:paraId="3D50972D" w14:textId="77777777" w:rsidR="004A3A4C" w:rsidRDefault="004A3A4C" w:rsidP="00EB2BBE">
            <w:pPr>
              <w:snapToGrid w:val="0"/>
              <w:jc w:val="both"/>
              <w:rPr>
                <w:sz w:val="18"/>
                <w:szCs w:val="18"/>
              </w:rPr>
            </w:pPr>
          </w:p>
          <w:p w14:paraId="16AA5E54" w14:textId="57C47908" w:rsidR="00EB2BBE" w:rsidRPr="006A77E3" w:rsidRDefault="00EB2BBE" w:rsidP="00EB2BBE">
            <w:pPr>
              <w:snapToGrid w:val="0"/>
              <w:jc w:val="both"/>
              <w:rPr>
                <w:sz w:val="18"/>
                <w:szCs w:val="18"/>
              </w:rPr>
            </w:pPr>
          </w:p>
        </w:tc>
      </w:tr>
      <w:tr w:rsidR="00B35D5F" w14:paraId="0FAE085D" w14:textId="77777777">
        <w:trPr>
          <w:trHeight w:val="710"/>
        </w:trPr>
        <w:tc>
          <w:tcPr>
            <w:tcW w:w="525" w:type="dxa"/>
            <w:tcBorders>
              <w:top w:val="single" w:sz="4" w:space="0" w:color="auto"/>
              <w:left w:val="single" w:sz="4" w:space="0" w:color="auto"/>
              <w:bottom w:val="single" w:sz="4" w:space="0" w:color="auto"/>
              <w:right w:val="single" w:sz="4" w:space="0" w:color="auto"/>
            </w:tcBorders>
          </w:tcPr>
          <w:p w14:paraId="362EDDD1" w14:textId="442188A9" w:rsidR="00B35D5F" w:rsidRDefault="00B35D5F">
            <w:pPr>
              <w:snapToGrid w:val="0"/>
              <w:rPr>
                <w:color w:val="000000" w:themeColor="text1"/>
                <w:sz w:val="18"/>
                <w:szCs w:val="18"/>
              </w:rPr>
            </w:pPr>
            <w:r>
              <w:rPr>
                <w:color w:val="000000" w:themeColor="text1"/>
                <w:sz w:val="18"/>
                <w:szCs w:val="18"/>
              </w:rPr>
              <w:t>3.</w:t>
            </w:r>
            <w:r w:rsidR="00943990">
              <w:rPr>
                <w:color w:val="000000" w:themeColor="text1"/>
                <w:sz w:val="18"/>
                <w:szCs w:val="18"/>
              </w:rPr>
              <w:t>4</w:t>
            </w:r>
          </w:p>
        </w:tc>
        <w:tc>
          <w:tcPr>
            <w:tcW w:w="1736" w:type="dxa"/>
            <w:tcBorders>
              <w:top w:val="single" w:sz="4" w:space="0" w:color="auto"/>
              <w:left w:val="single" w:sz="4" w:space="0" w:color="auto"/>
              <w:bottom w:val="single" w:sz="4" w:space="0" w:color="auto"/>
              <w:right w:val="single" w:sz="4" w:space="0" w:color="auto"/>
            </w:tcBorders>
          </w:tcPr>
          <w:p w14:paraId="3F00766A" w14:textId="61ACA3DC" w:rsidR="00B35D5F" w:rsidRPr="00E00587" w:rsidRDefault="00EB2BBE">
            <w:pPr>
              <w:contextualSpacing/>
              <w:rPr>
                <w:color w:val="000000"/>
                <w:sz w:val="18"/>
                <w:szCs w:val="18"/>
              </w:rPr>
            </w:pPr>
            <w:r>
              <w:rPr>
                <w:sz w:val="18"/>
                <w:szCs w:val="18"/>
              </w:rPr>
              <w:t xml:space="preserve">Second UL channel </w:t>
            </w:r>
            <w:r>
              <w:rPr>
                <w:color w:val="000000"/>
                <w:sz w:val="18"/>
                <w:szCs w:val="18"/>
              </w:rPr>
              <w:t>in Option-3</w:t>
            </w:r>
          </w:p>
        </w:tc>
        <w:tc>
          <w:tcPr>
            <w:tcW w:w="7666" w:type="dxa"/>
            <w:tcBorders>
              <w:top w:val="single" w:sz="4" w:space="0" w:color="auto"/>
              <w:left w:val="single" w:sz="4" w:space="0" w:color="auto"/>
              <w:bottom w:val="single" w:sz="4" w:space="0" w:color="auto"/>
              <w:right w:val="single" w:sz="4" w:space="0" w:color="auto"/>
            </w:tcBorders>
          </w:tcPr>
          <w:p w14:paraId="1036DF12" w14:textId="53939A81" w:rsidR="00EB2BBE" w:rsidRDefault="00EB2BBE" w:rsidP="00EB2BBE">
            <w:pPr>
              <w:adjustRightInd w:val="0"/>
              <w:snapToGrid w:val="0"/>
              <w:rPr>
                <w:b/>
                <w:bCs/>
                <w:color w:val="000000" w:themeColor="text1"/>
                <w:sz w:val="18"/>
                <w:szCs w:val="18"/>
                <w:highlight w:val="yellow"/>
                <w:lang w:eastAsia="zh-CN"/>
              </w:rPr>
            </w:pPr>
            <w:r>
              <w:rPr>
                <w:b/>
                <w:color w:val="0000FF"/>
                <w:sz w:val="18"/>
                <w:szCs w:val="18"/>
              </w:rPr>
              <w:t>FL note</w:t>
            </w:r>
            <w:r>
              <w:rPr>
                <w:color w:val="0000FF"/>
                <w:sz w:val="18"/>
                <w:szCs w:val="18"/>
              </w:rPr>
              <w:t xml:space="preserve">: For second channel in Option3, we have the following options. </w:t>
            </w:r>
          </w:p>
          <w:p w14:paraId="24187288" w14:textId="77777777" w:rsidR="00EB2BBE" w:rsidRDefault="00EB2BBE" w:rsidP="00EB2BBE">
            <w:pPr>
              <w:adjustRightInd w:val="0"/>
              <w:snapToGrid w:val="0"/>
              <w:rPr>
                <w:b/>
                <w:bCs/>
                <w:color w:val="000000" w:themeColor="text1"/>
                <w:sz w:val="18"/>
                <w:szCs w:val="18"/>
                <w:highlight w:val="yellow"/>
                <w:lang w:eastAsia="zh-CN"/>
              </w:rPr>
            </w:pPr>
          </w:p>
          <w:p w14:paraId="58EE9FB3" w14:textId="19DC28CC" w:rsidR="00EB2BBE" w:rsidRDefault="00EB2BBE" w:rsidP="00EB2BBE">
            <w:pPr>
              <w:adjustRightInd w:val="0"/>
              <w:snapToGrid w:val="0"/>
              <w:rPr>
                <w:color w:val="000000" w:themeColor="text1"/>
                <w:sz w:val="18"/>
                <w:szCs w:val="18"/>
                <w:lang w:eastAsia="zh-CN"/>
              </w:rPr>
            </w:pPr>
            <w:r>
              <w:rPr>
                <w:b/>
                <w:bCs/>
                <w:color w:val="000000" w:themeColor="text1"/>
                <w:sz w:val="18"/>
                <w:szCs w:val="18"/>
                <w:highlight w:val="yellow"/>
                <w:lang w:eastAsia="zh-CN"/>
              </w:rPr>
              <w:t>Proposal 3.</w:t>
            </w:r>
            <w:r w:rsidR="00943990">
              <w:rPr>
                <w:b/>
                <w:bCs/>
                <w:color w:val="000000" w:themeColor="text1"/>
                <w:sz w:val="18"/>
                <w:szCs w:val="18"/>
                <w:highlight w:val="yellow"/>
                <w:lang w:eastAsia="zh-CN"/>
              </w:rPr>
              <w:t>4</w:t>
            </w:r>
            <w:r>
              <w:rPr>
                <w:color w:val="000000" w:themeColor="text1"/>
                <w:sz w:val="18"/>
                <w:szCs w:val="18"/>
                <w:highlight w:val="yellow"/>
                <w:lang w:eastAsia="zh-CN"/>
              </w:rPr>
              <w:t>:</w:t>
            </w:r>
            <w:r>
              <w:rPr>
                <w:color w:val="000000" w:themeColor="text1"/>
                <w:sz w:val="18"/>
                <w:szCs w:val="18"/>
                <w:lang w:eastAsia="zh-CN"/>
              </w:rPr>
              <w:t xml:space="preserve"> On Option3 </w:t>
            </w:r>
            <w:r w:rsidR="001E1FB4">
              <w:rPr>
                <w:color w:val="000000" w:themeColor="text1"/>
                <w:sz w:val="18"/>
                <w:szCs w:val="18"/>
                <w:lang w:eastAsia="zh-CN"/>
              </w:rPr>
              <w:t>(</w:t>
            </w:r>
            <w:r w:rsidR="001E1FB4">
              <w:rPr>
                <w:sz w:val="18"/>
                <w:szCs w:val="18"/>
              </w:rPr>
              <w:t>UCI in pre-configured resource(s) for second UL channel</w:t>
            </w:r>
            <w:r w:rsidR="001E1FB4">
              <w:rPr>
                <w:color w:val="000000" w:themeColor="text1"/>
                <w:sz w:val="18"/>
                <w:szCs w:val="18"/>
                <w:lang w:eastAsia="zh-CN"/>
              </w:rPr>
              <w:t xml:space="preserve">) </w:t>
            </w:r>
            <w:r>
              <w:rPr>
                <w:color w:val="000000" w:themeColor="text1"/>
                <w:sz w:val="18"/>
                <w:szCs w:val="18"/>
                <w:lang w:eastAsia="zh-CN"/>
              </w:rPr>
              <w:t>in UE-initiated/event-driven beam reporting, down-select the following options:</w:t>
            </w:r>
          </w:p>
          <w:p w14:paraId="55717D21" w14:textId="1FC0E489" w:rsidR="00EB2BBE" w:rsidRDefault="00EB2BBE" w:rsidP="00EB2BBE">
            <w:pPr>
              <w:numPr>
                <w:ilvl w:val="0"/>
                <w:numId w:val="35"/>
              </w:numPr>
              <w:snapToGrid w:val="0"/>
              <w:jc w:val="both"/>
              <w:rPr>
                <w:sz w:val="18"/>
                <w:szCs w:val="18"/>
              </w:rPr>
            </w:pPr>
            <w:r w:rsidRPr="0057421C">
              <w:rPr>
                <w:sz w:val="18"/>
                <w:szCs w:val="18"/>
              </w:rPr>
              <w:t xml:space="preserve">Alt-1: </w:t>
            </w:r>
            <w:r>
              <w:rPr>
                <w:sz w:val="18"/>
                <w:szCs w:val="18"/>
              </w:rPr>
              <w:t xml:space="preserve">The second channel </w:t>
            </w:r>
            <w:r w:rsidR="000C7BEB">
              <w:rPr>
                <w:color w:val="000000"/>
                <w:sz w:val="18"/>
                <w:szCs w:val="18"/>
              </w:rPr>
              <w:t xml:space="preserve">in Step-2 </w:t>
            </w:r>
            <w:r>
              <w:rPr>
                <w:sz w:val="18"/>
                <w:szCs w:val="18"/>
              </w:rPr>
              <w:t>is PUSCH</w:t>
            </w:r>
          </w:p>
          <w:p w14:paraId="7DDA326D" w14:textId="460C1996" w:rsidR="00EB2BBE" w:rsidRDefault="00EB2BBE" w:rsidP="00EB2BBE">
            <w:pPr>
              <w:numPr>
                <w:ilvl w:val="0"/>
                <w:numId w:val="35"/>
              </w:numPr>
              <w:snapToGrid w:val="0"/>
              <w:jc w:val="both"/>
              <w:rPr>
                <w:sz w:val="18"/>
                <w:szCs w:val="18"/>
              </w:rPr>
            </w:pPr>
            <w:r w:rsidRPr="0057421C">
              <w:rPr>
                <w:sz w:val="18"/>
                <w:szCs w:val="18"/>
              </w:rPr>
              <w:t xml:space="preserve">Alt-2: </w:t>
            </w:r>
            <w:r>
              <w:rPr>
                <w:sz w:val="18"/>
                <w:szCs w:val="18"/>
              </w:rPr>
              <w:t xml:space="preserve">The second channel </w:t>
            </w:r>
            <w:r w:rsidR="000C7BEB">
              <w:rPr>
                <w:color w:val="000000"/>
                <w:sz w:val="18"/>
                <w:szCs w:val="18"/>
              </w:rPr>
              <w:t xml:space="preserve">in Step-2 </w:t>
            </w:r>
            <w:r>
              <w:rPr>
                <w:sz w:val="18"/>
                <w:szCs w:val="18"/>
              </w:rPr>
              <w:t>is PUCCH</w:t>
            </w:r>
          </w:p>
          <w:p w14:paraId="3756818C" w14:textId="593E63B6" w:rsidR="00EB2BBE" w:rsidRDefault="00EB2BBE" w:rsidP="00EB2BBE">
            <w:pPr>
              <w:numPr>
                <w:ilvl w:val="0"/>
                <w:numId w:val="35"/>
              </w:numPr>
              <w:snapToGrid w:val="0"/>
              <w:jc w:val="both"/>
              <w:rPr>
                <w:sz w:val="18"/>
                <w:szCs w:val="18"/>
              </w:rPr>
            </w:pPr>
            <w:r>
              <w:rPr>
                <w:sz w:val="18"/>
                <w:szCs w:val="18"/>
              </w:rPr>
              <w:t xml:space="preserve">Alt-3: The second channel </w:t>
            </w:r>
            <w:r w:rsidR="000C7BEB">
              <w:rPr>
                <w:color w:val="000000"/>
                <w:sz w:val="18"/>
                <w:szCs w:val="18"/>
              </w:rPr>
              <w:t xml:space="preserve">in Step-2 </w:t>
            </w:r>
            <w:r>
              <w:rPr>
                <w:sz w:val="18"/>
                <w:szCs w:val="18"/>
              </w:rPr>
              <w:t>can be both of PUSCH and PUCCH</w:t>
            </w:r>
          </w:p>
          <w:p w14:paraId="0FCB9208" w14:textId="77777777" w:rsidR="00B35D5F" w:rsidRDefault="00B35D5F" w:rsidP="006A77E3">
            <w:pPr>
              <w:adjustRightInd w:val="0"/>
              <w:snapToGrid w:val="0"/>
              <w:rPr>
                <w:b/>
                <w:color w:val="0000FF"/>
                <w:sz w:val="18"/>
                <w:szCs w:val="18"/>
              </w:rPr>
            </w:pPr>
          </w:p>
        </w:tc>
      </w:tr>
      <w:tr w:rsidR="00797823" w14:paraId="21C544FE" w14:textId="77777777">
        <w:trPr>
          <w:trHeight w:val="710"/>
        </w:trPr>
        <w:tc>
          <w:tcPr>
            <w:tcW w:w="525" w:type="dxa"/>
            <w:tcBorders>
              <w:top w:val="single" w:sz="4" w:space="0" w:color="auto"/>
              <w:left w:val="single" w:sz="4" w:space="0" w:color="auto"/>
              <w:bottom w:val="single" w:sz="4" w:space="0" w:color="auto"/>
              <w:right w:val="single" w:sz="4" w:space="0" w:color="auto"/>
            </w:tcBorders>
          </w:tcPr>
          <w:p w14:paraId="5856F0E8" w14:textId="4BCD3402" w:rsidR="00797823" w:rsidRDefault="00797823" w:rsidP="00797823">
            <w:pPr>
              <w:snapToGrid w:val="0"/>
              <w:rPr>
                <w:color w:val="000000" w:themeColor="text1"/>
                <w:sz w:val="18"/>
                <w:szCs w:val="18"/>
              </w:rPr>
            </w:pPr>
            <w:r>
              <w:rPr>
                <w:color w:val="000000" w:themeColor="text1"/>
                <w:sz w:val="18"/>
                <w:szCs w:val="18"/>
              </w:rPr>
              <w:t>3.5</w:t>
            </w:r>
          </w:p>
        </w:tc>
        <w:tc>
          <w:tcPr>
            <w:tcW w:w="1736" w:type="dxa"/>
            <w:tcBorders>
              <w:top w:val="single" w:sz="4" w:space="0" w:color="auto"/>
              <w:left w:val="single" w:sz="4" w:space="0" w:color="auto"/>
              <w:bottom w:val="single" w:sz="4" w:space="0" w:color="auto"/>
              <w:right w:val="single" w:sz="4" w:space="0" w:color="auto"/>
            </w:tcBorders>
          </w:tcPr>
          <w:p w14:paraId="1A64E0C8" w14:textId="4A3487EA" w:rsidR="00797823" w:rsidRDefault="00797823" w:rsidP="00797823">
            <w:pPr>
              <w:contextualSpacing/>
              <w:rPr>
                <w:sz w:val="18"/>
                <w:szCs w:val="18"/>
              </w:rPr>
            </w:pPr>
            <w:r>
              <w:rPr>
                <w:color w:val="000000" w:themeColor="text1"/>
                <w:sz w:val="18"/>
                <w:szCs w:val="18"/>
                <w:lang w:eastAsia="zh-CN"/>
              </w:rPr>
              <w:t>Cross-carrier UE initiated beam report</w:t>
            </w:r>
          </w:p>
        </w:tc>
        <w:tc>
          <w:tcPr>
            <w:tcW w:w="7666" w:type="dxa"/>
            <w:tcBorders>
              <w:top w:val="single" w:sz="4" w:space="0" w:color="auto"/>
              <w:left w:val="single" w:sz="4" w:space="0" w:color="auto"/>
              <w:bottom w:val="single" w:sz="4" w:space="0" w:color="auto"/>
              <w:right w:val="single" w:sz="4" w:space="0" w:color="auto"/>
            </w:tcBorders>
          </w:tcPr>
          <w:p w14:paraId="5C4F0B80" w14:textId="77777777" w:rsidR="00797823" w:rsidRPr="00EF0679" w:rsidRDefault="00797823" w:rsidP="00797823">
            <w:pPr>
              <w:adjustRightInd w:val="0"/>
              <w:snapToGrid w:val="0"/>
              <w:rPr>
                <w:sz w:val="18"/>
                <w:szCs w:val="18"/>
                <w:highlight w:val="green"/>
                <w:lang w:eastAsia="zh-CN"/>
              </w:rPr>
            </w:pPr>
            <w:r>
              <w:rPr>
                <w:sz w:val="18"/>
                <w:szCs w:val="18"/>
                <w:highlight w:val="green"/>
                <w:lang w:eastAsia="zh-CN"/>
              </w:rPr>
              <w:t xml:space="preserve">[116bis] </w:t>
            </w:r>
            <w:r>
              <w:rPr>
                <w:rFonts w:hint="eastAsia"/>
                <w:sz w:val="18"/>
                <w:szCs w:val="18"/>
                <w:highlight w:val="green"/>
                <w:lang w:eastAsia="zh-CN"/>
              </w:rPr>
              <w:t>A</w:t>
            </w:r>
            <w:r>
              <w:rPr>
                <w:sz w:val="18"/>
                <w:szCs w:val="18"/>
                <w:highlight w:val="green"/>
                <w:lang w:eastAsia="zh-CN"/>
              </w:rPr>
              <w:t>greement</w:t>
            </w:r>
          </w:p>
          <w:p w14:paraId="5F791221" w14:textId="77777777" w:rsidR="00797823" w:rsidRPr="00DE00B6" w:rsidRDefault="00797823" w:rsidP="00797823">
            <w:pPr>
              <w:snapToGrid w:val="0"/>
              <w:rPr>
                <w:rFonts w:eastAsia="Times New Roman"/>
                <w:color w:val="000000"/>
                <w:sz w:val="18"/>
                <w:szCs w:val="18"/>
                <w:lang w:eastAsia="zh-CN"/>
              </w:rPr>
            </w:pPr>
            <w:r w:rsidRPr="00DE00B6">
              <w:rPr>
                <w:rFonts w:eastAsia="Times New Roman"/>
                <w:color w:val="000000"/>
                <w:sz w:val="18"/>
                <w:szCs w:val="18"/>
                <w:lang w:eastAsia="zh-CN"/>
              </w:rPr>
              <w:t xml:space="preserve">On beam report transmission procedure for </w:t>
            </w:r>
            <w:r w:rsidRPr="00DE00B6">
              <w:rPr>
                <w:sz w:val="18"/>
                <w:szCs w:val="18"/>
              </w:rPr>
              <w:t>UE-initiated/event-driven beam report</w:t>
            </w:r>
            <w:r w:rsidRPr="00FF6F9E">
              <w:rPr>
                <w:rFonts w:eastAsia="Times New Roman"/>
                <w:color w:val="000000"/>
                <w:sz w:val="18"/>
                <w:szCs w:val="18"/>
                <w:lang w:eastAsia="zh-CN"/>
              </w:rPr>
              <w:t>ing,</w:t>
            </w:r>
            <w:r w:rsidRPr="00DE00B6">
              <w:rPr>
                <w:rFonts w:eastAsia="Times New Roman"/>
                <w:color w:val="000000"/>
                <w:sz w:val="18"/>
                <w:szCs w:val="18"/>
                <w:lang w:eastAsia="zh-CN"/>
              </w:rPr>
              <w:t> </w:t>
            </w:r>
            <w:r>
              <w:rPr>
                <w:rFonts w:eastAsia="Times New Roman"/>
                <w:color w:val="000000"/>
                <w:sz w:val="18"/>
                <w:szCs w:val="18"/>
                <w:lang w:eastAsia="zh-CN"/>
              </w:rPr>
              <w:t>following options are supported</w:t>
            </w:r>
            <w:r w:rsidRPr="00DE00B6">
              <w:rPr>
                <w:rFonts w:eastAsia="Times New Roman"/>
                <w:color w:val="FF0000"/>
                <w:sz w:val="18"/>
                <w:szCs w:val="18"/>
                <w:lang w:eastAsia="zh-CN"/>
              </w:rPr>
              <w:t>:</w:t>
            </w:r>
          </w:p>
          <w:p w14:paraId="42B953A8" w14:textId="77777777" w:rsidR="00797823" w:rsidRPr="00943990" w:rsidRDefault="00797823" w:rsidP="00797823">
            <w:pPr>
              <w:snapToGrid w:val="0"/>
              <w:rPr>
                <w:rFonts w:eastAsiaTheme="minorEastAsia"/>
                <w:sz w:val="18"/>
                <w:szCs w:val="18"/>
                <w:lang w:eastAsia="zh-CN"/>
              </w:rPr>
            </w:pPr>
            <w:r w:rsidRPr="00943990">
              <w:rPr>
                <w:rFonts w:eastAsiaTheme="minorEastAsia"/>
                <w:sz w:val="18"/>
                <w:szCs w:val="18"/>
                <w:highlight w:val="yellow"/>
                <w:lang w:eastAsia="zh-CN"/>
              </w:rPr>
              <w:t>…</w:t>
            </w:r>
          </w:p>
          <w:p w14:paraId="5ACB1B70" w14:textId="77777777" w:rsidR="00797823" w:rsidRPr="00E5351C" w:rsidRDefault="00797823" w:rsidP="00797823">
            <w:pPr>
              <w:shd w:val="clear" w:color="auto" w:fill="FFFFFF"/>
              <w:snapToGrid w:val="0"/>
              <w:rPr>
                <w:rFonts w:eastAsia="Times New Roman"/>
                <w:sz w:val="18"/>
                <w:szCs w:val="18"/>
                <w:lang w:eastAsia="zh-CN"/>
              </w:rPr>
            </w:pPr>
            <w:r w:rsidRPr="00E5351C">
              <w:rPr>
                <w:sz w:val="18"/>
                <w:szCs w:val="18"/>
              </w:rPr>
              <w:t>For above procedure</w:t>
            </w:r>
            <w:r>
              <w:rPr>
                <w:sz w:val="18"/>
                <w:szCs w:val="18"/>
              </w:rPr>
              <w:t>s</w:t>
            </w:r>
            <w:r w:rsidRPr="00E5351C">
              <w:rPr>
                <w:sz w:val="18"/>
                <w:szCs w:val="18"/>
              </w:rPr>
              <w:t xml:space="preserve">, </w:t>
            </w:r>
            <w:r w:rsidRPr="00E5351C">
              <w:rPr>
                <w:rFonts w:eastAsia="Times New Roman" w:hint="eastAsia"/>
                <w:sz w:val="18"/>
                <w:szCs w:val="18"/>
                <w:lang w:eastAsia="zh-CN"/>
              </w:rPr>
              <w:t>c</w:t>
            </w:r>
            <w:r w:rsidRPr="00E5351C">
              <w:rPr>
                <w:rFonts w:eastAsia="Times New Roman"/>
                <w:sz w:val="18"/>
                <w:szCs w:val="18"/>
                <w:lang w:eastAsia="zh-CN"/>
              </w:rPr>
              <w:t>ross</w:t>
            </w:r>
            <w:r w:rsidRPr="00E5351C">
              <w:rPr>
                <w:sz w:val="18"/>
                <w:szCs w:val="18"/>
                <w:lang w:eastAsia="zh-CN"/>
              </w:rPr>
              <w:t>-</w:t>
            </w:r>
            <w:r w:rsidRPr="00E5351C">
              <w:rPr>
                <w:rFonts w:hint="eastAsia"/>
                <w:sz w:val="18"/>
                <w:szCs w:val="18"/>
                <w:lang w:eastAsia="zh-CN"/>
              </w:rPr>
              <w:t>CC</w:t>
            </w:r>
            <w:r w:rsidRPr="00E5351C">
              <w:rPr>
                <w:sz w:val="18"/>
                <w:szCs w:val="18"/>
                <w:lang w:eastAsia="zh-CN"/>
              </w:rPr>
              <w:t xml:space="preserve"> beam reporting is supported</w:t>
            </w:r>
            <w:r>
              <w:rPr>
                <w:sz w:val="18"/>
                <w:szCs w:val="18"/>
                <w:lang w:eastAsia="zh-CN"/>
              </w:rPr>
              <w:t xml:space="preserve"> for both options</w:t>
            </w:r>
            <w:r w:rsidRPr="00E5351C">
              <w:rPr>
                <w:sz w:val="18"/>
                <w:szCs w:val="18"/>
                <w:lang w:eastAsia="zh-CN"/>
              </w:rPr>
              <w:t>.</w:t>
            </w:r>
          </w:p>
          <w:p w14:paraId="3CE87580" w14:textId="77777777" w:rsidR="00797823" w:rsidRPr="001E1FB4" w:rsidRDefault="00797823" w:rsidP="00797823">
            <w:pPr>
              <w:numPr>
                <w:ilvl w:val="0"/>
                <w:numId w:val="35"/>
              </w:numPr>
              <w:shd w:val="clear" w:color="auto" w:fill="FFFFFF"/>
              <w:snapToGrid w:val="0"/>
              <w:rPr>
                <w:rFonts w:eastAsia="Times New Roman"/>
                <w:sz w:val="18"/>
                <w:szCs w:val="18"/>
                <w:highlight w:val="yellow"/>
                <w:lang w:eastAsia="zh-CN"/>
              </w:rPr>
            </w:pPr>
            <w:r w:rsidRPr="001E1FB4">
              <w:rPr>
                <w:rFonts w:eastAsia="Times New Roman"/>
                <w:sz w:val="18"/>
                <w:szCs w:val="18"/>
                <w:highlight w:val="yellow"/>
                <w:lang w:eastAsia="zh-CN"/>
              </w:rPr>
              <w:t>FFS: Details.</w:t>
            </w:r>
          </w:p>
          <w:p w14:paraId="3CF072DC" w14:textId="77777777" w:rsidR="00797823" w:rsidRDefault="00797823" w:rsidP="00797823">
            <w:pPr>
              <w:contextualSpacing/>
              <w:jc w:val="both"/>
              <w:rPr>
                <w:b/>
                <w:bCs/>
                <w:color w:val="0000FF"/>
                <w:sz w:val="18"/>
                <w:szCs w:val="18"/>
              </w:rPr>
            </w:pPr>
          </w:p>
          <w:p w14:paraId="6F734713" w14:textId="7E482253" w:rsidR="00797823" w:rsidRDefault="00797823" w:rsidP="00797823">
            <w:pPr>
              <w:contextualSpacing/>
              <w:jc w:val="both"/>
              <w:rPr>
                <w:bCs/>
                <w:color w:val="0000FF"/>
                <w:sz w:val="18"/>
                <w:szCs w:val="18"/>
              </w:rPr>
            </w:pPr>
            <w:r>
              <w:rPr>
                <w:b/>
                <w:bCs/>
                <w:color w:val="0000FF"/>
                <w:sz w:val="18"/>
                <w:szCs w:val="18"/>
              </w:rPr>
              <w:t>FL note</w:t>
            </w:r>
            <w:r>
              <w:rPr>
                <w:bCs/>
                <w:color w:val="0000FF"/>
                <w:sz w:val="18"/>
                <w:szCs w:val="18"/>
              </w:rPr>
              <w:t xml:space="preserve">: </w:t>
            </w:r>
            <w:r w:rsidR="00470038">
              <w:rPr>
                <w:bCs/>
                <w:color w:val="0000FF"/>
                <w:sz w:val="18"/>
                <w:szCs w:val="18"/>
              </w:rPr>
              <w:t>Before discussing the report content (i.e., a CC id or any other implicit manner), t</w:t>
            </w:r>
            <w:r>
              <w:rPr>
                <w:bCs/>
                <w:color w:val="0000FF"/>
                <w:sz w:val="18"/>
                <w:szCs w:val="18"/>
              </w:rPr>
              <w:t xml:space="preserve">he detail is much relevant to </w:t>
            </w:r>
            <w:r w:rsidR="00470038">
              <w:rPr>
                <w:bCs/>
                <w:color w:val="0000FF"/>
                <w:sz w:val="18"/>
                <w:szCs w:val="18"/>
              </w:rPr>
              <w:t>that</w:t>
            </w:r>
            <w:r>
              <w:rPr>
                <w:bCs/>
                <w:color w:val="0000FF"/>
                <w:sz w:val="18"/>
                <w:szCs w:val="18"/>
              </w:rPr>
              <w:t xml:space="preserve"> </w:t>
            </w:r>
            <w:r w:rsidR="00470038">
              <w:rPr>
                <w:bCs/>
                <w:color w:val="0000FF"/>
                <w:sz w:val="18"/>
                <w:szCs w:val="18"/>
              </w:rPr>
              <w:t xml:space="preserve">measured </w:t>
            </w:r>
            <w:r>
              <w:rPr>
                <w:bCs/>
                <w:color w:val="0000FF"/>
                <w:sz w:val="18"/>
                <w:szCs w:val="18"/>
              </w:rPr>
              <w:t>RS</w:t>
            </w:r>
            <w:r w:rsidR="00470038">
              <w:rPr>
                <w:bCs/>
                <w:color w:val="0000FF"/>
                <w:sz w:val="18"/>
                <w:szCs w:val="18"/>
              </w:rPr>
              <w:t xml:space="preserve"> associated with report configuration for the UE-imitated/event-driven beam reporting is from a single CC or multi</w:t>
            </w:r>
            <w:r>
              <w:rPr>
                <w:bCs/>
                <w:color w:val="0000FF"/>
                <w:sz w:val="18"/>
                <w:szCs w:val="18"/>
              </w:rPr>
              <w:t>.</w:t>
            </w:r>
          </w:p>
          <w:p w14:paraId="347A85FC" w14:textId="77777777" w:rsidR="00797823" w:rsidRDefault="00797823" w:rsidP="00797823">
            <w:pPr>
              <w:contextualSpacing/>
              <w:jc w:val="both"/>
              <w:rPr>
                <w:rFonts w:ascii="Times" w:hAnsi="Times" w:cs="Times"/>
                <w:sz w:val="18"/>
                <w:szCs w:val="18"/>
                <w:lang w:eastAsia="zh-CN"/>
              </w:rPr>
            </w:pPr>
          </w:p>
          <w:p w14:paraId="5B72E58B" w14:textId="0AB6CF12" w:rsidR="00797823" w:rsidRPr="00BB4D0B" w:rsidRDefault="00797823" w:rsidP="00797823">
            <w:pPr>
              <w:jc w:val="both"/>
              <w:rPr>
                <w:color w:val="000000"/>
                <w:sz w:val="18"/>
                <w:szCs w:val="18"/>
                <w:lang w:eastAsia="zh-CN"/>
              </w:rPr>
            </w:pPr>
            <w:r>
              <w:rPr>
                <w:b/>
                <w:bCs/>
                <w:color w:val="000000" w:themeColor="text1"/>
                <w:sz w:val="18"/>
                <w:szCs w:val="18"/>
                <w:highlight w:val="yellow"/>
                <w:lang w:eastAsia="zh-CN"/>
              </w:rPr>
              <w:t>Proposal 3.5</w:t>
            </w:r>
            <w:r>
              <w:rPr>
                <w:color w:val="000000" w:themeColor="text1"/>
                <w:sz w:val="18"/>
                <w:szCs w:val="18"/>
                <w:highlight w:val="yellow"/>
                <w:lang w:eastAsia="zh-CN"/>
              </w:rPr>
              <w:t>:</w:t>
            </w:r>
            <w:r>
              <w:rPr>
                <w:color w:val="000000" w:themeColor="text1"/>
                <w:sz w:val="18"/>
                <w:szCs w:val="18"/>
                <w:lang w:eastAsia="zh-CN"/>
              </w:rPr>
              <w:t xml:space="preserve"> On </w:t>
            </w:r>
            <w:r w:rsidRPr="00E5351C">
              <w:rPr>
                <w:rFonts w:eastAsia="Times New Roman" w:hint="eastAsia"/>
                <w:sz w:val="18"/>
                <w:szCs w:val="18"/>
                <w:lang w:eastAsia="zh-CN"/>
              </w:rPr>
              <w:t>c</w:t>
            </w:r>
            <w:r w:rsidRPr="00E5351C">
              <w:rPr>
                <w:rFonts w:eastAsia="Times New Roman"/>
                <w:sz w:val="18"/>
                <w:szCs w:val="18"/>
                <w:lang w:eastAsia="zh-CN"/>
              </w:rPr>
              <w:t>ross</w:t>
            </w:r>
            <w:r w:rsidRPr="00E5351C">
              <w:rPr>
                <w:sz w:val="18"/>
                <w:szCs w:val="18"/>
                <w:lang w:eastAsia="zh-CN"/>
              </w:rPr>
              <w:t>-</w:t>
            </w:r>
            <w:r w:rsidRPr="00E5351C">
              <w:rPr>
                <w:rFonts w:hint="eastAsia"/>
                <w:sz w:val="18"/>
                <w:szCs w:val="18"/>
                <w:lang w:eastAsia="zh-CN"/>
              </w:rPr>
              <w:t>CC</w:t>
            </w:r>
            <w:r w:rsidRPr="00E5351C">
              <w:rPr>
                <w:sz w:val="18"/>
                <w:szCs w:val="18"/>
                <w:lang w:eastAsia="zh-CN"/>
              </w:rPr>
              <w:t xml:space="preserve"> beam reporting</w:t>
            </w:r>
            <w:r>
              <w:rPr>
                <w:sz w:val="18"/>
                <w:szCs w:val="18"/>
                <w:lang w:eastAsia="zh-CN"/>
              </w:rPr>
              <w:t xml:space="preserve">, </w:t>
            </w:r>
            <w:r>
              <w:rPr>
                <w:color w:val="000000" w:themeColor="text1"/>
                <w:sz w:val="18"/>
                <w:szCs w:val="18"/>
                <w:lang w:eastAsia="zh-CN"/>
              </w:rPr>
              <w:t>f</w:t>
            </w:r>
            <w:r>
              <w:rPr>
                <w:color w:val="000000"/>
                <w:sz w:val="18"/>
                <w:szCs w:val="18"/>
                <w:lang w:eastAsia="zh-CN"/>
              </w:rPr>
              <w:t>urther study and down-select the following approach</w:t>
            </w:r>
            <w:r>
              <w:rPr>
                <w:rFonts w:cs="Times"/>
                <w:color w:val="000000"/>
                <w:sz w:val="18"/>
                <w:szCs w:val="18"/>
                <w:lang w:eastAsia="zh-CN"/>
              </w:rPr>
              <w:t xml:space="preserve"> for report configuration for </w:t>
            </w:r>
            <w:r>
              <w:rPr>
                <w:color w:val="000000" w:themeColor="text1"/>
                <w:sz w:val="18"/>
                <w:szCs w:val="18"/>
                <w:lang w:eastAsia="zh-CN"/>
              </w:rPr>
              <w:t>UE-initiated/event-driven beam reporting</w:t>
            </w:r>
          </w:p>
          <w:p w14:paraId="61DCECE5" w14:textId="77777777" w:rsidR="00797823" w:rsidRPr="00BB4D0B" w:rsidRDefault="00797823" w:rsidP="00797823">
            <w:pPr>
              <w:numPr>
                <w:ilvl w:val="0"/>
                <w:numId w:val="12"/>
              </w:numPr>
              <w:snapToGrid w:val="0"/>
              <w:ind w:left="466" w:hanging="284"/>
              <w:jc w:val="both"/>
              <w:rPr>
                <w:rFonts w:eastAsia="Times New Roman"/>
                <w:sz w:val="18"/>
                <w:szCs w:val="16"/>
                <w:lang w:eastAsia="en-US"/>
              </w:rPr>
            </w:pPr>
            <w:r w:rsidRPr="00BB4D0B">
              <w:rPr>
                <w:rFonts w:eastAsia="Times New Roman"/>
                <w:sz w:val="18"/>
                <w:szCs w:val="16"/>
                <w:lang w:eastAsia="en-US"/>
              </w:rPr>
              <w:t xml:space="preserve">Option-1: </w:t>
            </w:r>
            <w:r>
              <w:rPr>
                <w:rFonts w:eastAsia="Times New Roman"/>
                <w:sz w:val="18"/>
                <w:szCs w:val="16"/>
                <w:lang w:eastAsia="en-US"/>
              </w:rPr>
              <w:t>Measurement DL RS(s) associated with o</w:t>
            </w:r>
            <w:r w:rsidRPr="00BB4D0B">
              <w:rPr>
                <w:rFonts w:eastAsia="Times New Roman"/>
                <w:sz w:val="18"/>
                <w:szCs w:val="16"/>
                <w:lang w:eastAsia="en-US"/>
              </w:rPr>
              <w:t xml:space="preserve">ne </w:t>
            </w:r>
            <w:r>
              <w:rPr>
                <w:rFonts w:eastAsia="Times New Roman"/>
                <w:sz w:val="18"/>
                <w:szCs w:val="16"/>
                <w:lang w:eastAsia="en-US"/>
              </w:rPr>
              <w:t xml:space="preserve">report </w:t>
            </w:r>
            <w:r w:rsidRPr="00BB4D0B">
              <w:rPr>
                <w:rFonts w:eastAsia="Times New Roman"/>
                <w:sz w:val="18"/>
                <w:szCs w:val="16"/>
                <w:lang w:eastAsia="en-US"/>
              </w:rPr>
              <w:t>configuration is</w:t>
            </w:r>
            <w:r>
              <w:rPr>
                <w:rFonts w:eastAsia="Times New Roman"/>
                <w:sz w:val="18"/>
                <w:szCs w:val="16"/>
                <w:lang w:eastAsia="en-US"/>
              </w:rPr>
              <w:t xml:space="preserve"> only</w:t>
            </w:r>
            <w:r w:rsidRPr="00BB4D0B">
              <w:rPr>
                <w:rFonts w:eastAsia="Times New Roman"/>
                <w:sz w:val="18"/>
                <w:szCs w:val="16"/>
                <w:lang w:eastAsia="en-US"/>
              </w:rPr>
              <w:t xml:space="preserve"> </w:t>
            </w:r>
            <w:r>
              <w:rPr>
                <w:rFonts w:eastAsia="Times New Roman"/>
                <w:sz w:val="18"/>
                <w:szCs w:val="16"/>
                <w:lang w:eastAsia="en-US"/>
              </w:rPr>
              <w:t>from</w:t>
            </w:r>
            <w:r w:rsidRPr="00BB4D0B">
              <w:rPr>
                <w:rFonts w:eastAsia="Times New Roman"/>
                <w:sz w:val="18"/>
                <w:szCs w:val="16"/>
                <w:lang w:eastAsia="en-US"/>
              </w:rPr>
              <w:t xml:space="preserve"> </w:t>
            </w:r>
            <w:r>
              <w:rPr>
                <w:rFonts w:eastAsia="Times New Roman"/>
                <w:sz w:val="18"/>
                <w:szCs w:val="16"/>
                <w:lang w:eastAsia="en-US"/>
              </w:rPr>
              <w:t>one CC</w:t>
            </w:r>
            <w:r w:rsidRPr="00BB4D0B">
              <w:rPr>
                <w:rFonts w:eastAsia="Times New Roman"/>
                <w:sz w:val="18"/>
                <w:szCs w:val="16"/>
                <w:lang w:eastAsia="en-US"/>
              </w:rPr>
              <w:t>.</w:t>
            </w:r>
          </w:p>
          <w:p w14:paraId="73790081" w14:textId="77777777" w:rsidR="00797823" w:rsidRPr="00BB4D0B" w:rsidRDefault="00797823" w:rsidP="00797823">
            <w:pPr>
              <w:numPr>
                <w:ilvl w:val="0"/>
                <w:numId w:val="12"/>
              </w:numPr>
              <w:snapToGrid w:val="0"/>
              <w:ind w:left="466" w:hanging="284"/>
              <w:jc w:val="both"/>
              <w:rPr>
                <w:rFonts w:eastAsia="Times New Roman"/>
                <w:sz w:val="18"/>
                <w:szCs w:val="16"/>
                <w:lang w:eastAsia="en-US"/>
              </w:rPr>
            </w:pPr>
            <w:r w:rsidRPr="00BB4D0B">
              <w:rPr>
                <w:rFonts w:eastAsia="Times New Roman"/>
                <w:sz w:val="18"/>
                <w:szCs w:val="16"/>
                <w:lang w:eastAsia="en-US"/>
              </w:rPr>
              <w:t xml:space="preserve">Option-2: </w:t>
            </w:r>
            <w:r>
              <w:rPr>
                <w:rFonts w:eastAsia="Times New Roman"/>
                <w:sz w:val="18"/>
                <w:szCs w:val="16"/>
                <w:lang w:eastAsia="en-US"/>
              </w:rPr>
              <w:t>Measurement DL RS(s) associated with o</w:t>
            </w:r>
            <w:r w:rsidRPr="00BB4D0B">
              <w:rPr>
                <w:rFonts w:eastAsia="Times New Roman"/>
                <w:sz w:val="18"/>
                <w:szCs w:val="16"/>
                <w:lang w:eastAsia="en-US"/>
              </w:rPr>
              <w:t xml:space="preserve">ne </w:t>
            </w:r>
            <w:r>
              <w:rPr>
                <w:rFonts w:eastAsia="Times New Roman"/>
                <w:sz w:val="18"/>
                <w:szCs w:val="16"/>
                <w:lang w:eastAsia="en-US"/>
              </w:rPr>
              <w:t xml:space="preserve">report </w:t>
            </w:r>
            <w:r w:rsidRPr="00BB4D0B">
              <w:rPr>
                <w:rFonts w:eastAsia="Times New Roman"/>
                <w:sz w:val="18"/>
                <w:szCs w:val="16"/>
                <w:lang w:eastAsia="en-US"/>
              </w:rPr>
              <w:t xml:space="preserve">configuration </w:t>
            </w:r>
            <w:r>
              <w:rPr>
                <w:rFonts w:eastAsia="Times New Roman"/>
                <w:sz w:val="18"/>
                <w:szCs w:val="16"/>
                <w:lang w:eastAsia="en-US"/>
              </w:rPr>
              <w:t>can</w:t>
            </w:r>
            <w:r w:rsidRPr="00BB4D0B">
              <w:rPr>
                <w:rFonts w:eastAsia="Times New Roman"/>
                <w:sz w:val="18"/>
                <w:szCs w:val="16"/>
                <w:lang w:eastAsia="en-US"/>
              </w:rPr>
              <w:t xml:space="preserve"> </w:t>
            </w:r>
            <w:r>
              <w:rPr>
                <w:rFonts w:eastAsia="Times New Roman"/>
                <w:sz w:val="18"/>
                <w:szCs w:val="16"/>
                <w:lang w:eastAsia="en-US"/>
              </w:rPr>
              <w:t>be from</w:t>
            </w:r>
            <w:r w:rsidRPr="00BB4D0B">
              <w:rPr>
                <w:rFonts w:eastAsia="Times New Roman"/>
                <w:sz w:val="18"/>
                <w:szCs w:val="16"/>
                <w:lang w:eastAsia="en-US"/>
              </w:rPr>
              <w:t xml:space="preserve"> </w:t>
            </w:r>
            <w:r>
              <w:rPr>
                <w:rFonts w:eastAsia="Times New Roman"/>
                <w:sz w:val="18"/>
                <w:szCs w:val="16"/>
                <w:lang w:eastAsia="en-US"/>
              </w:rPr>
              <w:t>one or more CCs</w:t>
            </w:r>
            <w:r w:rsidRPr="00BB4D0B">
              <w:rPr>
                <w:rFonts w:eastAsia="Times New Roman"/>
                <w:sz w:val="18"/>
                <w:szCs w:val="16"/>
                <w:lang w:eastAsia="en-US"/>
              </w:rPr>
              <w:t>.</w:t>
            </w:r>
          </w:p>
          <w:p w14:paraId="0415439C" w14:textId="77777777" w:rsidR="00797823" w:rsidRPr="00BB4D0B" w:rsidRDefault="00797823" w:rsidP="00797823">
            <w:pPr>
              <w:numPr>
                <w:ilvl w:val="0"/>
                <w:numId w:val="12"/>
              </w:numPr>
              <w:snapToGrid w:val="0"/>
              <w:ind w:left="466" w:hanging="284"/>
              <w:jc w:val="both"/>
              <w:rPr>
                <w:color w:val="000000"/>
                <w:sz w:val="18"/>
                <w:szCs w:val="18"/>
                <w:lang w:eastAsia="zh-CN"/>
              </w:rPr>
            </w:pPr>
            <w:r>
              <w:rPr>
                <w:color w:val="000000"/>
                <w:sz w:val="18"/>
                <w:szCs w:val="18"/>
                <w:lang w:eastAsia="zh-CN"/>
              </w:rPr>
              <w:t xml:space="preserve">Note: </w:t>
            </w:r>
            <w:r>
              <w:rPr>
                <w:rFonts w:hint="eastAsia"/>
                <w:color w:val="000000"/>
                <w:sz w:val="18"/>
                <w:szCs w:val="18"/>
                <w:lang w:eastAsia="zh-CN"/>
              </w:rPr>
              <w:t>To</w:t>
            </w:r>
            <w:r>
              <w:rPr>
                <w:color w:val="000000"/>
                <w:sz w:val="18"/>
                <w:szCs w:val="18"/>
                <w:lang w:eastAsia="zh-CN"/>
              </w:rPr>
              <w:t xml:space="preserve"> </w:t>
            </w:r>
            <w:r w:rsidRPr="00BB4D0B">
              <w:rPr>
                <w:rFonts w:eastAsia="Times New Roman"/>
                <w:sz w:val="18"/>
                <w:szCs w:val="16"/>
                <w:lang w:eastAsia="en-US"/>
              </w:rPr>
              <w:t>leverag</w:t>
            </w:r>
            <w:r>
              <w:rPr>
                <w:rFonts w:eastAsia="Times New Roman"/>
                <w:sz w:val="18"/>
                <w:szCs w:val="16"/>
                <w:lang w:eastAsia="en-US"/>
              </w:rPr>
              <w:t>e</w:t>
            </w:r>
            <w:r w:rsidRPr="00BB4D0B">
              <w:rPr>
                <w:rFonts w:eastAsia="Times New Roman"/>
                <w:sz w:val="18"/>
                <w:szCs w:val="16"/>
                <w:lang w:eastAsia="en-US"/>
              </w:rPr>
              <w:t xml:space="preserve"> (as much as possible) legacy CSI measurement and reporting configuration frameworks</w:t>
            </w:r>
          </w:p>
          <w:p w14:paraId="2B100CBC" w14:textId="77777777" w:rsidR="00797823" w:rsidRDefault="00797823" w:rsidP="00797823">
            <w:pPr>
              <w:adjustRightInd w:val="0"/>
              <w:snapToGrid w:val="0"/>
              <w:rPr>
                <w:b/>
                <w:color w:val="0000FF"/>
                <w:sz w:val="18"/>
                <w:szCs w:val="18"/>
              </w:rPr>
            </w:pPr>
          </w:p>
        </w:tc>
      </w:tr>
    </w:tbl>
    <w:p w14:paraId="6033C48A" w14:textId="77777777" w:rsidR="00DB0ED6" w:rsidRDefault="0083555A">
      <w:pPr>
        <w:pStyle w:val="Caption"/>
        <w:spacing w:before="240"/>
        <w:jc w:val="center"/>
      </w:pPr>
      <w:r>
        <w:t>Table 3-2 Company input for Issue 3</w:t>
      </w:r>
    </w:p>
    <w:tbl>
      <w:tblPr>
        <w:tblStyle w:val="TableGrid"/>
        <w:tblW w:w="9985" w:type="dxa"/>
        <w:tblLook w:val="04A0" w:firstRow="1" w:lastRow="0" w:firstColumn="1" w:lastColumn="0" w:noHBand="0" w:noVBand="1"/>
      </w:tblPr>
      <w:tblGrid>
        <w:gridCol w:w="1506"/>
        <w:gridCol w:w="8479"/>
      </w:tblGrid>
      <w:tr w:rsidR="00DB0ED6" w14:paraId="6C7F568F"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D07D1C7" w14:textId="77777777" w:rsidR="00DB0ED6" w:rsidRDefault="0083555A">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078B7E" w14:textId="77777777" w:rsidR="00DB0ED6" w:rsidRDefault="0083555A">
            <w:pPr>
              <w:snapToGrid w:val="0"/>
              <w:rPr>
                <w:b/>
                <w:sz w:val="18"/>
                <w:szCs w:val="18"/>
                <w:lang w:eastAsia="zh-CN"/>
              </w:rPr>
            </w:pPr>
            <w:r>
              <w:rPr>
                <w:b/>
                <w:sz w:val="18"/>
                <w:szCs w:val="18"/>
                <w:lang w:eastAsia="zh-CN"/>
              </w:rPr>
              <w:t>Input</w:t>
            </w:r>
          </w:p>
        </w:tc>
      </w:tr>
      <w:tr w:rsidR="00DB0ED6" w14:paraId="540EC43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C289A77" w14:textId="77777777" w:rsidR="00DB0ED6" w:rsidRDefault="0083555A">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6CBAC46F" w14:textId="007AAA3A" w:rsidR="00DB0ED6" w:rsidRPr="006018C4" w:rsidRDefault="0083555A" w:rsidP="006018C4">
            <w:pPr>
              <w:snapToGrid w:val="0"/>
              <w:rPr>
                <w:rFonts w:eastAsia="MS Mincho"/>
                <w:color w:val="0000FF"/>
                <w:sz w:val="18"/>
                <w:szCs w:val="18"/>
                <w:lang w:eastAsia="ja-JP"/>
              </w:rPr>
            </w:pPr>
            <w:r w:rsidRPr="006018C4">
              <w:rPr>
                <w:rFonts w:eastAsia="MS Mincho" w:hint="eastAsia"/>
                <w:color w:val="0000FF"/>
                <w:sz w:val="18"/>
                <w:szCs w:val="18"/>
                <w:lang w:eastAsia="ja-JP"/>
              </w:rPr>
              <w:t>P</w:t>
            </w:r>
            <w:r w:rsidRPr="006018C4">
              <w:rPr>
                <w:rFonts w:eastAsia="MS Mincho"/>
                <w:color w:val="0000FF"/>
                <w:sz w:val="18"/>
                <w:szCs w:val="18"/>
                <w:lang w:eastAsia="ja-JP"/>
              </w:rPr>
              <w:t>lease input your comment/preference to those alternatives on the proposal 3.</w:t>
            </w:r>
            <w:r w:rsidR="00486025">
              <w:rPr>
                <w:rFonts w:eastAsia="MS Mincho"/>
                <w:color w:val="0000FF"/>
                <w:sz w:val="18"/>
                <w:szCs w:val="18"/>
                <w:lang w:eastAsia="ja-JP"/>
              </w:rPr>
              <w:t>2~3.5</w:t>
            </w:r>
            <w:r w:rsidRPr="006018C4">
              <w:rPr>
                <w:rFonts w:eastAsia="MS Mincho"/>
                <w:color w:val="0000FF"/>
                <w:sz w:val="18"/>
                <w:szCs w:val="18"/>
                <w:lang w:eastAsia="ja-JP"/>
              </w:rPr>
              <w:t>, if needed.</w:t>
            </w:r>
          </w:p>
        </w:tc>
      </w:tr>
      <w:tr w:rsidR="00F14777" w14:paraId="00DFDCA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58B6A58" w14:textId="301FF0BC" w:rsidR="00F14777" w:rsidRPr="0005157C" w:rsidRDefault="0005157C" w:rsidP="00F14777">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Fujitsu</w:t>
            </w:r>
          </w:p>
        </w:tc>
        <w:tc>
          <w:tcPr>
            <w:tcW w:w="8479" w:type="dxa"/>
            <w:tcBorders>
              <w:top w:val="single" w:sz="4" w:space="0" w:color="auto"/>
              <w:left w:val="single" w:sz="4" w:space="0" w:color="auto"/>
              <w:bottom w:val="single" w:sz="4" w:space="0" w:color="auto"/>
              <w:right w:val="single" w:sz="4" w:space="0" w:color="auto"/>
            </w:tcBorders>
          </w:tcPr>
          <w:p w14:paraId="3D634659" w14:textId="5F50D5DA" w:rsidR="00F8542D" w:rsidRDefault="0005157C" w:rsidP="006018C4">
            <w:pPr>
              <w:snapToGrid w:val="0"/>
              <w:rPr>
                <w:rFonts w:eastAsiaTheme="minorEastAsia"/>
                <w:sz w:val="18"/>
                <w:szCs w:val="18"/>
                <w:lang w:eastAsia="zh-CN"/>
              </w:rPr>
            </w:pPr>
            <w:r w:rsidRPr="0005157C">
              <w:rPr>
                <w:rFonts w:eastAsiaTheme="minorEastAsia" w:hint="eastAsia"/>
                <w:b/>
                <w:bCs/>
                <w:sz w:val="18"/>
                <w:szCs w:val="18"/>
                <w:lang w:eastAsia="zh-CN"/>
              </w:rPr>
              <w:t>Proposal</w:t>
            </w:r>
            <w:r>
              <w:rPr>
                <w:rFonts w:eastAsiaTheme="minorEastAsia" w:hint="eastAsia"/>
                <w:b/>
                <w:bCs/>
                <w:sz w:val="18"/>
                <w:szCs w:val="18"/>
                <w:lang w:eastAsia="zh-CN"/>
              </w:rPr>
              <w:t xml:space="preserve"> 3.2a and 3.2b</w:t>
            </w:r>
            <w:r w:rsidRPr="0005157C">
              <w:rPr>
                <w:rFonts w:eastAsiaTheme="minorEastAsia" w:hint="eastAsia"/>
                <w:sz w:val="18"/>
                <w:szCs w:val="18"/>
                <w:lang w:eastAsia="zh-CN"/>
              </w:rPr>
              <w:t>:</w:t>
            </w:r>
            <w:r>
              <w:rPr>
                <w:rFonts w:eastAsiaTheme="minorEastAsia" w:hint="eastAsia"/>
                <w:sz w:val="18"/>
                <w:szCs w:val="18"/>
                <w:lang w:eastAsia="zh-CN"/>
              </w:rPr>
              <w:t xml:space="preserve"> Alt-1 is preferred. </w:t>
            </w:r>
            <w:r w:rsidR="00873F6D">
              <w:rPr>
                <w:rFonts w:eastAsiaTheme="minorEastAsia"/>
                <w:sz w:val="18"/>
                <w:szCs w:val="18"/>
                <w:lang w:eastAsia="zh-CN"/>
              </w:rPr>
              <w:t>T</w:t>
            </w:r>
            <w:r w:rsidR="00873F6D">
              <w:rPr>
                <w:rFonts w:eastAsiaTheme="minorEastAsia" w:hint="eastAsia"/>
                <w:sz w:val="18"/>
                <w:szCs w:val="18"/>
                <w:lang w:eastAsia="zh-CN"/>
              </w:rPr>
              <w:t xml:space="preserve">he first PUCCH </w:t>
            </w:r>
            <w:r w:rsidR="00B3432F">
              <w:rPr>
                <w:rFonts w:eastAsiaTheme="minorEastAsia"/>
                <w:sz w:val="18"/>
                <w:szCs w:val="18"/>
                <w:lang w:eastAsia="zh-CN"/>
              </w:rPr>
              <w:t>should</w:t>
            </w:r>
            <w:r w:rsidR="00B3432F">
              <w:rPr>
                <w:rFonts w:eastAsiaTheme="minorEastAsia" w:hint="eastAsia"/>
                <w:sz w:val="18"/>
                <w:szCs w:val="18"/>
                <w:lang w:eastAsia="zh-CN"/>
              </w:rPr>
              <w:t xml:space="preserve"> be </w:t>
            </w:r>
            <w:r w:rsidR="00B3432F">
              <w:rPr>
                <w:rFonts w:eastAsiaTheme="minorEastAsia"/>
                <w:sz w:val="18"/>
                <w:szCs w:val="18"/>
                <w:lang w:eastAsia="zh-CN"/>
              </w:rPr>
              <w:t>designed</w:t>
            </w:r>
            <w:r w:rsidR="00B3432F">
              <w:rPr>
                <w:rFonts w:eastAsiaTheme="minorEastAsia" w:hint="eastAsia"/>
                <w:sz w:val="18"/>
                <w:szCs w:val="18"/>
                <w:lang w:eastAsia="zh-CN"/>
              </w:rPr>
              <w:t xml:space="preserve"> to </w:t>
            </w:r>
            <w:r w:rsidR="00873F6D">
              <w:rPr>
                <w:rFonts w:eastAsiaTheme="minorEastAsia" w:hint="eastAsia"/>
                <w:sz w:val="18"/>
                <w:szCs w:val="18"/>
                <w:lang w:eastAsia="zh-CN"/>
              </w:rPr>
              <w:t xml:space="preserve">mainly server </w:t>
            </w:r>
            <w:r w:rsidR="00D41AC3">
              <w:rPr>
                <w:rFonts w:eastAsiaTheme="minorEastAsia" w:hint="eastAsia"/>
                <w:sz w:val="18"/>
                <w:szCs w:val="18"/>
                <w:lang w:eastAsia="zh-CN"/>
              </w:rPr>
              <w:t>t</w:t>
            </w:r>
            <w:r>
              <w:rPr>
                <w:rFonts w:eastAsiaTheme="minorEastAsia" w:hint="eastAsia"/>
                <w:sz w:val="18"/>
                <w:szCs w:val="18"/>
                <w:lang w:eastAsia="zh-CN"/>
              </w:rPr>
              <w:t xml:space="preserve">he </w:t>
            </w:r>
            <w:r>
              <w:rPr>
                <w:rFonts w:eastAsiaTheme="minorEastAsia"/>
                <w:sz w:val="18"/>
                <w:szCs w:val="18"/>
                <w:lang w:eastAsia="zh-CN"/>
              </w:rPr>
              <w:t>purpose</w:t>
            </w:r>
            <w:r>
              <w:rPr>
                <w:rFonts w:eastAsiaTheme="minorEastAsia" w:hint="eastAsia"/>
                <w:sz w:val="18"/>
                <w:szCs w:val="18"/>
                <w:lang w:eastAsia="zh-CN"/>
              </w:rPr>
              <w:t xml:space="preserve"> of notify</w:t>
            </w:r>
            <w:r w:rsidR="00873F6D">
              <w:rPr>
                <w:rFonts w:eastAsiaTheme="minorEastAsia" w:hint="eastAsia"/>
                <w:sz w:val="18"/>
                <w:szCs w:val="18"/>
                <w:lang w:eastAsia="zh-CN"/>
              </w:rPr>
              <w:t>ing</w:t>
            </w:r>
            <w:r>
              <w:rPr>
                <w:rFonts w:eastAsiaTheme="minorEastAsia" w:hint="eastAsia"/>
                <w:sz w:val="18"/>
                <w:szCs w:val="18"/>
                <w:lang w:eastAsia="zh-CN"/>
              </w:rPr>
              <w:t xml:space="preserve"> the </w:t>
            </w:r>
            <w:r w:rsidR="00D41AC3">
              <w:rPr>
                <w:rFonts w:eastAsiaTheme="minorEastAsia" w:hint="eastAsia"/>
                <w:sz w:val="18"/>
                <w:szCs w:val="18"/>
                <w:lang w:eastAsia="zh-CN"/>
              </w:rPr>
              <w:t xml:space="preserve">resource </w:t>
            </w:r>
            <w:r>
              <w:rPr>
                <w:rFonts w:eastAsiaTheme="minorEastAsia" w:hint="eastAsia"/>
                <w:sz w:val="18"/>
                <w:szCs w:val="18"/>
                <w:lang w:eastAsia="zh-CN"/>
              </w:rPr>
              <w:t xml:space="preserve">request or the existence </w:t>
            </w:r>
            <w:r w:rsidR="00D41AC3">
              <w:rPr>
                <w:rFonts w:eastAsiaTheme="minorEastAsia" w:hint="eastAsia"/>
                <w:sz w:val="18"/>
                <w:szCs w:val="18"/>
                <w:lang w:eastAsia="zh-CN"/>
              </w:rPr>
              <w:t>of the second channel</w:t>
            </w:r>
            <w:r w:rsidR="00B3432F">
              <w:rPr>
                <w:rFonts w:eastAsiaTheme="minorEastAsia" w:hint="eastAsia"/>
                <w:sz w:val="18"/>
                <w:szCs w:val="18"/>
                <w:lang w:eastAsia="zh-CN"/>
              </w:rPr>
              <w:t>. T</w:t>
            </w:r>
            <w:r w:rsidR="00D41AC3">
              <w:rPr>
                <w:rFonts w:eastAsiaTheme="minorEastAsia" w:hint="eastAsia"/>
                <w:sz w:val="18"/>
                <w:szCs w:val="18"/>
                <w:lang w:eastAsia="zh-CN"/>
              </w:rPr>
              <w:t>he information other than that can be conveyed on the second channel.</w:t>
            </w:r>
          </w:p>
          <w:p w14:paraId="462BA7A6" w14:textId="77777777" w:rsidR="00D94CC8" w:rsidRDefault="00D94CC8" w:rsidP="006018C4">
            <w:pPr>
              <w:snapToGrid w:val="0"/>
              <w:rPr>
                <w:rFonts w:eastAsiaTheme="minorEastAsia"/>
                <w:sz w:val="18"/>
                <w:szCs w:val="18"/>
                <w:lang w:eastAsia="zh-CN"/>
              </w:rPr>
            </w:pPr>
            <w:r w:rsidRPr="0005157C">
              <w:rPr>
                <w:rFonts w:eastAsiaTheme="minorEastAsia" w:hint="eastAsia"/>
                <w:b/>
                <w:bCs/>
                <w:sz w:val="18"/>
                <w:szCs w:val="18"/>
                <w:lang w:eastAsia="zh-CN"/>
              </w:rPr>
              <w:t>Proposal</w:t>
            </w:r>
            <w:r>
              <w:rPr>
                <w:rFonts w:eastAsiaTheme="minorEastAsia" w:hint="eastAsia"/>
                <w:b/>
                <w:bCs/>
                <w:sz w:val="18"/>
                <w:szCs w:val="18"/>
                <w:lang w:eastAsia="zh-CN"/>
              </w:rPr>
              <w:t xml:space="preserve"> 3.3</w:t>
            </w:r>
            <w:r w:rsidRPr="0005157C">
              <w:rPr>
                <w:rFonts w:eastAsiaTheme="minorEastAsia" w:hint="eastAsia"/>
                <w:sz w:val="18"/>
                <w:szCs w:val="18"/>
                <w:lang w:eastAsia="zh-CN"/>
              </w:rPr>
              <w:t>:</w:t>
            </w:r>
            <w:r>
              <w:rPr>
                <w:rFonts w:eastAsiaTheme="minorEastAsia" w:hint="eastAsia"/>
                <w:sz w:val="18"/>
                <w:szCs w:val="18"/>
                <w:lang w:eastAsia="zh-CN"/>
              </w:rPr>
              <w:t xml:space="preserve"> Alt-1 is preferred.</w:t>
            </w:r>
          </w:p>
          <w:p w14:paraId="7377AD38" w14:textId="35357832" w:rsidR="003C21AE" w:rsidRDefault="003C21AE" w:rsidP="003C21AE">
            <w:pPr>
              <w:snapToGrid w:val="0"/>
              <w:rPr>
                <w:rFonts w:eastAsiaTheme="minorEastAsia"/>
                <w:sz w:val="18"/>
                <w:szCs w:val="18"/>
                <w:lang w:eastAsia="zh-CN"/>
              </w:rPr>
            </w:pPr>
            <w:r w:rsidRPr="0005157C">
              <w:rPr>
                <w:rFonts w:eastAsiaTheme="minorEastAsia" w:hint="eastAsia"/>
                <w:b/>
                <w:bCs/>
                <w:sz w:val="18"/>
                <w:szCs w:val="18"/>
                <w:lang w:eastAsia="zh-CN"/>
              </w:rPr>
              <w:t>Proposal</w:t>
            </w:r>
            <w:r>
              <w:rPr>
                <w:rFonts w:eastAsiaTheme="minorEastAsia" w:hint="eastAsia"/>
                <w:b/>
                <w:bCs/>
                <w:sz w:val="18"/>
                <w:szCs w:val="18"/>
                <w:lang w:eastAsia="zh-CN"/>
              </w:rPr>
              <w:t xml:space="preserve"> 3.4</w:t>
            </w:r>
            <w:r w:rsidRPr="0005157C">
              <w:rPr>
                <w:rFonts w:eastAsiaTheme="minorEastAsia" w:hint="eastAsia"/>
                <w:sz w:val="18"/>
                <w:szCs w:val="18"/>
                <w:lang w:eastAsia="zh-CN"/>
              </w:rPr>
              <w:t>:</w:t>
            </w:r>
            <w:r>
              <w:rPr>
                <w:rFonts w:eastAsiaTheme="minorEastAsia" w:hint="eastAsia"/>
                <w:sz w:val="18"/>
                <w:szCs w:val="18"/>
                <w:lang w:eastAsia="zh-CN"/>
              </w:rPr>
              <w:t xml:space="preserve"> Alt-1 is preferred.</w:t>
            </w:r>
          </w:p>
          <w:p w14:paraId="607B9A6B" w14:textId="06FED6EB" w:rsidR="003C21AE" w:rsidRPr="0005157C" w:rsidRDefault="00F055F2" w:rsidP="006018C4">
            <w:pPr>
              <w:snapToGrid w:val="0"/>
              <w:rPr>
                <w:rFonts w:eastAsiaTheme="minorEastAsia"/>
                <w:b/>
                <w:bCs/>
                <w:color w:val="0000FF"/>
                <w:sz w:val="18"/>
                <w:szCs w:val="18"/>
                <w:lang w:eastAsia="zh-CN"/>
              </w:rPr>
            </w:pPr>
            <w:r w:rsidRPr="0005157C">
              <w:rPr>
                <w:rFonts w:eastAsiaTheme="minorEastAsia" w:hint="eastAsia"/>
                <w:b/>
                <w:bCs/>
                <w:sz w:val="18"/>
                <w:szCs w:val="18"/>
                <w:lang w:eastAsia="zh-CN"/>
              </w:rPr>
              <w:t>Proposal</w:t>
            </w:r>
            <w:r>
              <w:rPr>
                <w:rFonts w:eastAsiaTheme="minorEastAsia" w:hint="eastAsia"/>
                <w:b/>
                <w:bCs/>
                <w:sz w:val="18"/>
                <w:szCs w:val="18"/>
                <w:lang w:eastAsia="zh-CN"/>
              </w:rPr>
              <w:t xml:space="preserve"> 3.5</w:t>
            </w:r>
            <w:r w:rsidRPr="0005157C">
              <w:rPr>
                <w:rFonts w:eastAsiaTheme="minorEastAsia" w:hint="eastAsia"/>
                <w:sz w:val="18"/>
                <w:szCs w:val="18"/>
                <w:lang w:eastAsia="zh-CN"/>
              </w:rPr>
              <w:t>:</w:t>
            </w:r>
            <w:r>
              <w:rPr>
                <w:rFonts w:eastAsiaTheme="minorEastAsia" w:hint="eastAsia"/>
                <w:sz w:val="18"/>
                <w:szCs w:val="18"/>
                <w:lang w:eastAsia="zh-CN"/>
              </w:rPr>
              <w:t xml:space="preserve"> Option-2 is preferred. </w:t>
            </w:r>
            <w:r w:rsidR="009425E0">
              <w:rPr>
                <w:rFonts w:eastAsiaTheme="minorEastAsia" w:hint="eastAsia"/>
                <w:sz w:val="18"/>
                <w:szCs w:val="18"/>
                <w:lang w:eastAsia="zh-CN"/>
              </w:rPr>
              <w:t>It is f</w:t>
            </w:r>
            <w:r>
              <w:rPr>
                <w:rFonts w:eastAsiaTheme="minorEastAsia" w:hint="eastAsia"/>
                <w:sz w:val="18"/>
                <w:szCs w:val="18"/>
                <w:lang w:eastAsia="zh-CN"/>
              </w:rPr>
              <w:t xml:space="preserve">ollowing the legacy CSI framework </w:t>
            </w:r>
            <w:r w:rsidR="009425E0">
              <w:rPr>
                <w:rFonts w:eastAsiaTheme="minorEastAsia" w:hint="eastAsia"/>
                <w:sz w:val="18"/>
                <w:szCs w:val="18"/>
                <w:lang w:eastAsia="zh-CN"/>
              </w:rPr>
              <w:t>of</w:t>
            </w:r>
            <w:r>
              <w:rPr>
                <w:rFonts w:eastAsiaTheme="minorEastAsia" w:hint="eastAsia"/>
                <w:sz w:val="18"/>
                <w:szCs w:val="18"/>
                <w:lang w:eastAsia="zh-CN"/>
              </w:rPr>
              <w:t xml:space="preserve"> ICBM</w:t>
            </w:r>
            <w:r w:rsidR="009425E0">
              <w:rPr>
                <w:rFonts w:eastAsiaTheme="minorEastAsia" w:hint="eastAsia"/>
                <w:sz w:val="18"/>
                <w:szCs w:val="18"/>
                <w:lang w:eastAsia="zh-CN"/>
              </w:rPr>
              <w:t xml:space="preserve"> where RSs associated with one report configuration can come from one or more CCs</w:t>
            </w:r>
            <w:r>
              <w:rPr>
                <w:rFonts w:eastAsiaTheme="minorEastAsia" w:hint="eastAsia"/>
                <w:sz w:val="18"/>
                <w:szCs w:val="18"/>
                <w:lang w:eastAsia="zh-CN"/>
              </w:rPr>
              <w:t>.</w:t>
            </w:r>
          </w:p>
        </w:tc>
      </w:tr>
      <w:tr w:rsidR="008258FF" w14:paraId="7055D42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720CE15" w14:textId="04CF9149" w:rsidR="008258FF" w:rsidRDefault="00F448F9" w:rsidP="008258FF">
            <w:pPr>
              <w:snapToGrid w:val="0"/>
              <w:rPr>
                <w:color w:val="000000" w:themeColor="text1"/>
                <w:sz w:val="18"/>
                <w:szCs w:val="18"/>
              </w:rPr>
            </w:pPr>
            <w:r>
              <w:rPr>
                <w:color w:val="000000" w:themeColor="text1"/>
                <w:sz w:val="18"/>
                <w:szCs w:val="18"/>
              </w:rPr>
              <w:t>Qualcomm</w:t>
            </w:r>
          </w:p>
        </w:tc>
        <w:tc>
          <w:tcPr>
            <w:tcW w:w="8479" w:type="dxa"/>
            <w:tcBorders>
              <w:top w:val="single" w:sz="4" w:space="0" w:color="auto"/>
              <w:left w:val="single" w:sz="4" w:space="0" w:color="auto"/>
              <w:bottom w:val="single" w:sz="4" w:space="0" w:color="auto"/>
              <w:right w:val="single" w:sz="4" w:space="0" w:color="auto"/>
            </w:tcBorders>
          </w:tcPr>
          <w:p w14:paraId="379E6CD7" w14:textId="01B9409E" w:rsidR="002D5772" w:rsidRDefault="00711286" w:rsidP="00711286">
            <w:pPr>
              <w:overflowPunct w:val="0"/>
              <w:autoSpaceDE w:val="0"/>
              <w:autoSpaceDN w:val="0"/>
              <w:adjustRightInd w:val="0"/>
              <w:textAlignment w:val="baseline"/>
              <w:rPr>
                <w:rFonts w:eastAsia="Malgun Gothic"/>
                <w:color w:val="000000" w:themeColor="text1"/>
                <w:sz w:val="18"/>
                <w:szCs w:val="18"/>
              </w:rPr>
            </w:pPr>
            <w:r w:rsidRPr="00F448F9">
              <w:rPr>
                <w:rFonts w:eastAsia="Malgun Gothic"/>
                <w:b/>
                <w:bCs/>
                <w:color w:val="000000" w:themeColor="text1"/>
                <w:sz w:val="18"/>
                <w:szCs w:val="18"/>
              </w:rPr>
              <w:t>Proposal 3.2</w:t>
            </w:r>
            <w:r w:rsidR="00F448F9" w:rsidRPr="00F448F9">
              <w:rPr>
                <w:rFonts w:eastAsia="Malgun Gothic"/>
                <w:b/>
                <w:bCs/>
                <w:color w:val="000000" w:themeColor="text1"/>
                <w:sz w:val="18"/>
                <w:szCs w:val="18"/>
              </w:rPr>
              <w:t>-3.4</w:t>
            </w:r>
            <w:r w:rsidRPr="00F448F9">
              <w:rPr>
                <w:rFonts w:eastAsia="Malgun Gothic"/>
                <w:b/>
                <w:bCs/>
                <w:color w:val="000000" w:themeColor="text1"/>
                <w:sz w:val="18"/>
                <w:szCs w:val="18"/>
              </w:rPr>
              <w:t>:</w:t>
            </w:r>
            <w:r w:rsidR="00D93116">
              <w:rPr>
                <w:rFonts w:eastAsia="Malgun Gothic"/>
                <w:b/>
                <w:bCs/>
                <w:color w:val="000000" w:themeColor="text1"/>
                <w:sz w:val="18"/>
                <w:szCs w:val="18"/>
              </w:rPr>
              <w:t xml:space="preserve"> </w:t>
            </w:r>
            <w:r>
              <w:rPr>
                <w:rFonts w:eastAsia="Malgun Gothic"/>
                <w:color w:val="000000" w:themeColor="text1"/>
                <w:sz w:val="18"/>
                <w:szCs w:val="18"/>
              </w:rPr>
              <w:t xml:space="preserve"> </w:t>
            </w:r>
            <w:r w:rsidR="00D93116">
              <w:rPr>
                <w:rFonts w:eastAsia="Malgun Gothic"/>
                <w:color w:val="000000" w:themeColor="text1"/>
                <w:sz w:val="18"/>
                <w:szCs w:val="18"/>
              </w:rPr>
              <w:t xml:space="preserve">We are generally okay, but </w:t>
            </w:r>
            <w:r w:rsidR="00AA5101">
              <w:rPr>
                <w:rFonts w:eastAsia="Malgun Gothic"/>
                <w:color w:val="000000" w:themeColor="text1"/>
                <w:sz w:val="18"/>
                <w:szCs w:val="18"/>
              </w:rPr>
              <w:t xml:space="preserve">if the </w:t>
            </w:r>
            <w:r w:rsidR="008344A2">
              <w:rPr>
                <w:rFonts w:eastAsia="Malgun Gothic"/>
                <w:color w:val="000000" w:themeColor="text1"/>
                <w:sz w:val="18"/>
                <w:szCs w:val="18"/>
              </w:rPr>
              <w:t>intention is not to down select one alternative in this meeting, we don’t think these proposals are necessary</w:t>
            </w:r>
            <w:r w:rsidR="002D5772">
              <w:rPr>
                <w:rFonts w:eastAsia="Malgun Gothic"/>
                <w:color w:val="000000" w:themeColor="text1"/>
                <w:sz w:val="18"/>
                <w:szCs w:val="18"/>
              </w:rPr>
              <w:t>, because they include all possible cases</w:t>
            </w:r>
            <w:r w:rsidR="008344A2">
              <w:rPr>
                <w:rFonts w:eastAsia="Malgun Gothic"/>
                <w:color w:val="000000" w:themeColor="text1"/>
                <w:sz w:val="18"/>
                <w:szCs w:val="18"/>
              </w:rPr>
              <w:t>. Also, s</w:t>
            </w:r>
            <w:r>
              <w:rPr>
                <w:rFonts w:eastAsia="Malgun Gothic"/>
                <w:color w:val="000000" w:themeColor="text1"/>
                <w:sz w:val="18"/>
                <w:szCs w:val="18"/>
              </w:rPr>
              <w:t>ince we have just agreed on the UCI-based reporting, companies may need some time</w:t>
            </w:r>
            <w:r w:rsidRPr="00711286">
              <w:rPr>
                <w:rFonts w:eastAsia="Malgun Gothic"/>
                <w:color w:val="000000" w:themeColor="text1"/>
                <w:sz w:val="18"/>
                <w:szCs w:val="18"/>
              </w:rPr>
              <w:t xml:space="preserve"> </w:t>
            </w:r>
            <w:r>
              <w:rPr>
                <w:rFonts w:eastAsia="Malgun Gothic"/>
                <w:color w:val="000000" w:themeColor="text1"/>
                <w:sz w:val="18"/>
                <w:szCs w:val="18"/>
              </w:rPr>
              <w:t>to</w:t>
            </w:r>
            <w:r w:rsidR="00AA5101">
              <w:rPr>
                <w:rFonts w:eastAsia="Malgun Gothic"/>
                <w:color w:val="000000" w:themeColor="text1"/>
                <w:sz w:val="18"/>
                <w:szCs w:val="18"/>
              </w:rPr>
              <w:t xml:space="preserve"> do their designs, so it seems to</w:t>
            </w:r>
            <w:r w:rsidR="002D5772">
              <w:rPr>
                <w:rFonts w:eastAsia="Malgun Gothic"/>
                <w:color w:val="000000" w:themeColor="text1"/>
                <w:sz w:val="18"/>
                <w:szCs w:val="18"/>
              </w:rPr>
              <w:t>o</w:t>
            </w:r>
            <w:r w:rsidR="00AA5101">
              <w:rPr>
                <w:rFonts w:eastAsia="Malgun Gothic"/>
                <w:color w:val="000000" w:themeColor="text1"/>
                <w:sz w:val="18"/>
                <w:szCs w:val="18"/>
              </w:rPr>
              <w:t xml:space="preserve"> early </w:t>
            </w:r>
            <w:r w:rsidR="002D5772">
              <w:rPr>
                <w:rFonts w:eastAsia="Malgun Gothic"/>
                <w:color w:val="000000" w:themeColor="text1"/>
                <w:sz w:val="18"/>
                <w:szCs w:val="18"/>
              </w:rPr>
              <w:t>to down select one.</w:t>
            </w:r>
          </w:p>
          <w:p w14:paraId="5C9D37F8" w14:textId="77777777" w:rsidR="002D5772" w:rsidRDefault="002D5772" w:rsidP="00711286">
            <w:pPr>
              <w:overflowPunct w:val="0"/>
              <w:autoSpaceDE w:val="0"/>
              <w:autoSpaceDN w:val="0"/>
              <w:adjustRightInd w:val="0"/>
              <w:textAlignment w:val="baseline"/>
              <w:rPr>
                <w:rFonts w:eastAsia="Malgun Gothic"/>
                <w:color w:val="000000" w:themeColor="text1"/>
                <w:sz w:val="18"/>
                <w:szCs w:val="18"/>
              </w:rPr>
            </w:pPr>
          </w:p>
          <w:p w14:paraId="308EC62F" w14:textId="7FD524A3" w:rsidR="008258FF" w:rsidRPr="004D628C" w:rsidRDefault="00F448F9" w:rsidP="004D628C">
            <w:pPr>
              <w:overflowPunct w:val="0"/>
              <w:autoSpaceDE w:val="0"/>
              <w:autoSpaceDN w:val="0"/>
              <w:adjustRightInd w:val="0"/>
              <w:textAlignment w:val="baseline"/>
              <w:rPr>
                <w:rFonts w:eastAsia="Malgun Gothic"/>
                <w:color w:val="000000" w:themeColor="text1"/>
                <w:sz w:val="18"/>
                <w:szCs w:val="18"/>
              </w:rPr>
            </w:pPr>
            <w:r w:rsidRPr="00F448F9">
              <w:rPr>
                <w:rFonts w:eastAsia="Malgun Gothic"/>
                <w:b/>
                <w:bCs/>
                <w:color w:val="000000" w:themeColor="text1"/>
                <w:sz w:val="18"/>
                <w:szCs w:val="18"/>
              </w:rPr>
              <w:t xml:space="preserve">Proposal </w:t>
            </w:r>
            <w:r w:rsidR="004E406B" w:rsidRPr="00F448F9">
              <w:rPr>
                <w:rFonts w:eastAsia="Malgun Gothic"/>
                <w:b/>
                <w:bCs/>
                <w:color w:val="000000" w:themeColor="text1"/>
                <w:sz w:val="18"/>
                <w:szCs w:val="18"/>
              </w:rPr>
              <w:t>3.5:</w:t>
            </w:r>
            <w:r w:rsidR="004E406B">
              <w:rPr>
                <w:rFonts w:eastAsia="Malgun Gothic"/>
                <w:color w:val="000000" w:themeColor="text1"/>
                <w:sz w:val="18"/>
                <w:szCs w:val="18"/>
              </w:rPr>
              <w:t xml:space="preserve"> To </w:t>
            </w:r>
            <w:r w:rsidR="003C69AB">
              <w:rPr>
                <w:rFonts w:eastAsia="Malgun Gothic"/>
                <w:color w:val="000000" w:themeColor="text1"/>
                <w:sz w:val="18"/>
                <w:szCs w:val="18"/>
              </w:rPr>
              <w:t xml:space="preserve">leverage the </w:t>
            </w:r>
            <w:r w:rsidR="004E406B">
              <w:rPr>
                <w:rFonts w:eastAsia="Malgun Gothic"/>
                <w:color w:val="000000" w:themeColor="text1"/>
                <w:sz w:val="18"/>
                <w:szCs w:val="18"/>
              </w:rPr>
              <w:t>legacy A-CSI reporting configuration</w:t>
            </w:r>
            <w:r w:rsidR="003C69AB">
              <w:rPr>
                <w:rFonts w:eastAsia="Malgun Gothic"/>
                <w:color w:val="000000" w:themeColor="text1"/>
                <w:sz w:val="18"/>
                <w:szCs w:val="18"/>
              </w:rPr>
              <w:t xml:space="preserve">, </w:t>
            </w:r>
            <w:r w:rsidR="009E6E2B">
              <w:rPr>
                <w:rFonts w:eastAsia="Malgun Gothic"/>
                <w:color w:val="000000" w:themeColor="text1"/>
                <w:sz w:val="18"/>
                <w:szCs w:val="18"/>
              </w:rPr>
              <w:t xml:space="preserve">we support </w:t>
            </w:r>
            <w:r w:rsidR="003C69AB">
              <w:rPr>
                <w:rFonts w:eastAsia="Malgun Gothic"/>
                <w:color w:val="000000" w:themeColor="text1"/>
                <w:sz w:val="18"/>
                <w:szCs w:val="18"/>
              </w:rPr>
              <w:t>Option-2</w:t>
            </w:r>
            <w:r w:rsidR="009E6E2B">
              <w:rPr>
                <w:rFonts w:eastAsia="Malgun Gothic"/>
                <w:color w:val="000000" w:themeColor="text1"/>
                <w:sz w:val="18"/>
                <w:szCs w:val="18"/>
              </w:rPr>
              <w:t>, where different RS(s) correspond to different “triggering states” associated with the aperiodic report setting.</w:t>
            </w:r>
          </w:p>
        </w:tc>
      </w:tr>
      <w:tr w:rsidR="00F14777" w14:paraId="59EEA55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7B89A8C" w14:textId="16832C4D" w:rsidR="00F14777" w:rsidRDefault="00F14777" w:rsidP="00F14777">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0DBBE8" w14:textId="7F771590" w:rsidR="00B966EE" w:rsidRPr="00050967" w:rsidRDefault="00B966EE" w:rsidP="00F14777">
            <w:pPr>
              <w:overflowPunct w:val="0"/>
              <w:autoSpaceDE w:val="0"/>
              <w:autoSpaceDN w:val="0"/>
              <w:adjustRightInd w:val="0"/>
              <w:textAlignment w:val="baseline"/>
              <w:rPr>
                <w:color w:val="000000" w:themeColor="text1"/>
                <w:sz w:val="18"/>
                <w:szCs w:val="18"/>
                <w:lang w:val="en-GB" w:eastAsia="zh-CN"/>
              </w:rPr>
            </w:pPr>
          </w:p>
        </w:tc>
      </w:tr>
      <w:tr w:rsidR="00797AB0" w14:paraId="40793A7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3492650" w14:textId="658FDA78" w:rsidR="00797AB0" w:rsidRDefault="00797AB0" w:rsidP="00797AB0">
            <w:pPr>
              <w:snapToGrid w:val="0"/>
              <w:rPr>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184F97A4" w14:textId="3C355878" w:rsidR="00797AB0" w:rsidRDefault="00797AB0" w:rsidP="00797AB0">
            <w:pPr>
              <w:snapToGrid w:val="0"/>
              <w:rPr>
                <w:color w:val="000000" w:themeColor="text1"/>
                <w:sz w:val="18"/>
                <w:szCs w:val="18"/>
              </w:rPr>
            </w:pPr>
          </w:p>
        </w:tc>
      </w:tr>
      <w:tr w:rsidR="00532F8B" w14:paraId="53B4ED0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AF04BDB" w14:textId="25D44D7A" w:rsidR="00532F8B" w:rsidRDefault="00532F8B" w:rsidP="00532F8B">
            <w:pPr>
              <w:snapToGrid w:val="0"/>
              <w:rPr>
                <w:rFonts w:eastAsia="MS Mincho"/>
                <w:color w:val="000000" w:themeColor="text1"/>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5F9AE0F4" w14:textId="47438895" w:rsidR="00532F8B" w:rsidRPr="00532F8B" w:rsidRDefault="00532F8B" w:rsidP="00532F8B">
            <w:pPr>
              <w:overflowPunct w:val="0"/>
              <w:autoSpaceDE w:val="0"/>
              <w:autoSpaceDN w:val="0"/>
              <w:adjustRightInd w:val="0"/>
              <w:textAlignment w:val="baseline"/>
              <w:rPr>
                <w:rFonts w:eastAsia="MS Mincho"/>
                <w:color w:val="000000" w:themeColor="text1"/>
                <w:sz w:val="18"/>
                <w:szCs w:val="18"/>
                <w:lang w:val="en-GB" w:eastAsia="ja-JP"/>
              </w:rPr>
            </w:pPr>
          </w:p>
        </w:tc>
      </w:tr>
      <w:tr w:rsidR="00532F8B" w14:paraId="6E7EDD0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B2706FC" w14:textId="5CAD1131" w:rsidR="00532F8B" w:rsidRDefault="00532F8B" w:rsidP="00532F8B">
            <w:pPr>
              <w:snapToGrid w:val="0"/>
              <w:rPr>
                <w:rFonts w:eastAsia="MS Mincho"/>
                <w:color w:val="000000" w:themeColor="text1"/>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5343E396" w14:textId="77777777" w:rsidR="00532F8B" w:rsidRDefault="00532F8B" w:rsidP="00532F8B">
            <w:pPr>
              <w:overflowPunct w:val="0"/>
              <w:autoSpaceDE w:val="0"/>
              <w:autoSpaceDN w:val="0"/>
              <w:adjustRightInd w:val="0"/>
              <w:textAlignment w:val="baseline"/>
              <w:rPr>
                <w:rFonts w:eastAsia="MS Mincho"/>
                <w:color w:val="000000" w:themeColor="text1"/>
                <w:sz w:val="18"/>
                <w:szCs w:val="18"/>
                <w:lang w:eastAsia="ja-JP"/>
              </w:rPr>
            </w:pPr>
          </w:p>
        </w:tc>
      </w:tr>
      <w:tr w:rsidR="00797AB0" w14:paraId="485AC06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A5637E7" w14:textId="2CCE219C" w:rsidR="00797AB0" w:rsidRPr="00DA1EE9" w:rsidRDefault="00797AB0" w:rsidP="00797AB0">
            <w:pPr>
              <w:snapToGrid w:val="0"/>
              <w:rPr>
                <w:color w:val="0000FF"/>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58AB8D5B" w14:textId="767976C4" w:rsidR="00DA1EE9" w:rsidRPr="00DA1EE9" w:rsidRDefault="00DA1EE9" w:rsidP="00797AB0">
            <w:pPr>
              <w:overflowPunct w:val="0"/>
              <w:autoSpaceDE w:val="0"/>
              <w:autoSpaceDN w:val="0"/>
              <w:adjustRightInd w:val="0"/>
              <w:jc w:val="both"/>
              <w:textAlignment w:val="baseline"/>
              <w:rPr>
                <w:color w:val="0000FF"/>
                <w:sz w:val="18"/>
                <w:szCs w:val="18"/>
                <w:lang w:val="en-GB"/>
              </w:rPr>
            </w:pPr>
          </w:p>
        </w:tc>
      </w:tr>
      <w:tr w:rsidR="00797AB0" w14:paraId="205C557B" w14:textId="77777777" w:rsidTr="00EB2BBE">
        <w:trPr>
          <w:trHeight w:val="50"/>
        </w:trPr>
        <w:tc>
          <w:tcPr>
            <w:tcW w:w="1506" w:type="dxa"/>
            <w:tcBorders>
              <w:top w:val="single" w:sz="4" w:space="0" w:color="auto"/>
              <w:left w:val="single" w:sz="4" w:space="0" w:color="auto"/>
              <w:bottom w:val="single" w:sz="4" w:space="0" w:color="auto"/>
              <w:right w:val="single" w:sz="4" w:space="0" w:color="auto"/>
            </w:tcBorders>
          </w:tcPr>
          <w:p w14:paraId="5C93781F" w14:textId="4FA51618" w:rsidR="00797AB0" w:rsidRDefault="00797AB0" w:rsidP="00797AB0">
            <w:pPr>
              <w:snapToGrid w:val="0"/>
              <w:rPr>
                <w:rFonts w:eastAsiaTheme="minorEastAsia"/>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20741528" w14:textId="7AEC206E" w:rsidR="00513D5D" w:rsidRDefault="00513D5D" w:rsidP="00797AB0">
            <w:pPr>
              <w:overflowPunct w:val="0"/>
              <w:autoSpaceDE w:val="0"/>
              <w:autoSpaceDN w:val="0"/>
              <w:adjustRightInd w:val="0"/>
              <w:textAlignment w:val="baseline"/>
              <w:rPr>
                <w:rFonts w:eastAsia="Malgun Gothic"/>
                <w:sz w:val="18"/>
                <w:szCs w:val="18"/>
              </w:rPr>
            </w:pPr>
          </w:p>
        </w:tc>
      </w:tr>
      <w:tr w:rsidR="00F10128" w14:paraId="0850C15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1482122" w14:textId="0E26222E" w:rsidR="00F10128" w:rsidRDefault="00F10128" w:rsidP="00F10128">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172BD9D7" w14:textId="241D2BCD" w:rsidR="00F10128" w:rsidRDefault="00F10128" w:rsidP="00F10128">
            <w:pPr>
              <w:overflowPunct w:val="0"/>
              <w:autoSpaceDE w:val="0"/>
              <w:autoSpaceDN w:val="0"/>
              <w:adjustRightInd w:val="0"/>
              <w:textAlignment w:val="baseline"/>
              <w:rPr>
                <w:sz w:val="18"/>
                <w:szCs w:val="18"/>
                <w:lang w:eastAsia="zh-CN"/>
              </w:rPr>
            </w:pPr>
          </w:p>
        </w:tc>
      </w:tr>
      <w:tr w:rsidR="00F10128" w14:paraId="6DFF888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D15A483" w14:textId="67F9F5DB" w:rsidR="00F10128" w:rsidRDefault="00F10128" w:rsidP="00F10128">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6254E5C4" w14:textId="39A6E8B3" w:rsidR="00F44D99" w:rsidRDefault="00F44D99" w:rsidP="00F10128">
            <w:pPr>
              <w:overflowPunct w:val="0"/>
              <w:autoSpaceDE w:val="0"/>
              <w:autoSpaceDN w:val="0"/>
              <w:adjustRightInd w:val="0"/>
              <w:textAlignment w:val="baseline"/>
              <w:rPr>
                <w:sz w:val="18"/>
                <w:szCs w:val="18"/>
                <w:lang w:eastAsia="zh-CN"/>
              </w:rPr>
            </w:pPr>
          </w:p>
        </w:tc>
      </w:tr>
      <w:tr w:rsidR="00040F57" w14:paraId="306A484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F25E507" w14:textId="3E2B6934" w:rsidR="00040F57" w:rsidRDefault="00040F57" w:rsidP="00040F57">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6BD04815" w14:textId="7B59C6C5" w:rsidR="00040F57" w:rsidRDefault="00040F57" w:rsidP="00040F57">
            <w:pPr>
              <w:overflowPunct w:val="0"/>
              <w:autoSpaceDE w:val="0"/>
              <w:autoSpaceDN w:val="0"/>
              <w:adjustRightInd w:val="0"/>
              <w:textAlignment w:val="baseline"/>
              <w:rPr>
                <w:sz w:val="18"/>
                <w:szCs w:val="18"/>
                <w:lang w:eastAsia="zh-CN"/>
              </w:rPr>
            </w:pPr>
          </w:p>
        </w:tc>
      </w:tr>
      <w:tr w:rsidR="00E90EE0" w14:paraId="71D563A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863FFB1" w14:textId="36A350B5" w:rsidR="00E90EE0" w:rsidRDefault="00E90EE0" w:rsidP="00E90EE0">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2F552E13" w14:textId="226FD0A0" w:rsidR="00E90EE0" w:rsidRDefault="00E90EE0" w:rsidP="00E90EE0">
            <w:pPr>
              <w:overflowPunct w:val="0"/>
              <w:autoSpaceDE w:val="0"/>
              <w:autoSpaceDN w:val="0"/>
              <w:adjustRightInd w:val="0"/>
              <w:textAlignment w:val="baseline"/>
              <w:rPr>
                <w:sz w:val="18"/>
                <w:szCs w:val="18"/>
                <w:lang w:eastAsia="zh-CN"/>
              </w:rPr>
            </w:pPr>
          </w:p>
        </w:tc>
      </w:tr>
      <w:tr w:rsidR="002E3212" w14:paraId="7739AADC" w14:textId="77777777" w:rsidTr="009F466F">
        <w:trPr>
          <w:trHeight w:val="215"/>
        </w:trPr>
        <w:tc>
          <w:tcPr>
            <w:tcW w:w="1506" w:type="dxa"/>
          </w:tcPr>
          <w:p w14:paraId="6E4E35E9" w14:textId="2BB2B5E3" w:rsidR="002E3212" w:rsidRPr="002E3212" w:rsidRDefault="002E3212" w:rsidP="00CF543B">
            <w:pPr>
              <w:snapToGrid w:val="0"/>
              <w:rPr>
                <w:rFonts w:eastAsia="Malgun Gothic"/>
                <w:sz w:val="18"/>
                <w:szCs w:val="18"/>
              </w:rPr>
            </w:pPr>
          </w:p>
        </w:tc>
        <w:tc>
          <w:tcPr>
            <w:tcW w:w="8479" w:type="dxa"/>
          </w:tcPr>
          <w:p w14:paraId="49770CFA" w14:textId="373FF54F" w:rsidR="002E3212" w:rsidRPr="00F71BBD" w:rsidRDefault="002E3212" w:rsidP="00CF543B">
            <w:pPr>
              <w:overflowPunct w:val="0"/>
              <w:autoSpaceDE w:val="0"/>
              <w:autoSpaceDN w:val="0"/>
              <w:adjustRightInd w:val="0"/>
              <w:jc w:val="both"/>
              <w:textAlignment w:val="baseline"/>
              <w:rPr>
                <w:rFonts w:eastAsia="Malgun Gothic"/>
                <w:sz w:val="18"/>
                <w:szCs w:val="18"/>
              </w:rPr>
            </w:pPr>
          </w:p>
        </w:tc>
      </w:tr>
      <w:tr w:rsidR="00CA4ACE" w14:paraId="44508249" w14:textId="77777777" w:rsidTr="009F466F">
        <w:trPr>
          <w:trHeight w:val="215"/>
        </w:trPr>
        <w:tc>
          <w:tcPr>
            <w:tcW w:w="1506" w:type="dxa"/>
          </w:tcPr>
          <w:p w14:paraId="43FCCD6E" w14:textId="361ED1E3" w:rsidR="00CA4ACE" w:rsidRPr="00CA4ACE" w:rsidRDefault="00CA4ACE" w:rsidP="00CF543B">
            <w:pPr>
              <w:snapToGrid w:val="0"/>
              <w:rPr>
                <w:rFonts w:eastAsiaTheme="minorEastAsia"/>
                <w:sz w:val="18"/>
                <w:szCs w:val="18"/>
                <w:lang w:eastAsia="zh-CN"/>
              </w:rPr>
            </w:pPr>
          </w:p>
        </w:tc>
        <w:tc>
          <w:tcPr>
            <w:tcW w:w="8479" w:type="dxa"/>
          </w:tcPr>
          <w:p w14:paraId="5461BB05" w14:textId="01F8854F" w:rsidR="00CA4ACE" w:rsidRDefault="00CA4ACE" w:rsidP="00CF543B">
            <w:pPr>
              <w:overflowPunct w:val="0"/>
              <w:autoSpaceDE w:val="0"/>
              <w:autoSpaceDN w:val="0"/>
              <w:adjustRightInd w:val="0"/>
              <w:jc w:val="both"/>
              <w:textAlignment w:val="baseline"/>
              <w:rPr>
                <w:rFonts w:eastAsia="Malgun Gothic"/>
                <w:sz w:val="18"/>
                <w:szCs w:val="18"/>
              </w:rPr>
            </w:pPr>
          </w:p>
        </w:tc>
      </w:tr>
    </w:tbl>
    <w:p w14:paraId="4D46E281" w14:textId="77777777" w:rsidR="00DB0ED6" w:rsidRDefault="00DB0ED6">
      <w:pPr>
        <w:rPr>
          <w:rFonts w:eastAsia="Batang"/>
          <w:b/>
          <w:bCs/>
          <w:iCs/>
          <w:color w:val="000000" w:themeColor="text1"/>
          <w:sz w:val="20"/>
          <w:szCs w:val="20"/>
          <w:lang w:eastAsia="en-US"/>
        </w:rPr>
      </w:pPr>
    </w:p>
    <w:p w14:paraId="336C4FAC" w14:textId="77777777" w:rsidR="00DB0ED6" w:rsidRDefault="0083555A">
      <w:pPr>
        <w:pStyle w:val="Heading2"/>
        <w:rPr>
          <w:sz w:val="24"/>
          <w:szCs w:val="18"/>
        </w:rPr>
      </w:pPr>
      <w:r>
        <w:rPr>
          <w:sz w:val="24"/>
          <w:szCs w:val="18"/>
        </w:rPr>
        <w:t>Issue 4 – Other procedure(s) as required</w:t>
      </w:r>
    </w:p>
    <w:p w14:paraId="5D394709" w14:textId="77777777" w:rsidR="00DB0ED6" w:rsidRDefault="0083555A">
      <w:pPr>
        <w:pStyle w:val="Caption"/>
        <w:spacing w:before="240"/>
        <w:jc w:val="center"/>
      </w:pPr>
      <w:r>
        <w:t>Table 4-1 Summary for Issue 4</w:t>
      </w:r>
    </w:p>
    <w:tbl>
      <w:tblPr>
        <w:tblStyle w:val="TableGrid"/>
        <w:tblW w:w="9927" w:type="dxa"/>
        <w:tblLook w:val="04A0" w:firstRow="1" w:lastRow="0" w:firstColumn="1" w:lastColumn="0" w:noHBand="0" w:noVBand="1"/>
      </w:tblPr>
      <w:tblGrid>
        <w:gridCol w:w="532"/>
        <w:gridCol w:w="2163"/>
        <w:gridCol w:w="7232"/>
      </w:tblGrid>
      <w:tr w:rsidR="00DB0ED6" w14:paraId="6980A1E3"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66FE08" w14:textId="77777777" w:rsidR="00DB0ED6" w:rsidRDefault="0083555A">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2C69F8" w14:textId="77777777" w:rsidR="00DB0ED6" w:rsidRDefault="0083555A">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EA530A" w14:textId="77777777" w:rsidR="00DB0ED6" w:rsidRDefault="0083555A">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DB0ED6" w14:paraId="22CD44A4"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418C9CE8" w14:textId="696890D6" w:rsidR="00DB0ED6" w:rsidRDefault="0083555A">
            <w:pPr>
              <w:snapToGrid w:val="0"/>
              <w:rPr>
                <w:color w:val="000000" w:themeColor="text1"/>
                <w:sz w:val="18"/>
                <w:szCs w:val="18"/>
                <w:lang w:eastAsia="zh-CN"/>
              </w:rPr>
            </w:pPr>
            <w:r>
              <w:rPr>
                <w:color w:val="000000" w:themeColor="text1"/>
                <w:sz w:val="18"/>
                <w:szCs w:val="18"/>
                <w:lang w:eastAsia="zh-CN"/>
              </w:rPr>
              <w:t>4.</w:t>
            </w:r>
            <w:r w:rsidR="00C509DE">
              <w:rPr>
                <w:color w:val="000000" w:themeColor="text1"/>
                <w:sz w:val="18"/>
                <w:szCs w:val="18"/>
                <w:lang w:eastAsia="zh-CN"/>
              </w:rPr>
              <w:t>2</w:t>
            </w:r>
          </w:p>
        </w:tc>
        <w:tc>
          <w:tcPr>
            <w:tcW w:w="2163" w:type="dxa"/>
            <w:tcBorders>
              <w:top w:val="single" w:sz="4" w:space="0" w:color="auto"/>
              <w:left w:val="single" w:sz="4" w:space="0" w:color="auto"/>
              <w:bottom w:val="single" w:sz="4" w:space="0" w:color="auto"/>
              <w:right w:val="single" w:sz="4" w:space="0" w:color="auto"/>
            </w:tcBorders>
          </w:tcPr>
          <w:p w14:paraId="4A6C4998" w14:textId="77777777" w:rsidR="00DB0ED6" w:rsidRDefault="0083555A">
            <w:pPr>
              <w:contextualSpacing/>
              <w:rPr>
                <w:b/>
                <w:bCs/>
                <w:color w:val="000000" w:themeColor="text1"/>
                <w:sz w:val="18"/>
                <w:szCs w:val="18"/>
                <w:highlight w:val="yellow"/>
                <w:lang w:eastAsia="zh-CN"/>
              </w:rPr>
            </w:pPr>
            <w:r>
              <w:rPr>
                <w:color w:val="000000" w:themeColor="text1"/>
                <w:sz w:val="18"/>
                <w:szCs w:val="18"/>
                <w:lang w:eastAsia="zh-CN"/>
              </w:rPr>
              <w:t>Storing the QCL properties of the SSB (e.g., per-sync)</w:t>
            </w:r>
          </w:p>
        </w:tc>
        <w:tc>
          <w:tcPr>
            <w:tcW w:w="7232" w:type="dxa"/>
            <w:tcBorders>
              <w:top w:val="single" w:sz="4" w:space="0" w:color="auto"/>
              <w:left w:val="single" w:sz="4" w:space="0" w:color="auto"/>
              <w:bottom w:val="single" w:sz="4" w:space="0" w:color="auto"/>
              <w:right w:val="single" w:sz="4" w:space="0" w:color="auto"/>
            </w:tcBorders>
          </w:tcPr>
          <w:p w14:paraId="375039D7" w14:textId="77777777" w:rsidR="00DB0ED6" w:rsidRDefault="0083555A">
            <w:pPr>
              <w:contextualSpacing/>
              <w:jc w:val="both"/>
              <w:rPr>
                <w:bCs/>
                <w:color w:val="0000FF"/>
                <w:sz w:val="18"/>
                <w:szCs w:val="18"/>
              </w:rPr>
            </w:pPr>
            <w:r>
              <w:rPr>
                <w:b/>
                <w:bCs/>
                <w:color w:val="0000FF"/>
                <w:sz w:val="18"/>
                <w:szCs w:val="18"/>
              </w:rPr>
              <w:t>FL note</w:t>
            </w:r>
            <w:r>
              <w:rPr>
                <w:bCs/>
                <w:color w:val="0000FF"/>
                <w:sz w:val="18"/>
                <w:szCs w:val="18"/>
              </w:rPr>
              <w:t xml:space="preserve">: On other procedures as required for UE-initiated/event-driven beam reporting, companies are encouraged to provide views on the following topic for cross-carrier report.  </w:t>
            </w:r>
          </w:p>
          <w:p w14:paraId="1BC7BCFB" w14:textId="77777777" w:rsidR="00DB0ED6" w:rsidRDefault="00DB0ED6">
            <w:pPr>
              <w:snapToGrid w:val="0"/>
              <w:jc w:val="both"/>
              <w:rPr>
                <w:color w:val="000000"/>
                <w:sz w:val="18"/>
                <w:szCs w:val="18"/>
                <w:lang w:eastAsia="zh-CN"/>
              </w:rPr>
            </w:pPr>
          </w:p>
          <w:p w14:paraId="58A9B4C9" w14:textId="0DFB6F8F" w:rsidR="00DB0ED6" w:rsidRDefault="0083555A">
            <w:pPr>
              <w:snapToGrid w:val="0"/>
              <w:jc w:val="both"/>
              <w:rPr>
                <w:color w:val="000000" w:themeColor="text1"/>
                <w:sz w:val="18"/>
                <w:szCs w:val="18"/>
                <w:lang w:eastAsia="zh-CN"/>
              </w:rPr>
            </w:pPr>
            <w:r>
              <w:rPr>
                <w:color w:val="000000"/>
                <w:sz w:val="18"/>
                <w:szCs w:val="18"/>
                <w:lang w:eastAsia="zh-CN"/>
              </w:rPr>
              <w:t>Issue 4.</w:t>
            </w:r>
            <w:r w:rsidR="00C509DE">
              <w:rPr>
                <w:color w:val="000000"/>
                <w:sz w:val="18"/>
                <w:szCs w:val="18"/>
                <w:lang w:eastAsia="zh-CN"/>
              </w:rPr>
              <w:t>2</w:t>
            </w:r>
            <w:r>
              <w:rPr>
                <w:color w:val="000000"/>
                <w:sz w:val="18"/>
                <w:szCs w:val="18"/>
                <w:lang w:eastAsia="zh-CN"/>
              </w:rPr>
              <w:t xml:space="preserve"> (Activation-latency reduction): </w:t>
            </w:r>
            <w:bookmarkStart w:id="6" w:name="_Toc159245006"/>
            <w:bookmarkStart w:id="7" w:name="_Ref158024872"/>
            <w:bookmarkStart w:id="8" w:name="_Toc47708506"/>
            <w:r>
              <w:rPr>
                <w:color w:val="000000" w:themeColor="text1"/>
                <w:sz w:val="18"/>
                <w:szCs w:val="18"/>
                <w:lang w:eastAsia="zh-CN"/>
              </w:rPr>
              <w:t>After sending a UE-initiated beam report, the UE could store the QCL properties of the SSB associated with the reference signal reported in the beam report.</w:t>
            </w:r>
            <w:bookmarkEnd w:id="6"/>
            <w:bookmarkEnd w:id="7"/>
            <w:r>
              <w:rPr>
                <w:color w:val="000000" w:themeColor="text1"/>
                <w:sz w:val="18"/>
                <w:szCs w:val="18"/>
                <w:lang w:eastAsia="zh-CN"/>
              </w:rPr>
              <w:t xml:space="preserve"> </w:t>
            </w:r>
            <w:bookmarkEnd w:id="8"/>
          </w:p>
          <w:p w14:paraId="0189676D" w14:textId="50197477" w:rsidR="00DB0ED6" w:rsidRPr="006D6CE0" w:rsidRDefault="0083555A">
            <w:pPr>
              <w:numPr>
                <w:ilvl w:val="0"/>
                <w:numId w:val="12"/>
              </w:numPr>
              <w:ind w:left="466" w:hanging="284"/>
              <w:contextualSpacing/>
              <w:jc w:val="both"/>
              <w:rPr>
                <w:color w:val="000000" w:themeColor="text1"/>
                <w:sz w:val="18"/>
                <w:szCs w:val="18"/>
                <w:lang w:eastAsia="zh-CN"/>
              </w:rPr>
            </w:pPr>
            <w:r>
              <w:rPr>
                <w:color w:val="000000" w:themeColor="text1"/>
                <w:sz w:val="18"/>
                <w:szCs w:val="18"/>
                <w:lang w:eastAsia="zh-CN"/>
              </w:rPr>
              <w:t xml:space="preserve">Support: MTK (or </w:t>
            </w:r>
            <w:r w:rsidRPr="006D6CE0">
              <w:rPr>
                <w:color w:val="000000" w:themeColor="text1"/>
                <w:sz w:val="18"/>
                <w:szCs w:val="18"/>
                <w:lang w:eastAsia="zh-CN"/>
              </w:rPr>
              <w:t xml:space="preserve">introduce 1-bit indication), E///, </w:t>
            </w:r>
            <w:r w:rsidR="00642329" w:rsidRPr="006D6CE0">
              <w:rPr>
                <w:color w:val="000000" w:themeColor="text1"/>
                <w:sz w:val="18"/>
                <w:szCs w:val="18"/>
                <w:lang w:eastAsia="zh-CN"/>
              </w:rPr>
              <w:t>HONOR</w:t>
            </w:r>
            <w:r w:rsidRPr="006D6CE0">
              <w:rPr>
                <w:color w:val="000000" w:themeColor="text1"/>
                <w:sz w:val="18"/>
                <w:szCs w:val="18"/>
                <w:lang w:eastAsia="zh-CN"/>
              </w:rPr>
              <w:t xml:space="preserve">, </w:t>
            </w:r>
            <w:r w:rsidR="00CE438C" w:rsidRPr="006D6CE0">
              <w:rPr>
                <w:color w:val="000000" w:themeColor="text1"/>
                <w:sz w:val="18"/>
                <w:szCs w:val="18"/>
                <w:lang w:eastAsia="zh-CN"/>
              </w:rPr>
              <w:t>NTT DOCOMO</w:t>
            </w:r>
            <w:r w:rsidR="00EE0179" w:rsidRPr="006D6CE0">
              <w:rPr>
                <w:rFonts w:eastAsia="MS Mincho" w:hint="eastAsia"/>
                <w:color w:val="000000" w:themeColor="text1"/>
                <w:sz w:val="18"/>
                <w:szCs w:val="18"/>
                <w:lang w:eastAsia="ja-JP"/>
              </w:rPr>
              <w:t>, KDDI</w:t>
            </w:r>
          </w:p>
          <w:p w14:paraId="0F51835D" w14:textId="7271DB88" w:rsidR="00DB0ED6" w:rsidRPr="006D6CE0" w:rsidRDefault="0083555A">
            <w:pPr>
              <w:numPr>
                <w:ilvl w:val="0"/>
                <w:numId w:val="12"/>
              </w:numPr>
              <w:ind w:left="466" w:hanging="284"/>
              <w:contextualSpacing/>
              <w:jc w:val="both"/>
              <w:rPr>
                <w:color w:val="000000" w:themeColor="text1"/>
                <w:sz w:val="18"/>
                <w:szCs w:val="18"/>
                <w:lang w:eastAsia="zh-CN"/>
              </w:rPr>
            </w:pPr>
            <w:r w:rsidRPr="006D6CE0">
              <w:rPr>
                <w:color w:val="000000" w:themeColor="text1"/>
                <w:sz w:val="18"/>
                <w:szCs w:val="18"/>
                <w:lang w:eastAsia="zh-CN"/>
              </w:rPr>
              <w:t>Not support:</w:t>
            </w:r>
          </w:p>
          <w:p w14:paraId="14FFF448" w14:textId="29FA3834" w:rsidR="00E82EC8" w:rsidRPr="006D6CE0" w:rsidRDefault="00E82EC8" w:rsidP="00E82EC8">
            <w:pPr>
              <w:numPr>
                <w:ilvl w:val="0"/>
                <w:numId w:val="12"/>
              </w:numPr>
              <w:ind w:left="466" w:hanging="284"/>
              <w:contextualSpacing/>
              <w:jc w:val="both"/>
              <w:rPr>
                <w:color w:val="000000" w:themeColor="text1"/>
                <w:sz w:val="18"/>
                <w:szCs w:val="18"/>
                <w:lang w:eastAsia="zh-CN"/>
              </w:rPr>
            </w:pPr>
            <w:r w:rsidRPr="006D6CE0">
              <w:rPr>
                <w:color w:val="000000" w:themeColor="text1"/>
                <w:sz w:val="18"/>
                <w:szCs w:val="18"/>
                <w:lang w:eastAsia="zh-CN"/>
              </w:rPr>
              <w:t>Deprioritized</w:t>
            </w:r>
            <w:r w:rsidR="00E24DBC" w:rsidRPr="006D6CE0">
              <w:rPr>
                <w:color w:val="000000" w:themeColor="text1"/>
                <w:sz w:val="18"/>
                <w:szCs w:val="18"/>
                <w:lang w:eastAsia="zh-CN"/>
              </w:rPr>
              <w:t>/Postponed</w:t>
            </w:r>
            <w:r w:rsidRPr="006D6CE0">
              <w:rPr>
                <w:color w:val="000000" w:themeColor="text1"/>
                <w:sz w:val="18"/>
                <w:szCs w:val="18"/>
                <w:lang w:eastAsia="zh-CN"/>
              </w:rPr>
              <w:t xml:space="preserve"> by: Samsung, </w:t>
            </w:r>
            <w:r w:rsidR="00E24DBC" w:rsidRPr="006D6CE0">
              <w:rPr>
                <w:color w:val="000000" w:themeColor="text1"/>
                <w:sz w:val="18"/>
                <w:szCs w:val="18"/>
                <w:lang w:eastAsia="zh-CN"/>
              </w:rPr>
              <w:t xml:space="preserve">ZTE, </w:t>
            </w:r>
            <w:r w:rsidR="0084414A" w:rsidRPr="006D6CE0">
              <w:rPr>
                <w:color w:val="000000" w:themeColor="text1"/>
                <w:sz w:val="18"/>
                <w:szCs w:val="18"/>
                <w:lang w:eastAsia="zh-CN"/>
              </w:rPr>
              <w:t>Apple</w:t>
            </w:r>
          </w:p>
          <w:p w14:paraId="58C423FD" w14:textId="77777777" w:rsidR="00DB0ED6" w:rsidRDefault="00DB0ED6">
            <w:pPr>
              <w:snapToGrid w:val="0"/>
              <w:jc w:val="both"/>
              <w:rPr>
                <w:color w:val="000000"/>
                <w:sz w:val="18"/>
                <w:szCs w:val="18"/>
                <w:lang w:eastAsia="zh-CN"/>
              </w:rPr>
            </w:pPr>
          </w:p>
          <w:p w14:paraId="77A57D85" w14:textId="77777777" w:rsidR="00DB0ED6" w:rsidRDefault="00DB0ED6">
            <w:pPr>
              <w:snapToGrid w:val="0"/>
              <w:jc w:val="both"/>
              <w:rPr>
                <w:color w:val="000000"/>
                <w:sz w:val="18"/>
                <w:szCs w:val="18"/>
                <w:lang w:val="en-GB" w:eastAsia="zh-CN"/>
              </w:rPr>
            </w:pPr>
          </w:p>
        </w:tc>
      </w:tr>
    </w:tbl>
    <w:p w14:paraId="37CEFBA7" w14:textId="77777777" w:rsidR="00DB0ED6" w:rsidRDefault="0083555A">
      <w:pPr>
        <w:pStyle w:val="Caption"/>
        <w:spacing w:before="240"/>
        <w:jc w:val="center"/>
      </w:pPr>
      <w:r>
        <w:t>Table 4-2 Company input for Issue 4</w:t>
      </w:r>
    </w:p>
    <w:tbl>
      <w:tblPr>
        <w:tblStyle w:val="TableGrid"/>
        <w:tblW w:w="9985" w:type="dxa"/>
        <w:tblLook w:val="04A0" w:firstRow="1" w:lastRow="0" w:firstColumn="1" w:lastColumn="0" w:noHBand="0" w:noVBand="1"/>
      </w:tblPr>
      <w:tblGrid>
        <w:gridCol w:w="1506"/>
        <w:gridCol w:w="8479"/>
      </w:tblGrid>
      <w:tr w:rsidR="00DB0ED6" w14:paraId="5047947F"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A9918BA" w14:textId="77777777" w:rsidR="00DB0ED6" w:rsidRDefault="0083555A">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E564FFD" w14:textId="77777777" w:rsidR="00DB0ED6" w:rsidRDefault="0083555A">
            <w:pPr>
              <w:snapToGrid w:val="0"/>
              <w:rPr>
                <w:b/>
                <w:sz w:val="18"/>
                <w:szCs w:val="18"/>
                <w:lang w:eastAsia="zh-CN"/>
              </w:rPr>
            </w:pPr>
            <w:r>
              <w:rPr>
                <w:b/>
                <w:sz w:val="18"/>
                <w:szCs w:val="18"/>
                <w:lang w:eastAsia="zh-CN"/>
              </w:rPr>
              <w:t>Input</w:t>
            </w:r>
          </w:p>
        </w:tc>
      </w:tr>
      <w:tr w:rsidR="00DB0ED6" w14:paraId="39F0EDD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518A214" w14:textId="77777777" w:rsidR="00DB0ED6" w:rsidRDefault="0083555A">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7D0EC037" w14:textId="7416C7A5" w:rsidR="00DB0ED6" w:rsidRDefault="0083555A">
            <w:pPr>
              <w:pStyle w:val="ListParagraph"/>
              <w:numPr>
                <w:ilvl w:val="0"/>
                <w:numId w:val="14"/>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4.</w:t>
            </w:r>
            <w:r w:rsidR="00C509DE">
              <w:rPr>
                <w:rFonts w:eastAsia="PMingLiU"/>
                <w:color w:val="0000FF"/>
                <w:sz w:val="18"/>
                <w:szCs w:val="18"/>
                <w:lang w:eastAsia="zh-TW"/>
              </w:rPr>
              <w:t>2</w:t>
            </w:r>
            <w:r>
              <w:rPr>
                <w:rFonts w:eastAsia="PMingLiU"/>
                <w:color w:val="0000FF"/>
                <w:sz w:val="18"/>
                <w:szCs w:val="18"/>
                <w:lang w:eastAsia="zh-TW"/>
              </w:rPr>
              <w:t>, if needed.</w:t>
            </w:r>
          </w:p>
        </w:tc>
      </w:tr>
      <w:tr w:rsidR="00F14777" w14:paraId="127E083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AE17F03" w14:textId="6266F6F3" w:rsidR="00F14777" w:rsidRDefault="00F14777" w:rsidP="00F14777">
            <w:pPr>
              <w:snapToGrid w:val="0"/>
              <w:rPr>
                <w:color w:val="000000" w:themeColor="text1"/>
                <w:sz w:val="20"/>
                <w:szCs w:val="20"/>
                <w:lang w:eastAsia="zh-CN"/>
              </w:rPr>
            </w:pPr>
          </w:p>
        </w:tc>
        <w:tc>
          <w:tcPr>
            <w:tcW w:w="8479" w:type="dxa"/>
            <w:tcBorders>
              <w:top w:val="single" w:sz="4" w:space="0" w:color="auto"/>
              <w:left w:val="single" w:sz="4" w:space="0" w:color="auto"/>
              <w:bottom w:val="single" w:sz="4" w:space="0" w:color="auto"/>
              <w:right w:val="single" w:sz="4" w:space="0" w:color="auto"/>
            </w:tcBorders>
          </w:tcPr>
          <w:p w14:paraId="67D2867B" w14:textId="14AA4007" w:rsidR="00F14777" w:rsidRDefault="00F14777" w:rsidP="00F14777">
            <w:pPr>
              <w:overflowPunct w:val="0"/>
              <w:autoSpaceDE w:val="0"/>
              <w:autoSpaceDN w:val="0"/>
              <w:adjustRightInd w:val="0"/>
              <w:textAlignment w:val="baseline"/>
              <w:rPr>
                <w:sz w:val="20"/>
                <w:szCs w:val="20"/>
              </w:rPr>
            </w:pPr>
          </w:p>
        </w:tc>
      </w:tr>
      <w:tr w:rsidR="008258FF" w14:paraId="1E07AC1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80DA5D6" w14:textId="231CC124" w:rsidR="008258FF" w:rsidRDefault="008258FF" w:rsidP="008258FF">
            <w:pPr>
              <w:snapToGrid w:val="0"/>
              <w:rPr>
                <w:color w:val="0000FF"/>
                <w:sz w:val="18"/>
                <w:szCs w:val="18"/>
              </w:rPr>
            </w:pPr>
          </w:p>
        </w:tc>
        <w:tc>
          <w:tcPr>
            <w:tcW w:w="8479" w:type="dxa"/>
            <w:tcBorders>
              <w:top w:val="single" w:sz="4" w:space="0" w:color="auto"/>
              <w:left w:val="single" w:sz="4" w:space="0" w:color="auto"/>
              <w:bottom w:val="single" w:sz="4" w:space="0" w:color="auto"/>
              <w:right w:val="single" w:sz="4" w:space="0" w:color="auto"/>
            </w:tcBorders>
          </w:tcPr>
          <w:p w14:paraId="0E9FA849" w14:textId="77777777" w:rsidR="008258FF" w:rsidRDefault="008258FF" w:rsidP="008258FF">
            <w:pPr>
              <w:overflowPunct w:val="0"/>
              <w:autoSpaceDE w:val="0"/>
              <w:autoSpaceDN w:val="0"/>
              <w:adjustRightInd w:val="0"/>
              <w:textAlignment w:val="baseline"/>
              <w:rPr>
                <w:color w:val="0000FF"/>
                <w:sz w:val="18"/>
                <w:szCs w:val="18"/>
              </w:rPr>
            </w:pPr>
          </w:p>
        </w:tc>
      </w:tr>
      <w:tr w:rsidR="00F14777" w14:paraId="252C1FC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761072E" w14:textId="3CE7DE09" w:rsidR="00F14777" w:rsidRPr="00846C56" w:rsidRDefault="00F14777" w:rsidP="00F14777">
            <w:pPr>
              <w:snapToGrid w:val="0"/>
              <w:rPr>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505D44FB" w14:textId="77777777" w:rsidR="00F14777" w:rsidRDefault="00F14777" w:rsidP="00F14777">
            <w:pPr>
              <w:overflowPunct w:val="0"/>
              <w:autoSpaceDE w:val="0"/>
              <w:autoSpaceDN w:val="0"/>
              <w:adjustRightInd w:val="0"/>
              <w:jc w:val="both"/>
              <w:textAlignment w:val="baseline"/>
              <w:rPr>
                <w:color w:val="0000FF"/>
                <w:sz w:val="18"/>
                <w:szCs w:val="18"/>
                <w:lang w:eastAsia="zh-CN"/>
              </w:rPr>
            </w:pPr>
          </w:p>
        </w:tc>
      </w:tr>
      <w:tr w:rsidR="00797AB0" w14:paraId="60E1C44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8CC2A41" w14:textId="2D3D7EAA" w:rsidR="00797AB0" w:rsidRDefault="00797AB0" w:rsidP="00797AB0">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3B7DB6FC" w14:textId="263DD5BD" w:rsidR="00797AB0" w:rsidRDefault="00797AB0" w:rsidP="00797AB0">
            <w:pPr>
              <w:overflowPunct w:val="0"/>
              <w:autoSpaceDE w:val="0"/>
              <w:autoSpaceDN w:val="0"/>
              <w:adjustRightInd w:val="0"/>
              <w:textAlignment w:val="baseline"/>
              <w:rPr>
                <w:color w:val="000000" w:themeColor="text1"/>
                <w:sz w:val="18"/>
                <w:szCs w:val="18"/>
                <w:lang w:eastAsia="zh-CN"/>
              </w:rPr>
            </w:pPr>
          </w:p>
        </w:tc>
      </w:tr>
      <w:tr w:rsidR="00F83BF7" w14:paraId="539E3147" w14:textId="77777777" w:rsidTr="00F83BF7">
        <w:trPr>
          <w:trHeight w:val="215"/>
        </w:trPr>
        <w:tc>
          <w:tcPr>
            <w:tcW w:w="1506" w:type="dxa"/>
          </w:tcPr>
          <w:p w14:paraId="768CC919" w14:textId="2B3112C8" w:rsidR="00F83BF7" w:rsidRDefault="00F83BF7" w:rsidP="00D41163">
            <w:pPr>
              <w:snapToGrid w:val="0"/>
              <w:rPr>
                <w:color w:val="000000" w:themeColor="text1"/>
                <w:sz w:val="20"/>
                <w:szCs w:val="20"/>
                <w:lang w:eastAsia="zh-CN"/>
              </w:rPr>
            </w:pPr>
          </w:p>
        </w:tc>
        <w:tc>
          <w:tcPr>
            <w:tcW w:w="8479" w:type="dxa"/>
          </w:tcPr>
          <w:p w14:paraId="6C3F4DF2" w14:textId="77777777" w:rsidR="00F83BF7" w:rsidRDefault="00F83BF7" w:rsidP="00D41163">
            <w:pPr>
              <w:overflowPunct w:val="0"/>
              <w:autoSpaceDE w:val="0"/>
              <w:autoSpaceDN w:val="0"/>
              <w:adjustRightInd w:val="0"/>
              <w:textAlignment w:val="baseline"/>
              <w:rPr>
                <w:sz w:val="20"/>
                <w:szCs w:val="20"/>
              </w:rPr>
            </w:pPr>
          </w:p>
        </w:tc>
      </w:tr>
      <w:tr w:rsidR="00797AB0" w14:paraId="340D84A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034A73F" w14:textId="7BBA003F" w:rsidR="00797AB0" w:rsidRPr="00FA52A2" w:rsidRDefault="00797AB0" w:rsidP="00797AB0">
            <w:pPr>
              <w:snapToGrid w:val="0"/>
              <w:rPr>
                <w:rFonts w:eastAsia="Malgun Gothic"/>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0F00FD99" w14:textId="09A0DFE5" w:rsidR="00797AB0" w:rsidRPr="00FA52A2" w:rsidRDefault="00797AB0" w:rsidP="00797AB0">
            <w:pPr>
              <w:overflowPunct w:val="0"/>
              <w:autoSpaceDE w:val="0"/>
              <w:autoSpaceDN w:val="0"/>
              <w:adjustRightInd w:val="0"/>
              <w:textAlignment w:val="baseline"/>
              <w:rPr>
                <w:rFonts w:eastAsia="Malgun Gothic"/>
                <w:color w:val="000000" w:themeColor="text1"/>
                <w:sz w:val="18"/>
                <w:szCs w:val="18"/>
              </w:rPr>
            </w:pPr>
          </w:p>
        </w:tc>
      </w:tr>
      <w:tr w:rsidR="0062567F" w14:paraId="04390D38" w14:textId="77777777" w:rsidTr="00B3155B">
        <w:trPr>
          <w:trHeight w:val="215"/>
        </w:trPr>
        <w:tc>
          <w:tcPr>
            <w:tcW w:w="1506" w:type="dxa"/>
            <w:tcBorders>
              <w:top w:val="single" w:sz="4" w:space="0" w:color="auto"/>
              <w:left w:val="single" w:sz="4" w:space="0" w:color="auto"/>
              <w:bottom w:val="single" w:sz="4" w:space="0" w:color="auto"/>
              <w:right w:val="single" w:sz="4" w:space="0" w:color="auto"/>
            </w:tcBorders>
          </w:tcPr>
          <w:p w14:paraId="4C80BAE8" w14:textId="29A86999" w:rsidR="0062567F" w:rsidRDefault="0062567F" w:rsidP="00B3155B">
            <w:pPr>
              <w:snapToGrid w:val="0"/>
              <w:rPr>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7ABB7309" w14:textId="77777777" w:rsidR="0062567F" w:rsidRDefault="0062567F" w:rsidP="00B3155B">
            <w:pPr>
              <w:overflowPunct w:val="0"/>
              <w:autoSpaceDE w:val="0"/>
              <w:autoSpaceDN w:val="0"/>
              <w:adjustRightInd w:val="0"/>
              <w:textAlignment w:val="baseline"/>
              <w:rPr>
                <w:color w:val="000000" w:themeColor="text1"/>
                <w:sz w:val="18"/>
                <w:szCs w:val="18"/>
              </w:rPr>
            </w:pPr>
          </w:p>
        </w:tc>
      </w:tr>
      <w:tr w:rsidR="00E90EE0" w14:paraId="2424B5A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262CE1B" w14:textId="06644132" w:rsidR="00E90EE0" w:rsidRPr="009634C5" w:rsidRDefault="00E90EE0" w:rsidP="00E90EE0">
            <w:pPr>
              <w:snapToGrid w:val="0"/>
              <w:rPr>
                <w:rFonts w:eastAsiaTheme="minorEastAsia"/>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1389AFAA" w14:textId="66AC9886" w:rsidR="00E90EE0" w:rsidRPr="008958CB" w:rsidRDefault="00E90EE0" w:rsidP="00E90EE0">
            <w:pPr>
              <w:overflowPunct w:val="0"/>
              <w:autoSpaceDE w:val="0"/>
              <w:autoSpaceDN w:val="0"/>
              <w:adjustRightInd w:val="0"/>
              <w:textAlignment w:val="baseline"/>
              <w:rPr>
                <w:rFonts w:eastAsiaTheme="minorEastAsia"/>
                <w:b/>
                <w:bCs/>
                <w:color w:val="000000" w:themeColor="text1"/>
                <w:sz w:val="18"/>
                <w:szCs w:val="18"/>
                <w:u w:val="single"/>
                <w:lang w:eastAsia="zh-CN"/>
              </w:rPr>
            </w:pPr>
          </w:p>
        </w:tc>
      </w:tr>
      <w:tr w:rsidR="00E90EE0" w14:paraId="317FB02F" w14:textId="77777777">
        <w:trPr>
          <w:trHeight w:val="215"/>
        </w:trPr>
        <w:tc>
          <w:tcPr>
            <w:tcW w:w="1506" w:type="dxa"/>
          </w:tcPr>
          <w:p w14:paraId="2F5A41B4" w14:textId="7B0D3D5F" w:rsidR="00E90EE0" w:rsidRDefault="00E90EE0" w:rsidP="00E90EE0">
            <w:pPr>
              <w:snapToGrid w:val="0"/>
              <w:rPr>
                <w:color w:val="000000" w:themeColor="text1"/>
                <w:sz w:val="18"/>
                <w:szCs w:val="18"/>
                <w:lang w:eastAsia="zh-CN"/>
              </w:rPr>
            </w:pPr>
          </w:p>
        </w:tc>
        <w:tc>
          <w:tcPr>
            <w:tcW w:w="8479" w:type="dxa"/>
          </w:tcPr>
          <w:p w14:paraId="34977567" w14:textId="4F25DFF3" w:rsidR="00E90EE0" w:rsidRDefault="00E90EE0" w:rsidP="00517289">
            <w:pPr>
              <w:overflowPunct w:val="0"/>
              <w:autoSpaceDE w:val="0"/>
              <w:autoSpaceDN w:val="0"/>
              <w:adjustRightInd w:val="0"/>
              <w:textAlignment w:val="baseline"/>
              <w:rPr>
                <w:color w:val="000000" w:themeColor="text1"/>
                <w:sz w:val="18"/>
                <w:szCs w:val="18"/>
                <w:lang w:eastAsia="zh-CN"/>
              </w:rPr>
            </w:pPr>
          </w:p>
        </w:tc>
      </w:tr>
      <w:tr w:rsidR="006D4FC9" w14:paraId="7458B85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A96C4A8" w14:textId="6662C3A4" w:rsidR="006D4FC9" w:rsidRDefault="006D4FC9" w:rsidP="006D4FC9">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550322BE" w14:textId="45F86C62" w:rsidR="006D4FC9" w:rsidRDefault="006D4FC9" w:rsidP="006D4FC9">
            <w:pPr>
              <w:overflowPunct w:val="0"/>
              <w:autoSpaceDE w:val="0"/>
              <w:autoSpaceDN w:val="0"/>
              <w:adjustRightInd w:val="0"/>
              <w:textAlignment w:val="baseline"/>
              <w:rPr>
                <w:color w:val="000000" w:themeColor="text1"/>
                <w:sz w:val="18"/>
                <w:szCs w:val="18"/>
                <w:lang w:eastAsia="zh-CN"/>
              </w:rPr>
            </w:pPr>
          </w:p>
        </w:tc>
      </w:tr>
      <w:tr w:rsidR="0084414A" w14:paraId="31BB12D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AA4382C" w14:textId="52DB1238" w:rsidR="0084414A" w:rsidRDefault="0084414A" w:rsidP="0084414A">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590BB8BD" w14:textId="75F854D3" w:rsidR="0084414A" w:rsidRDefault="0084414A" w:rsidP="0084414A">
            <w:pPr>
              <w:overflowPunct w:val="0"/>
              <w:autoSpaceDE w:val="0"/>
              <w:autoSpaceDN w:val="0"/>
              <w:adjustRightInd w:val="0"/>
              <w:textAlignment w:val="baseline"/>
              <w:rPr>
                <w:color w:val="000000" w:themeColor="text1"/>
                <w:sz w:val="18"/>
                <w:szCs w:val="18"/>
                <w:lang w:eastAsia="zh-CN"/>
              </w:rPr>
            </w:pPr>
          </w:p>
        </w:tc>
      </w:tr>
      <w:tr w:rsidR="00E90EE0" w14:paraId="15C828D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CD7B78" w14:textId="53F6A5F7" w:rsidR="00E90EE0" w:rsidRDefault="00E90EE0" w:rsidP="00E90EE0">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1606967E" w14:textId="3956DA04" w:rsidR="00E90EE0" w:rsidRDefault="00E90EE0" w:rsidP="00FE7D5D">
            <w:pPr>
              <w:snapToGrid w:val="0"/>
              <w:rPr>
                <w:color w:val="000000" w:themeColor="text1"/>
                <w:sz w:val="18"/>
                <w:szCs w:val="18"/>
                <w:lang w:eastAsia="zh-CN"/>
              </w:rPr>
            </w:pPr>
          </w:p>
        </w:tc>
      </w:tr>
      <w:tr w:rsidR="00E90EE0" w14:paraId="25B9D640" w14:textId="77777777">
        <w:trPr>
          <w:trHeight w:val="215"/>
        </w:trPr>
        <w:tc>
          <w:tcPr>
            <w:tcW w:w="1506" w:type="dxa"/>
          </w:tcPr>
          <w:p w14:paraId="3AD32AAD" w14:textId="04F36CC8" w:rsidR="00E90EE0" w:rsidRPr="00EE0179" w:rsidRDefault="00E90EE0" w:rsidP="00E90EE0">
            <w:pPr>
              <w:snapToGrid w:val="0"/>
              <w:rPr>
                <w:rFonts w:eastAsia="MS Mincho"/>
                <w:color w:val="000000" w:themeColor="text1"/>
                <w:sz w:val="18"/>
                <w:szCs w:val="18"/>
                <w:lang w:eastAsia="ja-JP"/>
              </w:rPr>
            </w:pPr>
          </w:p>
        </w:tc>
        <w:tc>
          <w:tcPr>
            <w:tcW w:w="8479" w:type="dxa"/>
          </w:tcPr>
          <w:p w14:paraId="52190AA2" w14:textId="3849DEC1" w:rsidR="00E90EE0" w:rsidRPr="00EE0179" w:rsidRDefault="00E90EE0" w:rsidP="00E90EE0">
            <w:pPr>
              <w:snapToGrid w:val="0"/>
              <w:rPr>
                <w:rFonts w:eastAsia="MS Mincho"/>
                <w:color w:val="000000" w:themeColor="text1"/>
                <w:sz w:val="18"/>
                <w:szCs w:val="18"/>
                <w:lang w:eastAsia="ja-JP"/>
              </w:rPr>
            </w:pPr>
          </w:p>
        </w:tc>
      </w:tr>
    </w:tbl>
    <w:p w14:paraId="62FC4CED" w14:textId="449FE271" w:rsidR="00EF1F3A" w:rsidRPr="00EF1F3A" w:rsidRDefault="0083555A" w:rsidP="00EF1F3A">
      <w:pPr>
        <w:pStyle w:val="Heading1"/>
        <w:numPr>
          <w:ilvl w:val="0"/>
          <w:numId w:val="8"/>
        </w:numPr>
        <w:ind w:left="360"/>
        <w:jc w:val="both"/>
        <w:rPr>
          <w:rFonts w:ascii="Times New Roman" w:eastAsia="PMingLiU" w:hAnsi="Times New Roman"/>
          <w:sz w:val="28"/>
          <w:lang w:val="en-US" w:eastAsia="zh-TW"/>
        </w:rPr>
      </w:pPr>
      <w:r>
        <w:rPr>
          <w:rFonts w:ascii="Times New Roman" w:eastAsia="PMingLiU" w:hAnsi="Times New Roman"/>
          <w:sz w:val="28"/>
          <w:lang w:val="en-US" w:eastAsia="zh-TW"/>
        </w:rPr>
        <w:t xml:space="preserve">Proposals for </w:t>
      </w:r>
      <w:r w:rsidR="005F0B62">
        <w:rPr>
          <w:rFonts w:ascii="Times New Roman" w:eastAsia="PMingLiU" w:hAnsi="Times New Roman"/>
          <w:sz w:val="28"/>
          <w:lang w:val="en-US" w:eastAsia="zh-TW"/>
        </w:rPr>
        <w:t>Wednesday</w:t>
      </w:r>
      <w:r>
        <w:rPr>
          <w:rFonts w:ascii="Times New Roman" w:eastAsia="PMingLiU" w:hAnsi="Times New Roman"/>
          <w:sz w:val="28"/>
          <w:lang w:val="en-US" w:eastAsia="zh-TW"/>
        </w:rPr>
        <w:t xml:space="preserve"> </w:t>
      </w:r>
      <w:r>
        <w:rPr>
          <w:rFonts w:ascii="Times New Roman" w:eastAsia="PMingLiU" w:hAnsi="Times New Roman" w:hint="eastAsia"/>
          <w:sz w:val="28"/>
          <w:lang w:val="en-US" w:eastAsia="zh-TW"/>
        </w:rPr>
        <w:t>Online</w:t>
      </w:r>
      <w:r>
        <w:rPr>
          <w:rFonts w:ascii="Times New Roman" w:eastAsia="PMingLiU" w:hAnsi="Times New Roman"/>
          <w:sz w:val="28"/>
          <w:lang w:val="en-US" w:eastAsia="zh-TW"/>
        </w:rPr>
        <w:t xml:space="preserve"> Discussion</w:t>
      </w:r>
    </w:p>
    <w:p w14:paraId="042013CA" w14:textId="77777777" w:rsidR="00EF1F3A" w:rsidRDefault="00EF1F3A" w:rsidP="00EF1F3A">
      <w:pPr>
        <w:adjustRightInd w:val="0"/>
        <w:snapToGrid w:val="0"/>
        <w:rPr>
          <w:sz w:val="18"/>
          <w:szCs w:val="18"/>
        </w:rPr>
      </w:pPr>
      <w:bookmarkStart w:id="9" w:name="_GoBack"/>
      <w:bookmarkEnd w:id="9"/>
    </w:p>
    <w:p w14:paraId="0144D63B" w14:textId="75A28DB3" w:rsidR="00AE0D41" w:rsidRDefault="00AE0D41" w:rsidP="00AE0D41">
      <w:pPr>
        <w:overflowPunct w:val="0"/>
        <w:autoSpaceDE w:val="0"/>
        <w:autoSpaceDN w:val="0"/>
        <w:adjustRightInd w:val="0"/>
        <w:snapToGrid w:val="0"/>
        <w:spacing w:before="240"/>
        <w:textAlignment w:val="baseline"/>
        <w:rPr>
          <w:sz w:val="18"/>
          <w:szCs w:val="18"/>
        </w:rPr>
      </w:pPr>
      <w:r>
        <w:rPr>
          <w:b/>
          <w:bCs/>
          <w:sz w:val="18"/>
          <w:szCs w:val="18"/>
          <w:highlight w:val="yellow"/>
          <w:lang w:eastAsia="zh-CN"/>
        </w:rPr>
        <w:t xml:space="preserve">Offline </w:t>
      </w:r>
      <w:r>
        <w:rPr>
          <w:b/>
          <w:bCs/>
          <w:sz w:val="18"/>
          <w:szCs w:val="18"/>
          <w:highlight w:val="yellow"/>
          <w:lang w:eastAsia="zh-CN"/>
        </w:rPr>
        <w:t>Proposal 1.1</w:t>
      </w:r>
      <w:r>
        <w:rPr>
          <w:sz w:val="18"/>
          <w:szCs w:val="18"/>
          <w:highlight w:val="yellow"/>
          <w:lang w:eastAsia="zh-CN"/>
        </w:rPr>
        <w:t>:</w:t>
      </w:r>
      <w:r>
        <w:rPr>
          <w:sz w:val="18"/>
          <w:szCs w:val="18"/>
          <w:lang w:eastAsia="zh-CN"/>
        </w:rPr>
        <w:t xml:space="preserve"> On UE-initiated/event-driven beam reporting, regarding trigger-event detection for beam reporting, at least support</w:t>
      </w:r>
      <w:r>
        <w:rPr>
          <w:sz w:val="18"/>
          <w:szCs w:val="18"/>
        </w:rPr>
        <w:t xml:space="preserve"> Event-2: Quality of at least one new beam, such as L1-RSRP, becomes a threshold value better than the</w:t>
      </w:r>
      <w:r w:rsidRPr="00EE6A06">
        <w:rPr>
          <w:sz w:val="18"/>
          <w:szCs w:val="18"/>
        </w:rPr>
        <w:t xml:space="preserve"> </w:t>
      </w:r>
      <w:r>
        <w:rPr>
          <w:sz w:val="18"/>
          <w:szCs w:val="18"/>
        </w:rPr>
        <w:t>current beam.</w:t>
      </w:r>
    </w:p>
    <w:p w14:paraId="48DB3ABF" w14:textId="77777777" w:rsidR="00AE0D41" w:rsidRPr="002B2618" w:rsidRDefault="00AE0D41" w:rsidP="00AE0D41">
      <w:pPr>
        <w:numPr>
          <w:ilvl w:val="0"/>
          <w:numId w:val="12"/>
        </w:numPr>
        <w:snapToGrid w:val="0"/>
        <w:ind w:left="466" w:hanging="284"/>
        <w:jc w:val="both"/>
        <w:rPr>
          <w:sz w:val="18"/>
          <w:szCs w:val="18"/>
          <w:highlight w:val="yellow"/>
          <w:lang w:eastAsia="zh-CN"/>
        </w:rPr>
      </w:pPr>
      <w:r w:rsidRPr="002B2618">
        <w:rPr>
          <w:sz w:val="18"/>
          <w:szCs w:val="18"/>
          <w:highlight w:val="yellow"/>
          <w:lang w:eastAsia="zh-CN"/>
        </w:rPr>
        <w:t xml:space="preserve">At least </w:t>
      </w:r>
      <w:r w:rsidRPr="002B2618">
        <w:rPr>
          <w:rFonts w:hint="eastAsia"/>
          <w:sz w:val="18"/>
          <w:szCs w:val="18"/>
          <w:highlight w:val="yellow"/>
          <w:lang w:eastAsia="zh-CN"/>
        </w:rPr>
        <w:t>RSRP</w:t>
      </w:r>
      <w:r w:rsidRPr="002B2618">
        <w:rPr>
          <w:sz w:val="18"/>
          <w:szCs w:val="18"/>
          <w:highlight w:val="yellow"/>
          <w:lang w:eastAsia="zh-CN"/>
        </w:rPr>
        <w:t xml:space="preserve"> is supported as quality metrics used for Event-2, and then further study and down-select the following options: </w:t>
      </w:r>
    </w:p>
    <w:p w14:paraId="1D699CC3" w14:textId="77777777" w:rsidR="00AE0D41" w:rsidRPr="002B2618" w:rsidRDefault="00AE0D41" w:rsidP="00AE0D41">
      <w:pPr>
        <w:numPr>
          <w:ilvl w:val="1"/>
          <w:numId w:val="12"/>
        </w:numPr>
        <w:snapToGrid w:val="0"/>
        <w:jc w:val="both"/>
        <w:rPr>
          <w:sz w:val="18"/>
          <w:szCs w:val="18"/>
          <w:highlight w:val="yellow"/>
          <w:lang w:eastAsia="zh-CN"/>
        </w:rPr>
      </w:pPr>
      <w:r w:rsidRPr="002B2618">
        <w:rPr>
          <w:sz w:val="18"/>
          <w:szCs w:val="18"/>
          <w:highlight w:val="yellow"/>
          <w:lang w:eastAsia="zh-CN"/>
        </w:rPr>
        <w:t>Option 1a: L1-RSRP</w:t>
      </w:r>
    </w:p>
    <w:p w14:paraId="77AFAEF1" w14:textId="77777777" w:rsidR="00AE0D41" w:rsidRPr="002B2618" w:rsidRDefault="00AE0D41" w:rsidP="00AE0D41">
      <w:pPr>
        <w:numPr>
          <w:ilvl w:val="1"/>
          <w:numId w:val="12"/>
        </w:numPr>
        <w:snapToGrid w:val="0"/>
        <w:jc w:val="both"/>
        <w:rPr>
          <w:sz w:val="18"/>
          <w:szCs w:val="18"/>
          <w:highlight w:val="yellow"/>
          <w:lang w:eastAsia="zh-CN"/>
        </w:rPr>
      </w:pPr>
      <w:r w:rsidRPr="002B2618">
        <w:rPr>
          <w:sz w:val="18"/>
          <w:szCs w:val="18"/>
          <w:highlight w:val="yellow"/>
          <w:lang w:eastAsia="zh-CN"/>
        </w:rPr>
        <w:t>Option 1b: NW-configured filtered RSRP/L1-R</w:t>
      </w:r>
      <w:r w:rsidRPr="002B2618">
        <w:rPr>
          <w:rFonts w:hint="eastAsia"/>
          <w:sz w:val="18"/>
          <w:szCs w:val="18"/>
          <w:highlight w:val="yellow"/>
          <w:lang w:eastAsia="zh-CN"/>
        </w:rPr>
        <w:t>SRP</w:t>
      </w:r>
      <w:r w:rsidRPr="002B2618">
        <w:rPr>
          <w:sz w:val="18"/>
          <w:szCs w:val="18"/>
          <w:highlight w:val="yellow"/>
          <w:lang w:eastAsia="zh-CN"/>
        </w:rPr>
        <w:t>/P</w:t>
      </w:r>
      <w:r w:rsidRPr="002B2618">
        <w:rPr>
          <w:rFonts w:hint="eastAsia"/>
          <w:sz w:val="18"/>
          <w:szCs w:val="18"/>
          <w:highlight w:val="yellow"/>
          <w:lang w:eastAsia="zh-CN"/>
        </w:rPr>
        <w:t>o</w:t>
      </w:r>
      <w:r w:rsidRPr="002B2618">
        <w:rPr>
          <w:sz w:val="18"/>
          <w:szCs w:val="18"/>
          <w:highlight w:val="yellow"/>
          <w:lang w:eastAsia="zh-CN"/>
        </w:rPr>
        <w:t>st-processed L1-RSRP</w:t>
      </w:r>
    </w:p>
    <w:p w14:paraId="29D7460B" w14:textId="77777777" w:rsidR="00AE0D41" w:rsidRPr="002B2618" w:rsidRDefault="00AE0D41" w:rsidP="00AE0D41">
      <w:pPr>
        <w:numPr>
          <w:ilvl w:val="1"/>
          <w:numId w:val="12"/>
        </w:numPr>
        <w:snapToGrid w:val="0"/>
        <w:jc w:val="both"/>
        <w:rPr>
          <w:sz w:val="18"/>
          <w:szCs w:val="18"/>
          <w:highlight w:val="yellow"/>
          <w:lang w:eastAsia="zh-CN"/>
        </w:rPr>
      </w:pPr>
      <w:r w:rsidRPr="002B2618">
        <w:rPr>
          <w:sz w:val="18"/>
          <w:szCs w:val="18"/>
          <w:highlight w:val="yellow"/>
          <w:lang w:eastAsia="zh-CN"/>
        </w:rPr>
        <w:lastRenderedPageBreak/>
        <w:t xml:space="preserve">FFS: Whether/how a timer/counter can be defined for event triggering evaluation, which may apply to Option 1a and Option 1b.  </w:t>
      </w:r>
    </w:p>
    <w:p w14:paraId="42A6DC74" w14:textId="77777777" w:rsidR="00AE0D41" w:rsidRDefault="00AE0D41" w:rsidP="00AE0D41">
      <w:pPr>
        <w:numPr>
          <w:ilvl w:val="0"/>
          <w:numId w:val="12"/>
        </w:numPr>
        <w:snapToGrid w:val="0"/>
        <w:ind w:left="466" w:hanging="284"/>
        <w:jc w:val="both"/>
        <w:rPr>
          <w:sz w:val="18"/>
          <w:szCs w:val="18"/>
          <w:lang w:eastAsia="zh-CN"/>
        </w:rPr>
      </w:pPr>
      <w:r>
        <w:rPr>
          <w:sz w:val="18"/>
          <w:szCs w:val="18"/>
          <w:lang w:eastAsia="zh-CN"/>
        </w:rPr>
        <w:t>Regarding RS measurement for the current beam for Event-2, down-select one or more of the following:</w:t>
      </w:r>
    </w:p>
    <w:p w14:paraId="16641A6C" w14:textId="77777777" w:rsidR="00AE0D41" w:rsidRDefault="00AE0D41" w:rsidP="00AE0D41">
      <w:pPr>
        <w:numPr>
          <w:ilvl w:val="1"/>
          <w:numId w:val="12"/>
        </w:numPr>
        <w:snapToGrid w:val="0"/>
        <w:jc w:val="both"/>
        <w:rPr>
          <w:sz w:val="18"/>
          <w:szCs w:val="18"/>
          <w:lang w:eastAsia="zh-CN"/>
        </w:rPr>
      </w:pPr>
      <w:r>
        <w:rPr>
          <w:sz w:val="18"/>
          <w:szCs w:val="18"/>
          <w:lang w:eastAsia="zh-CN"/>
        </w:rPr>
        <w:t>Option-2a (implicit manner): The RS for current beam is implicitly derived from a QCL RS of indicated TCI state.</w:t>
      </w:r>
    </w:p>
    <w:p w14:paraId="19565144" w14:textId="77777777" w:rsidR="00AE0D41" w:rsidRDefault="00AE0D41" w:rsidP="00AE0D41">
      <w:pPr>
        <w:numPr>
          <w:ilvl w:val="1"/>
          <w:numId w:val="12"/>
        </w:numPr>
        <w:snapToGrid w:val="0"/>
        <w:jc w:val="both"/>
        <w:rPr>
          <w:sz w:val="18"/>
          <w:szCs w:val="18"/>
          <w:lang w:eastAsia="zh-CN"/>
        </w:rPr>
      </w:pPr>
      <w:r>
        <w:rPr>
          <w:sz w:val="18"/>
          <w:szCs w:val="18"/>
          <w:lang w:eastAsia="zh-CN"/>
        </w:rPr>
        <w:t>Option-2b (implicit manner): The RS for current beam is</w:t>
      </w:r>
      <w:r>
        <w:rPr>
          <w:sz w:val="18"/>
          <w:szCs w:val="18"/>
          <w:lang w:eastAsia="zh-CN"/>
        </w:rPr>
        <w:t xml:space="preserve"> </w:t>
      </w:r>
      <w:r>
        <w:rPr>
          <w:sz w:val="18"/>
          <w:szCs w:val="18"/>
          <w:lang w:eastAsia="zh-CN"/>
        </w:rPr>
        <w:t xml:space="preserve">implicitly derived from QCL RS(s) of activated TCI state. </w:t>
      </w:r>
    </w:p>
    <w:p w14:paraId="1F7861BE" w14:textId="77777777" w:rsidR="00AE0D41" w:rsidRDefault="00AE0D41" w:rsidP="00AE0D41">
      <w:pPr>
        <w:numPr>
          <w:ilvl w:val="1"/>
          <w:numId w:val="12"/>
        </w:numPr>
        <w:snapToGrid w:val="0"/>
        <w:jc w:val="both"/>
        <w:rPr>
          <w:sz w:val="18"/>
          <w:szCs w:val="18"/>
          <w:lang w:eastAsia="zh-CN"/>
        </w:rPr>
      </w:pPr>
      <w:r>
        <w:rPr>
          <w:sz w:val="18"/>
          <w:szCs w:val="18"/>
          <w:lang w:eastAsia="zh-CN"/>
        </w:rPr>
        <w:t>Option-2c (explicit manner): The RS for current beam is explicitly configured by RRC or MAC-CE.</w:t>
      </w:r>
    </w:p>
    <w:p w14:paraId="684A66CD" w14:textId="77777777" w:rsidR="00AE0D41" w:rsidRDefault="00AE0D41" w:rsidP="00AE0D41">
      <w:pPr>
        <w:numPr>
          <w:ilvl w:val="0"/>
          <w:numId w:val="12"/>
        </w:numPr>
        <w:snapToGrid w:val="0"/>
        <w:ind w:left="466" w:hanging="284"/>
        <w:jc w:val="both"/>
        <w:rPr>
          <w:sz w:val="18"/>
          <w:szCs w:val="18"/>
          <w:lang w:eastAsia="zh-CN"/>
        </w:rPr>
      </w:pPr>
      <w:r>
        <w:rPr>
          <w:sz w:val="18"/>
          <w:szCs w:val="18"/>
          <w:lang w:eastAsia="zh-CN"/>
        </w:rPr>
        <w:t>Regarding RS measurement for the new beam for Event-2, down-select one or more of the following:</w:t>
      </w:r>
    </w:p>
    <w:p w14:paraId="0956A9D5" w14:textId="77777777" w:rsidR="00AE0D41" w:rsidRDefault="00AE0D41" w:rsidP="00AE0D41">
      <w:pPr>
        <w:numPr>
          <w:ilvl w:val="1"/>
          <w:numId w:val="12"/>
        </w:numPr>
        <w:snapToGrid w:val="0"/>
        <w:jc w:val="both"/>
        <w:rPr>
          <w:sz w:val="18"/>
          <w:szCs w:val="18"/>
          <w:lang w:eastAsia="zh-CN"/>
        </w:rPr>
      </w:pPr>
      <w:r>
        <w:rPr>
          <w:sz w:val="18"/>
          <w:szCs w:val="18"/>
          <w:lang w:eastAsia="zh-CN"/>
        </w:rPr>
        <w:t xml:space="preserve">Option-3a (explicit manner): The RS(s) for new beam(s) </w:t>
      </w:r>
      <w:r w:rsidRPr="00E65DCD">
        <w:rPr>
          <w:sz w:val="18"/>
          <w:szCs w:val="18"/>
          <w:lang w:eastAsia="zh-CN"/>
        </w:rPr>
        <w:t xml:space="preserve">are explicitly configured by RRC (e.g., reusing legacy configuration of RS measurement or in </w:t>
      </w:r>
      <w:r w:rsidRPr="00E65DCD">
        <w:rPr>
          <w:i/>
          <w:sz w:val="18"/>
          <w:szCs w:val="18"/>
          <w:lang w:eastAsia="zh-CN"/>
        </w:rPr>
        <w:t>TCI-State</w:t>
      </w:r>
      <w:r w:rsidRPr="00E65DCD">
        <w:rPr>
          <w:sz w:val="18"/>
          <w:szCs w:val="18"/>
          <w:lang w:eastAsia="zh-CN"/>
        </w:rPr>
        <w:t>) or MAC</w:t>
      </w:r>
      <w:r>
        <w:rPr>
          <w:sz w:val="18"/>
          <w:szCs w:val="18"/>
          <w:lang w:eastAsia="zh-CN"/>
        </w:rPr>
        <w:t>-CE</w:t>
      </w:r>
    </w:p>
    <w:p w14:paraId="5CBDFE4F" w14:textId="77777777" w:rsidR="00AE0D41" w:rsidRDefault="00AE0D41" w:rsidP="00AE0D41">
      <w:pPr>
        <w:numPr>
          <w:ilvl w:val="1"/>
          <w:numId w:val="12"/>
        </w:numPr>
        <w:snapToGrid w:val="0"/>
        <w:jc w:val="both"/>
        <w:rPr>
          <w:sz w:val="18"/>
          <w:szCs w:val="18"/>
          <w:lang w:eastAsia="zh-CN"/>
        </w:rPr>
      </w:pPr>
      <w:r>
        <w:rPr>
          <w:sz w:val="18"/>
          <w:szCs w:val="18"/>
          <w:lang w:eastAsia="zh-CN"/>
        </w:rPr>
        <w:t>Option-3b (implicit manner): The RS(s) for new beam(s) are implicitly derived from QCL RS(s) of activated TCI state(s).</w:t>
      </w:r>
    </w:p>
    <w:p w14:paraId="7FD203CC" w14:textId="77777777" w:rsidR="00AE0D41" w:rsidRDefault="00AE0D41" w:rsidP="00AE0D41">
      <w:pPr>
        <w:numPr>
          <w:ilvl w:val="1"/>
          <w:numId w:val="12"/>
        </w:numPr>
        <w:snapToGrid w:val="0"/>
        <w:jc w:val="both"/>
        <w:rPr>
          <w:sz w:val="18"/>
          <w:szCs w:val="18"/>
          <w:lang w:eastAsia="zh-CN"/>
        </w:rPr>
      </w:pPr>
      <w:r>
        <w:rPr>
          <w:sz w:val="18"/>
          <w:szCs w:val="18"/>
          <w:lang w:eastAsia="zh-CN"/>
        </w:rPr>
        <w:t>Option-3c (implicit</w:t>
      </w:r>
      <w:r>
        <w:rPr>
          <w:color w:val="FF0000"/>
          <w:sz w:val="18"/>
          <w:szCs w:val="18"/>
          <w:lang w:eastAsia="zh-CN"/>
        </w:rPr>
        <w:t xml:space="preserve"> </w:t>
      </w:r>
      <w:r>
        <w:rPr>
          <w:sz w:val="18"/>
          <w:szCs w:val="18"/>
          <w:lang w:eastAsia="zh-CN"/>
        </w:rPr>
        <w:t>manner): The RS(s) for new beam(s) are implicitly derived from QCL RS(s) of configured TCI state(s).</w:t>
      </w:r>
    </w:p>
    <w:p w14:paraId="36E8A6EA" w14:textId="77777777" w:rsidR="00AE0D41" w:rsidRDefault="00AE0D41" w:rsidP="00AE0D41">
      <w:pPr>
        <w:numPr>
          <w:ilvl w:val="0"/>
          <w:numId w:val="12"/>
        </w:numPr>
        <w:snapToGrid w:val="0"/>
        <w:ind w:left="466" w:hanging="284"/>
        <w:jc w:val="both"/>
        <w:rPr>
          <w:sz w:val="18"/>
          <w:szCs w:val="18"/>
          <w:lang w:eastAsia="zh-CN"/>
        </w:rPr>
      </w:pPr>
      <w:r>
        <w:rPr>
          <w:sz w:val="18"/>
          <w:szCs w:val="18"/>
          <w:lang w:eastAsia="zh-CN"/>
        </w:rPr>
        <w:t xml:space="preserve">FFS: Whether/how to specify </w:t>
      </w:r>
      <w:r w:rsidRPr="002B2618">
        <w:rPr>
          <w:sz w:val="18"/>
          <w:szCs w:val="18"/>
          <w:lang w:eastAsia="zh-CN"/>
        </w:rPr>
        <w:t xml:space="preserve">the relationship between above </w:t>
      </w:r>
      <w:r>
        <w:rPr>
          <w:sz w:val="18"/>
          <w:szCs w:val="18"/>
          <w:lang w:eastAsia="zh-CN"/>
        </w:rPr>
        <w:t xml:space="preserve">RS measurement options for new and current beam(s).  </w:t>
      </w:r>
    </w:p>
    <w:p w14:paraId="165837F3" w14:textId="77777777" w:rsidR="00AE0D41" w:rsidRDefault="00AE0D41" w:rsidP="00AE0D41">
      <w:pPr>
        <w:numPr>
          <w:ilvl w:val="0"/>
          <w:numId w:val="12"/>
        </w:numPr>
        <w:snapToGrid w:val="0"/>
        <w:ind w:left="466" w:hanging="284"/>
        <w:jc w:val="both"/>
        <w:rPr>
          <w:sz w:val="18"/>
          <w:szCs w:val="18"/>
          <w:lang w:eastAsia="zh-CN"/>
        </w:rPr>
      </w:pPr>
      <w:r>
        <w:rPr>
          <w:sz w:val="18"/>
          <w:szCs w:val="18"/>
          <w:lang w:eastAsia="zh-CN"/>
        </w:rPr>
        <w:t xml:space="preserve">Note-1: ‘New/current beam’ is for discussion purpose. </w:t>
      </w:r>
    </w:p>
    <w:p w14:paraId="5167300E" w14:textId="77777777" w:rsidR="00AE0D41" w:rsidRDefault="00AE0D41" w:rsidP="00AE0D41">
      <w:pPr>
        <w:numPr>
          <w:ilvl w:val="0"/>
          <w:numId w:val="12"/>
        </w:numPr>
        <w:snapToGrid w:val="0"/>
        <w:ind w:left="466" w:hanging="284"/>
        <w:jc w:val="both"/>
        <w:rPr>
          <w:sz w:val="18"/>
          <w:szCs w:val="18"/>
          <w:lang w:eastAsia="zh-CN"/>
        </w:rPr>
      </w:pPr>
      <w:r>
        <w:rPr>
          <w:sz w:val="18"/>
          <w:szCs w:val="18"/>
          <w:lang w:eastAsia="zh-CN"/>
        </w:rPr>
        <w:t>Note-2: Other trigger events/quality metrics (e.g., L1-SINR) are not precluded.</w:t>
      </w:r>
    </w:p>
    <w:p w14:paraId="7EAB6D90" w14:textId="77777777" w:rsidR="00AE0D41" w:rsidRDefault="00AE0D41" w:rsidP="00AE0D41">
      <w:pPr>
        <w:numPr>
          <w:ilvl w:val="0"/>
          <w:numId w:val="12"/>
        </w:numPr>
        <w:snapToGrid w:val="0"/>
        <w:ind w:left="466" w:hanging="284"/>
        <w:jc w:val="both"/>
        <w:rPr>
          <w:sz w:val="18"/>
          <w:szCs w:val="18"/>
          <w:lang w:eastAsia="zh-CN"/>
        </w:rPr>
      </w:pPr>
      <w:r>
        <w:rPr>
          <w:sz w:val="18"/>
          <w:szCs w:val="18"/>
          <w:lang w:eastAsia="zh-CN"/>
        </w:rPr>
        <w:t xml:space="preserve">Note-3: For above implicit manner(s), if there are two QCL RSs in a TCI state, the measurement RS is derived from RS </w:t>
      </w:r>
      <w:proofErr w:type="spellStart"/>
      <w:r>
        <w:rPr>
          <w:sz w:val="18"/>
          <w:szCs w:val="18"/>
          <w:lang w:eastAsia="zh-CN"/>
        </w:rPr>
        <w:t>w.r.t.</w:t>
      </w:r>
      <w:proofErr w:type="spellEnd"/>
      <w:r>
        <w:rPr>
          <w:sz w:val="18"/>
          <w:szCs w:val="18"/>
          <w:lang w:eastAsia="zh-CN"/>
        </w:rPr>
        <w:t xml:space="preserve"> QCL-</w:t>
      </w:r>
      <w:proofErr w:type="spellStart"/>
      <w:r>
        <w:rPr>
          <w:sz w:val="18"/>
          <w:szCs w:val="18"/>
          <w:lang w:eastAsia="zh-CN"/>
        </w:rPr>
        <w:t>TypeD</w:t>
      </w:r>
      <w:proofErr w:type="spellEnd"/>
      <w:r>
        <w:rPr>
          <w:sz w:val="18"/>
          <w:szCs w:val="18"/>
          <w:lang w:eastAsia="zh-CN"/>
        </w:rPr>
        <w:t>, if applicable.</w:t>
      </w:r>
    </w:p>
    <w:p w14:paraId="11971D69" w14:textId="77777777" w:rsidR="00AE0D41" w:rsidRDefault="00AE0D41" w:rsidP="00AE0D41">
      <w:pPr>
        <w:snapToGrid w:val="0"/>
        <w:jc w:val="both"/>
        <w:rPr>
          <w:color w:val="000000" w:themeColor="text1"/>
          <w:sz w:val="18"/>
          <w:szCs w:val="18"/>
          <w:lang w:eastAsia="zh-CN"/>
        </w:rPr>
      </w:pPr>
    </w:p>
    <w:p w14:paraId="6D4FEE6D" w14:textId="77777777" w:rsidR="00AE0D41" w:rsidRDefault="00AE0D41" w:rsidP="00AE0D41">
      <w:pPr>
        <w:overflowPunct w:val="0"/>
        <w:autoSpaceDE w:val="0"/>
        <w:autoSpaceDN w:val="0"/>
        <w:adjustRightInd w:val="0"/>
        <w:snapToGrid w:val="0"/>
        <w:textAlignment w:val="baseline"/>
        <w:rPr>
          <w:rFonts w:ascii="Times" w:hAnsi="Times" w:cs="Times"/>
          <w:sz w:val="18"/>
          <w:szCs w:val="18"/>
          <w:lang w:eastAsia="zh-CN"/>
        </w:rPr>
      </w:pPr>
      <w:r>
        <w:rPr>
          <w:rFonts w:ascii="Times" w:hAnsi="Times" w:cs="Times"/>
          <w:sz w:val="18"/>
          <w:szCs w:val="18"/>
          <w:lang w:eastAsia="zh-CN"/>
        </w:rPr>
        <w:t xml:space="preserve">Supported by (29): E///, SS, OPPO, ZTE, MTK, </w:t>
      </w:r>
      <w:proofErr w:type="spellStart"/>
      <w:r>
        <w:rPr>
          <w:rFonts w:ascii="Times" w:hAnsi="Times" w:cs="Times"/>
          <w:sz w:val="18"/>
          <w:szCs w:val="18"/>
          <w:lang w:eastAsia="zh-CN"/>
        </w:rPr>
        <w:t>xiaomi</w:t>
      </w:r>
      <w:proofErr w:type="spellEnd"/>
      <w:r>
        <w:rPr>
          <w:rFonts w:ascii="Times" w:hAnsi="Times" w:cs="Times"/>
          <w:sz w:val="18"/>
          <w:szCs w:val="18"/>
          <w:lang w:eastAsia="zh-CN"/>
        </w:rPr>
        <w:t xml:space="preserve">, LG, NTT DOCOMO, QC, ETRI, vivo, </w:t>
      </w:r>
      <w:proofErr w:type="spellStart"/>
      <w:r>
        <w:rPr>
          <w:rFonts w:ascii="Times" w:hAnsi="Times" w:cs="Times"/>
          <w:sz w:val="18"/>
          <w:szCs w:val="18"/>
          <w:lang w:eastAsia="zh-CN"/>
        </w:rPr>
        <w:t>Spreadtrum</w:t>
      </w:r>
      <w:proofErr w:type="spellEnd"/>
      <w:r>
        <w:rPr>
          <w:rFonts w:ascii="Times" w:hAnsi="Times" w:cs="Times"/>
          <w:sz w:val="18"/>
          <w:szCs w:val="18"/>
          <w:lang w:eastAsia="zh-CN"/>
        </w:rPr>
        <w:t>, CATT, IDC, Sharp, Apple, Fujitsu, Lenovo, Huawei/</w:t>
      </w:r>
      <w:proofErr w:type="spellStart"/>
      <w:r>
        <w:rPr>
          <w:rFonts w:ascii="Times" w:hAnsi="Times" w:cs="Times"/>
          <w:sz w:val="18"/>
          <w:szCs w:val="18"/>
          <w:lang w:eastAsia="zh-CN"/>
        </w:rPr>
        <w:t>Hisi</w:t>
      </w:r>
      <w:proofErr w:type="spellEnd"/>
      <w:r>
        <w:rPr>
          <w:rFonts w:ascii="Times" w:hAnsi="Times" w:cs="Times"/>
          <w:sz w:val="18"/>
          <w:szCs w:val="18"/>
          <w:lang w:eastAsia="zh-CN"/>
        </w:rPr>
        <w:t xml:space="preserve">, Intel, Google, CMCC, Nokia, </w:t>
      </w:r>
      <w:proofErr w:type="spellStart"/>
      <w:r>
        <w:rPr>
          <w:rFonts w:ascii="Times" w:hAnsi="Times" w:cs="Times"/>
          <w:sz w:val="18"/>
          <w:szCs w:val="18"/>
          <w:lang w:eastAsia="zh-CN"/>
        </w:rPr>
        <w:t>Futurewei</w:t>
      </w:r>
      <w:proofErr w:type="spellEnd"/>
      <w:r>
        <w:rPr>
          <w:rFonts w:ascii="Times" w:hAnsi="Times" w:cs="Times"/>
          <w:sz w:val="18"/>
          <w:szCs w:val="18"/>
          <w:lang w:eastAsia="zh-CN"/>
        </w:rPr>
        <w:t xml:space="preserve">, </w:t>
      </w:r>
      <w:proofErr w:type="spellStart"/>
      <w:r>
        <w:rPr>
          <w:rFonts w:ascii="Times" w:hAnsi="Times" w:cs="Times"/>
          <w:sz w:val="18"/>
          <w:szCs w:val="18"/>
          <w:lang w:eastAsia="zh-CN"/>
        </w:rPr>
        <w:t>CEWiT</w:t>
      </w:r>
      <w:proofErr w:type="spellEnd"/>
      <w:r>
        <w:rPr>
          <w:rFonts w:ascii="Times" w:hAnsi="Times" w:cs="Times"/>
          <w:sz w:val="18"/>
          <w:szCs w:val="18"/>
          <w:lang w:eastAsia="zh-CN"/>
        </w:rPr>
        <w:t>, KDDI, ETRI, NEC, HONOR, Panasonic</w:t>
      </w:r>
    </w:p>
    <w:p w14:paraId="2E7ACF06" w14:textId="77777777" w:rsidR="00AE0D41" w:rsidRDefault="00AE0D41" w:rsidP="00AE0D41">
      <w:pPr>
        <w:rPr>
          <w:lang w:eastAsia="zh-TW"/>
        </w:rPr>
      </w:pPr>
    </w:p>
    <w:p w14:paraId="2038DB95" w14:textId="77777777" w:rsidR="00AE0D41" w:rsidRDefault="00AE0D41" w:rsidP="00AE0D41">
      <w:pPr>
        <w:snapToGrid w:val="0"/>
        <w:jc w:val="both"/>
        <w:rPr>
          <w:color w:val="3333FF"/>
          <w:sz w:val="18"/>
          <w:szCs w:val="18"/>
          <w:lang w:eastAsia="zh-CN"/>
        </w:rPr>
      </w:pPr>
      <w:r>
        <w:rPr>
          <w:color w:val="3333FF"/>
          <w:sz w:val="18"/>
          <w:szCs w:val="18"/>
          <w:lang w:eastAsia="zh-CN"/>
        </w:rPr>
        <w:t xml:space="preserve">Regarding filtering operation, we have the following observation. </w:t>
      </w:r>
    </w:p>
    <w:p w14:paraId="404C93AF" w14:textId="77777777" w:rsidR="00AE0D41" w:rsidRDefault="00AE0D41" w:rsidP="00AE0D41">
      <w:pPr>
        <w:pStyle w:val="ListParagraph"/>
        <w:numPr>
          <w:ilvl w:val="0"/>
          <w:numId w:val="13"/>
        </w:numPr>
        <w:snapToGrid w:val="0"/>
        <w:spacing w:after="0" w:line="240" w:lineRule="auto"/>
        <w:contextualSpacing/>
        <w:jc w:val="both"/>
        <w:rPr>
          <w:rFonts w:eastAsia="等线"/>
          <w:color w:val="3333FF"/>
          <w:sz w:val="18"/>
          <w:szCs w:val="18"/>
          <w:lang w:eastAsia="zh-CN"/>
        </w:rPr>
      </w:pPr>
      <w:r>
        <w:rPr>
          <w:rFonts w:eastAsia="等线"/>
          <w:color w:val="3333FF"/>
          <w:sz w:val="18"/>
          <w:szCs w:val="18"/>
          <w:lang w:eastAsia="zh-CN"/>
        </w:rPr>
        <w:t xml:space="preserve">Option 1a (L1-RSRP) (18): </w:t>
      </w:r>
      <w:r w:rsidRPr="00040997">
        <w:rPr>
          <w:rFonts w:eastAsia="等线"/>
          <w:color w:val="0000FF"/>
          <w:sz w:val="18"/>
          <w:szCs w:val="18"/>
          <w:lang w:eastAsia="zh-CN"/>
        </w:rPr>
        <w:t>SS (no timer/counter), OPPO, ZTE, LG, NTT DOCOMO, QC, vivo, Lenovo (w. timer/counter), Intel (w. timer/counter, 2</w:t>
      </w:r>
      <w:r w:rsidRPr="00040997">
        <w:rPr>
          <w:rFonts w:eastAsia="等线"/>
          <w:color w:val="0000FF"/>
          <w:sz w:val="18"/>
          <w:szCs w:val="18"/>
          <w:vertAlign w:val="superscript"/>
          <w:lang w:eastAsia="zh-CN"/>
        </w:rPr>
        <w:t>nd</w:t>
      </w:r>
      <w:r w:rsidRPr="00040997">
        <w:rPr>
          <w:rFonts w:eastAsia="等线"/>
          <w:color w:val="0000FF"/>
          <w:sz w:val="18"/>
          <w:szCs w:val="18"/>
          <w:lang w:eastAsia="zh-CN"/>
        </w:rPr>
        <w:t xml:space="preserve"> priority), ETRI, Nokia, </w:t>
      </w:r>
      <w:proofErr w:type="spellStart"/>
      <w:r w:rsidRPr="00040997">
        <w:rPr>
          <w:rFonts w:eastAsia="等线"/>
          <w:color w:val="0000FF"/>
          <w:sz w:val="18"/>
          <w:szCs w:val="18"/>
          <w:lang w:eastAsia="zh-CN"/>
        </w:rPr>
        <w:t>Futurewei</w:t>
      </w:r>
      <w:proofErr w:type="spellEnd"/>
      <w:r w:rsidRPr="00040997">
        <w:rPr>
          <w:rFonts w:eastAsia="等线"/>
          <w:color w:val="0000FF"/>
          <w:sz w:val="18"/>
          <w:szCs w:val="18"/>
          <w:lang w:eastAsia="zh-CN"/>
        </w:rPr>
        <w:t xml:space="preserve">, </w:t>
      </w:r>
      <w:proofErr w:type="spellStart"/>
      <w:r w:rsidRPr="00040997">
        <w:rPr>
          <w:rFonts w:eastAsia="等线"/>
          <w:color w:val="0000FF"/>
          <w:sz w:val="18"/>
          <w:szCs w:val="18"/>
          <w:lang w:eastAsia="zh-CN"/>
        </w:rPr>
        <w:t>Spreadtrum</w:t>
      </w:r>
      <w:proofErr w:type="spellEnd"/>
      <w:r w:rsidRPr="00040997">
        <w:rPr>
          <w:rFonts w:eastAsia="等线"/>
          <w:color w:val="0000FF"/>
          <w:sz w:val="18"/>
          <w:szCs w:val="18"/>
          <w:lang w:eastAsia="zh-CN"/>
        </w:rPr>
        <w:t xml:space="preserve"> (w. timer/counter), Panasonic (w. timer/counter), </w:t>
      </w:r>
      <w:proofErr w:type="gramStart"/>
      <w:r w:rsidRPr="00040997">
        <w:rPr>
          <w:rFonts w:eastAsia="等线" w:hint="eastAsia"/>
          <w:color w:val="0000FF"/>
          <w:sz w:val="18"/>
          <w:szCs w:val="18"/>
          <w:lang w:eastAsia="zh-CN"/>
        </w:rPr>
        <w:t>Xiaomi</w:t>
      </w:r>
      <w:r w:rsidRPr="00040997">
        <w:rPr>
          <w:rFonts w:eastAsia="等线"/>
          <w:color w:val="0000FF"/>
          <w:sz w:val="18"/>
          <w:szCs w:val="18"/>
          <w:lang w:eastAsia="zh-CN"/>
        </w:rPr>
        <w:t>(</w:t>
      </w:r>
      <w:proofErr w:type="gramEnd"/>
      <w:r w:rsidRPr="00040997">
        <w:rPr>
          <w:rFonts w:eastAsia="等线"/>
          <w:color w:val="0000FF"/>
          <w:sz w:val="18"/>
          <w:szCs w:val="18"/>
          <w:lang w:eastAsia="zh-CN"/>
        </w:rPr>
        <w:t>w. timer/counter), Huawei/</w:t>
      </w:r>
      <w:proofErr w:type="spellStart"/>
      <w:r w:rsidRPr="00040997">
        <w:rPr>
          <w:rFonts w:eastAsia="等线"/>
          <w:color w:val="0000FF"/>
          <w:sz w:val="18"/>
          <w:szCs w:val="18"/>
          <w:lang w:eastAsia="zh-CN"/>
        </w:rPr>
        <w:t>HiSi</w:t>
      </w:r>
      <w:proofErr w:type="spellEnd"/>
      <w:r w:rsidRPr="00040997">
        <w:rPr>
          <w:rFonts w:eastAsia="等线"/>
          <w:color w:val="0000FF"/>
          <w:sz w:val="18"/>
          <w:szCs w:val="18"/>
          <w:lang w:eastAsia="zh-CN"/>
        </w:rPr>
        <w:t>, Apple (</w:t>
      </w:r>
      <w:proofErr w:type="spellStart"/>
      <w:r w:rsidRPr="00040997">
        <w:rPr>
          <w:rFonts w:eastAsia="等线"/>
          <w:color w:val="0000FF"/>
          <w:sz w:val="18"/>
          <w:szCs w:val="18"/>
          <w:lang w:eastAsia="zh-CN"/>
        </w:rPr>
        <w:t>w.timer</w:t>
      </w:r>
      <w:proofErr w:type="spellEnd"/>
      <w:r w:rsidRPr="00040997">
        <w:rPr>
          <w:rFonts w:eastAsia="等线"/>
          <w:color w:val="0000FF"/>
          <w:sz w:val="18"/>
          <w:szCs w:val="18"/>
          <w:lang w:eastAsia="zh-CN"/>
        </w:rPr>
        <w:t>/counter)</w:t>
      </w:r>
      <w:r>
        <w:rPr>
          <w:rFonts w:eastAsia="等线"/>
          <w:color w:val="0000FF"/>
          <w:sz w:val="18"/>
          <w:szCs w:val="18"/>
          <w:lang w:eastAsia="zh-CN"/>
        </w:rPr>
        <w:t>, TCL</w:t>
      </w:r>
    </w:p>
    <w:p w14:paraId="54CA6F06" w14:textId="77777777" w:rsidR="00AE0D41" w:rsidRPr="00040997" w:rsidRDefault="00AE0D41" w:rsidP="00AE0D41">
      <w:pPr>
        <w:pStyle w:val="ListParagraph"/>
        <w:numPr>
          <w:ilvl w:val="0"/>
          <w:numId w:val="13"/>
        </w:numPr>
        <w:snapToGrid w:val="0"/>
        <w:spacing w:after="0" w:line="240" w:lineRule="auto"/>
        <w:contextualSpacing/>
        <w:jc w:val="both"/>
        <w:rPr>
          <w:rFonts w:eastAsia="等线"/>
          <w:color w:val="0000FF"/>
          <w:sz w:val="18"/>
          <w:szCs w:val="18"/>
          <w:lang w:eastAsia="zh-CN"/>
        </w:rPr>
      </w:pPr>
      <w:r>
        <w:rPr>
          <w:rFonts w:eastAsia="等线"/>
          <w:color w:val="3333FF"/>
          <w:sz w:val="18"/>
          <w:szCs w:val="18"/>
          <w:lang w:eastAsia="zh-CN"/>
        </w:rPr>
        <w:t xml:space="preserve">Option 1b (NW-configured filtered </w:t>
      </w:r>
      <w:r w:rsidRPr="00040997">
        <w:rPr>
          <w:rFonts w:eastAsia="等线"/>
          <w:color w:val="0000FF"/>
          <w:sz w:val="18"/>
          <w:szCs w:val="18"/>
          <w:lang w:eastAsia="zh-CN"/>
        </w:rPr>
        <w:t xml:space="preserve">RSRP/L1-RSRP) (6): E///, Intel (1st priority), </w:t>
      </w:r>
      <w:proofErr w:type="spellStart"/>
      <w:r w:rsidRPr="00040997">
        <w:rPr>
          <w:rFonts w:eastAsia="等线"/>
          <w:color w:val="0000FF"/>
          <w:sz w:val="18"/>
          <w:szCs w:val="18"/>
          <w:lang w:eastAsia="zh-CN"/>
        </w:rPr>
        <w:t>CEWiT</w:t>
      </w:r>
      <w:proofErr w:type="spellEnd"/>
      <w:r w:rsidRPr="00040997">
        <w:rPr>
          <w:rFonts w:eastAsia="等线"/>
          <w:color w:val="0000FF"/>
          <w:sz w:val="18"/>
          <w:szCs w:val="18"/>
          <w:lang w:eastAsia="zh-CN"/>
        </w:rPr>
        <w:t>, NTT DOCOMO, Nokia</w:t>
      </w:r>
      <w:r w:rsidRPr="00040997">
        <w:rPr>
          <w:rFonts w:eastAsia="等线" w:hint="eastAsia"/>
          <w:color w:val="0000FF"/>
          <w:sz w:val="18"/>
          <w:szCs w:val="18"/>
          <w:lang w:eastAsia="zh-CN"/>
        </w:rPr>
        <w:t xml:space="preserve">, </w:t>
      </w:r>
      <w:r w:rsidRPr="00040997">
        <w:rPr>
          <w:rFonts w:eastAsia="等线"/>
          <w:color w:val="0000FF"/>
          <w:sz w:val="18"/>
          <w:szCs w:val="18"/>
          <w:lang w:eastAsia="zh-CN"/>
        </w:rPr>
        <w:t>CMCC (w. timer/counter)</w:t>
      </w:r>
    </w:p>
    <w:p w14:paraId="751219D6" w14:textId="77777777" w:rsidR="00AE0D41" w:rsidRDefault="00AE0D41" w:rsidP="00AE0D41">
      <w:pPr>
        <w:rPr>
          <w:lang w:eastAsia="zh-TW"/>
        </w:rPr>
      </w:pPr>
    </w:p>
    <w:p w14:paraId="52760CB8" w14:textId="70A4B855" w:rsidR="00AE0D41" w:rsidRDefault="00AE0D41" w:rsidP="00AE0D41">
      <w:pPr>
        <w:overflowPunct w:val="0"/>
        <w:autoSpaceDE w:val="0"/>
        <w:autoSpaceDN w:val="0"/>
        <w:adjustRightInd w:val="0"/>
        <w:snapToGrid w:val="0"/>
        <w:spacing w:before="240"/>
        <w:textAlignment w:val="baseline"/>
        <w:rPr>
          <w:color w:val="000000" w:themeColor="text1"/>
          <w:sz w:val="18"/>
          <w:szCs w:val="18"/>
        </w:rPr>
      </w:pPr>
      <w:r>
        <w:rPr>
          <w:b/>
          <w:bCs/>
          <w:color w:val="000000" w:themeColor="text1"/>
          <w:sz w:val="18"/>
          <w:szCs w:val="18"/>
          <w:highlight w:val="cyan"/>
          <w:lang w:eastAsia="zh-CN"/>
        </w:rPr>
        <w:t>Offline agreement</w:t>
      </w:r>
      <w:r w:rsidRPr="002B2618">
        <w:rPr>
          <w:b/>
          <w:bCs/>
          <w:color w:val="000000" w:themeColor="text1"/>
          <w:sz w:val="18"/>
          <w:szCs w:val="18"/>
          <w:highlight w:val="cyan"/>
          <w:lang w:eastAsia="zh-CN"/>
        </w:rPr>
        <w:t xml:space="preserve"> 1.2</w:t>
      </w:r>
      <w:r w:rsidRPr="002B2618">
        <w:rPr>
          <w:color w:val="000000" w:themeColor="text1"/>
          <w:sz w:val="18"/>
          <w:szCs w:val="18"/>
          <w:highlight w:val="cyan"/>
          <w:lang w:eastAsia="zh-CN"/>
        </w:rPr>
        <w:t>:</w:t>
      </w:r>
      <w:r>
        <w:rPr>
          <w:color w:val="000000" w:themeColor="text1"/>
          <w:sz w:val="18"/>
          <w:szCs w:val="18"/>
          <w:lang w:eastAsia="zh-CN"/>
        </w:rPr>
        <w:t xml:space="preserve"> On UE-initiated/event-driven beam reporting, regarding Event-2, </w:t>
      </w:r>
      <w:r>
        <w:rPr>
          <w:color w:val="000000" w:themeColor="text1"/>
          <w:sz w:val="18"/>
          <w:szCs w:val="18"/>
          <w:lang w:eastAsia="zh-CN"/>
        </w:rPr>
        <w:t>the</w:t>
      </w:r>
      <w:r>
        <w:rPr>
          <w:color w:val="000000" w:themeColor="text1"/>
          <w:sz w:val="18"/>
          <w:szCs w:val="18"/>
          <w:lang w:eastAsia="zh-CN"/>
        </w:rPr>
        <w:t xml:space="preserve"> threshold value is RRC </w:t>
      </w:r>
      <w:r w:rsidRPr="001730C8">
        <w:rPr>
          <w:color w:val="000000" w:themeColor="text1"/>
          <w:sz w:val="18"/>
          <w:szCs w:val="18"/>
          <w:lang w:eastAsia="zh-CN"/>
        </w:rPr>
        <w:t xml:space="preserve">configured </w:t>
      </w:r>
      <w:r>
        <w:rPr>
          <w:color w:val="000000" w:themeColor="text1"/>
          <w:sz w:val="18"/>
          <w:szCs w:val="18"/>
        </w:rPr>
        <w:t xml:space="preserve"> </w:t>
      </w:r>
    </w:p>
    <w:p w14:paraId="15D2D0EE" w14:textId="77777777" w:rsidR="00AE0D41" w:rsidRPr="00C9512B" w:rsidRDefault="00AE0D41" w:rsidP="00AE0D41">
      <w:pPr>
        <w:overflowPunct w:val="0"/>
        <w:autoSpaceDE w:val="0"/>
        <w:autoSpaceDN w:val="0"/>
        <w:adjustRightInd w:val="0"/>
        <w:snapToGrid w:val="0"/>
        <w:spacing w:before="240"/>
        <w:textAlignment w:val="baseline"/>
        <w:rPr>
          <w:rFonts w:ascii="Times" w:hAnsi="Times" w:cs="Times"/>
          <w:color w:val="FF0000"/>
          <w:sz w:val="18"/>
          <w:szCs w:val="18"/>
          <w:lang w:eastAsia="zh-CN"/>
        </w:rPr>
      </w:pPr>
      <w:r>
        <w:rPr>
          <w:rFonts w:ascii="Times" w:hAnsi="Times" w:cs="Times"/>
          <w:sz w:val="18"/>
          <w:szCs w:val="18"/>
          <w:lang w:eastAsia="zh-CN"/>
        </w:rPr>
        <w:t xml:space="preserve">Supported by (23): IDC, NTT DOCOMO, CATT, </w:t>
      </w:r>
      <w:r w:rsidRPr="00BC1872">
        <w:rPr>
          <w:rFonts w:ascii="Times" w:hAnsi="Times" w:cs="Times"/>
          <w:sz w:val="18"/>
          <w:szCs w:val="18"/>
          <w:lang w:eastAsia="zh-CN"/>
        </w:rPr>
        <w:t xml:space="preserve">ZTE, MTK, OPPO, CATT, NEC, </w:t>
      </w:r>
      <w:proofErr w:type="spellStart"/>
      <w:r w:rsidRPr="00BC1872">
        <w:rPr>
          <w:rFonts w:ascii="Times" w:hAnsi="Times" w:cs="Times"/>
          <w:sz w:val="18"/>
          <w:szCs w:val="18"/>
          <w:lang w:eastAsia="zh-CN"/>
        </w:rPr>
        <w:t>CE</w:t>
      </w:r>
      <w:r w:rsidRPr="00F21408">
        <w:rPr>
          <w:rFonts w:ascii="Times" w:hAnsi="Times" w:cs="Times"/>
          <w:color w:val="000000" w:themeColor="text1"/>
          <w:sz w:val="18"/>
          <w:szCs w:val="18"/>
          <w:lang w:eastAsia="zh-CN"/>
        </w:rPr>
        <w:t>WiT</w:t>
      </w:r>
      <w:proofErr w:type="spellEnd"/>
      <w:r w:rsidRPr="00F21408">
        <w:rPr>
          <w:rFonts w:ascii="Times" w:hAnsi="Times" w:cs="Times"/>
          <w:color w:val="000000" w:themeColor="text1"/>
          <w:sz w:val="18"/>
          <w:szCs w:val="18"/>
          <w:lang w:eastAsia="zh-CN"/>
        </w:rPr>
        <w:t xml:space="preserve">, vivo, Samsung, </w:t>
      </w:r>
      <w:r w:rsidRPr="00F21408">
        <w:rPr>
          <w:color w:val="000000" w:themeColor="text1"/>
          <w:sz w:val="18"/>
          <w:szCs w:val="18"/>
          <w:lang w:eastAsia="zh-CN"/>
        </w:rPr>
        <w:t>Huawei/</w:t>
      </w:r>
      <w:proofErr w:type="spellStart"/>
      <w:r w:rsidRPr="00F21408">
        <w:rPr>
          <w:color w:val="000000" w:themeColor="text1"/>
          <w:sz w:val="18"/>
          <w:szCs w:val="18"/>
          <w:lang w:eastAsia="zh-CN"/>
        </w:rPr>
        <w:t>HiSi</w:t>
      </w:r>
      <w:proofErr w:type="spellEnd"/>
      <w:r w:rsidRPr="00F21408">
        <w:rPr>
          <w:color w:val="000000" w:themeColor="text1"/>
          <w:sz w:val="18"/>
          <w:szCs w:val="18"/>
          <w:lang w:eastAsia="zh-CN"/>
        </w:rPr>
        <w:t xml:space="preserve">, Google, IDC, Fujitsu, Sharp, Nokia, Lenovo, Apple, HONOR, ETRI, CMCC, </w:t>
      </w:r>
      <w:proofErr w:type="spellStart"/>
      <w:r w:rsidRPr="00F21408">
        <w:rPr>
          <w:color w:val="000000" w:themeColor="text1"/>
          <w:sz w:val="18"/>
          <w:szCs w:val="18"/>
          <w:lang w:eastAsia="zh-CN"/>
        </w:rPr>
        <w:t>CEWiT</w:t>
      </w:r>
      <w:proofErr w:type="spellEnd"/>
      <w:r>
        <w:rPr>
          <w:color w:val="000000" w:themeColor="text1"/>
          <w:sz w:val="18"/>
          <w:szCs w:val="18"/>
          <w:lang w:eastAsia="zh-CN"/>
        </w:rPr>
        <w:t>, Qualcomm</w:t>
      </w:r>
    </w:p>
    <w:p w14:paraId="53A5E505" w14:textId="77777777" w:rsidR="00AE0D41" w:rsidRDefault="00AE0D41" w:rsidP="00AE0D41">
      <w:pPr>
        <w:rPr>
          <w:lang w:eastAsia="zh-TW"/>
        </w:rPr>
      </w:pPr>
    </w:p>
    <w:p w14:paraId="1E4FD140" w14:textId="77777777" w:rsidR="00AE0D41" w:rsidRDefault="00AE0D41" w:rsidP="00AE0D41">
      <w:pPr>
        <w:snapToGrid w:val="0"/>
        <w:jc w:val="both"/>
        <w:rPr>
          <w:color w:val="000000" w:themeColor="text1"/>
          <w:sz w:val="18"/>
          <w:szCs w:val="18"/>
        </w:rPr>
      </w:pPr>
    </w:p>
    <w:p w14:paraId="771B5552" w14:textId="77777777" w:rsidR="00AE0D41" w:rsidRDefault="00AE0D41" w:rsidP="00AE0D41">
      <w:pPr>
        <w:snapToGrid w:val="0"/>
        <w:jc w:val="both"/>
        <w:rPr>
          <w:color w:val="000000" w:themeColor="text1"/>
          <w:sz w:val="18"/>
          <w:szCs w:val="18"/>
          <w:lang w:eastAsia="zh-CN"/>
        </w:rPr>
      </w:pPr>
      <w:r>
        <w:rPr>
          <w:rFonts w:hint="eastAsia"/>
          <w:b/>
          <w:color w:val="000000" w:themeColor="text1"/>
          <w:sz w:val="18"/>
          <w:szCs w:val="18"/>
          <w:lang w:eastAsia="zh-CN"/>
        </w:rPr>
        <w:t>Q</w:t>
      </w:r>
      <w:r>
        <w:rPr>
          <w:b/>
          <w:color w:val="000000" w:themeColor="text1"/>
          <w:sz w:val="18"/>
          <w:szCs w:val="18"/>
          <w:lang w:eastAsia="zh-CN"/>
        </w:rPr>
        <w:t>uestion 1</w:t>
      </w:r>
      <w:r>
        <w:rPr>
          <w:color w:val="000000" w:themeColor="text1"/>
          <w:sz w:val="18"/>
          <w:szCs w:val="18"/>
          <w:lang w:eastAsia="zh-CN"/>
        </w:rPr>
        <w:t>: On UE-initiated/event-driven beam reporting, regarding UL signaling content(s) of L1-RSRP report depending on Event-2, whether measurement results for current beam should be reported?</w:t>
      </w:r>
    </w:p>
    <w:p w14:paraId="6EA51928" w14:textId="77777777" w:rsidR="00AE0D41" w:rsidRDefault="00AE0D41" w:rsidP="00AE0D41">
      <w:pPr>
        <w:numPr>
          <w:ilvl w:val="0"/>
          <w:numId w:val="12"/>
        </w:numPr>
        <w:snapToGrid w:val="0"/>
        <w:ind w:left="466" w:hanging="284"/>
        <w:jc w:val="both"/>
        <w:rPr>
          <w:color w:val="000000" w:themeColor="text1"/>
          <w:sz w:val="18"/>
          <w:szCs w:val="18"/>
        </w:rPr>
      </w:pPr>
      <w:r>
        <w:rPr>
          <w:rFonts w:ascii="Times" w:hAnsi="Times" w:cs="Times"/>
          <w:color w:val="000000" w:themeColor="text1"/>
          <w:sz w:val="18"/>
          <w:szCs w:val="18"/>
        </w:rPr>
        <w:t xml:space="preserve">Yes: Measurement results for current beam should be reported mandatorily in a report instance. </w:t>
      </w:r>
    </w:p>
    <w:p w14:paraId="4EC302CD" w14:textId="77777777" w:rsidR="00AE0D41" w:rsidRPr="003D50F3" w:rsidRDefault="00AE0D41" w:rsidP="00AE0D41">
      <w:pPr>
        <w:numPr>
          <w:ilvl w:val="1"/>
          <w:numId w:val="12"/>
        </w:numPr>
        <w:snapToGrid w:val="0"/>
        <w:ind w:left="930" w:hanging="210"/>
        <w:jc w:val="both"/>
        <w:rPr>
          <w:color w:val="000000" w:themeColor="text1"/>
          <w:sz w:val="18"/>
          <w:szCs w:val="18"/>
          <w:lang w:eastAsia="zh-CN"/>
        </w:rPr>
      </w:pPr>
      <w:r>
        <w:rPr>
          <w:color w:val="000000" w:themeColor="text1"/>
          <w:sz w:val="18"/>
          <w:szCs w:val="18"/>
          <w:lang w:eastAsia="zh-CN"/>
        </w:rPr>
        <w:t xml:space="preserve">Supported by: Nokia, </w:t>
      </w:r>
      <w:r>
        <w:rPr>
          <w:rFonts w:hint="eastAsia"/>
          <w:color w:val="000000" w:themeColor="text1"/>
          <w:sz w:val="18"/>
          <w:szCs w:val="18"/>
          <w:lang w:eastAsia="zh-CN"/>
        </w:rPr>
        <w:t>NTT</w:t>
      </w:r>
      <w:r>
        <w:rPr>
          <w:color w:val="000000" w:themeColor="text1"/>
          <w:sz w:val="18"/>
          <w:szCs w:val="18"/>
          <w:lang w:eastAsia="zh-CN"/>
        </w:rPr>
        <w:t xml:space="preserve"> </w:t>
      </w:r>
      <w:r w:rsidRPr="003D50F3">
        <w:rPr>
          <w:rFonts w:hint="eastAsia"/>
          <w:color w:val="000000" w:themeColor="text1"/>
          <w:sz w:val="18"/>
          <w:szCs w:val="18"/>
          <w:lang w:eastAsia="zh-CN"/>
        </w:rPr>
        <w:t>DOCOMO</w:t>
      </w:r>
      <w:r w:rsidRPr="003D50F3">
        <w:rPr>
          <w:color w:val="000000" w:themeColor="text1"/>
          <w:sz w:val="18"/>
          <w:szCs w:val="18"/>
          <w:lang w:eastAsia="zh-CN"/>
        </w:rPr>
        <w:t xml:space="preserve"> (configurable), ZTE, </w:t>
      </w:r>
      <w:proofErr w:type="spellStart"/>
      <w:r w:rsidRPr="003D50F3">
        <w:rPr>
          <w:color w:val="000000" w:themeColor="text1"/>
          <w:sz w:val="18"/>
          <w:szCs w:val="18"/>
          <w:lang w:eastAsia="zh-CN"/>
        </w:rPr>
        <w:t>xiaomi</w:t>
      </w:r>
      <w:proofErr w:type="spellEnd"/>
      <w:r w:rsidRPr="003D50F3">
        <w:rPr>
          <w:color w:val="000000" w:themeColor="text1"/>
          <w:sz w:val="18"/>
          <w:szCs w:val="18"/>
          <w:lang w:eastAsia="zh-CN"/>
        </w:rPr>
        <w:t>, vivo, Samsung, Huawei/</w:t>
      </w:r>
      <w:proofErr w:type="spellStart"/>
      <w:r w:rsidRPr="003D50F3">
        <w:rPr>
          <w:color w:val="000000" w:themeColor="text1"/>
          <w:sz w:val="18"/>
          <w:szCs w:val="18"/>
          <w:lang w:eastAsia="zh-CN"/>
        </w:rPr>
        <w:t>HiSi</w:t>
      </w:r>
      <w:proofErr w:type="spellEnd"/>
      <w:r w:rsidRPr="003D50F3">
        <w:rPr>
          <w:color w:val="000000" w:themeColor="text1"/>
          <w:sz w:val="18"/>
          <w:szCs w:val="18"/>
          <w:lang w:eastAsia="zh-CN"/>
        </w:rPr>
        <w:t xml:space="preserve">, Google, MediaTek, IDC (configurable), </w:t>
      </w:r>
      <w:proofErr w:type="spellStart"/>
      <w:r w:rsidRPr="003D50F3">
        <w:rPr>
          <w:color w:val="000000" w:themeColor="text1"/>
          <w:sz w:val="18"/>
          <w:szCs w:val="18"/>
          <w:lang w:eastAsia="zh-CN"/>
        </w:rPr>
        <w:t>Fujutsu</w:t>
      </w:r>
      <w:proofErr w:type="spellEnd"/>
      <w:r w:rsidRPr="003D50F3">
        <w:rPr>
          <w:color w:val="000000" w:themeColor="text1"/>
          <w:sz w:val="18"/>
          <w:szCs w:val="18"/>
          <w:lang w:eastAsia="zh-CN"/>
        </w:rPr>
        <w:t xml:space="preserve"> (configurable), LG (configurable), Sharp, Nokia, Apple, NEC</w:t>
      </w:r>
      <w:r w:rsidRPr="003D50F3">
        <w:rPr>
          <w:rFonts w:hint="eastAsia"/>
          <w:color w:val="000000" w:themeColor="text1"/>
          <w:sz w:val="18"/>
          <w:szCs w:val="18"/>
          <w:lang w:eastAsia="zh-CN"/>
        </w:rPr>
        <w:t xml:space="preserve">, </w:t>
      </w:r>
      <w:r w:rsidRPr="0021497D">
        <w:rPr>
          <w:rFonts w:hint="eastAsia"/>
          <w:color w:val="000000" w:themeColor="text1"/>
          <w:sz w:val="18"/>
          <w:szCs w:val="18"/>
          <w:lang w:eastAsia="zh-CN"/>
        </w:rPr>
        <w:t>CMCC (</w:t>
      </w:r>
      <w:r w:rsidRPr="0021497D">
        <w:rPr>
          <w:color w:val="000000" w:themeColor="text1"/>
          <w:sz w:val="18"/>
          <w:szCs w:val="18"/>
          <w:lang w:eastAsia="zh-CN"/>
        </w:rPr>
        <w:t>configurable</w:t>
      </w:r>
      <w:r w:rsidRPr="0021497D">
        <w:rPr>
          <w:rFonts w:hint="eastAsia"/>
          <w:color w:val="000000" w:themeColor="text1"/>
          <w:sz w:val="18"/>
          <w:szCs w:val="18"/>
          <w:lang w:eastAsia="zh-CN"/>
        </w:rPr>
        <w:t xml:space="preserve">), </w:t>
      </w:r>
      <w:proofErr w:type="spellStart"/>
      <w:r w:rsidRPr="0021497D">
        <w:rPr>
          <w:rFonts w:hint="eastAsia"/>
          <w:color w:val="000000" w:themeColor="text1"/>
          <w:sz w:val="18"/>
          <w:szCs w:val="18"/>
          <w:lang w:eastAsia="zh-CN"/>
        </w:rPr>
        <w:t>Langbo</w:t>
      </w:r>
      <w:proofErr w:type="spellEnd"/>
      <w:r w:rsidRPr="0021497D">
        <w:rPr>
          <w:color w:val="000000" w:themeColor="text1"/>
          <w:sz w:val="18"/>
          <w:szCs w:val="18"/>
          <w:lang w:eastAsia="zh-CN"/>
        </w:rPr>
        <w:t xml:space="preserve">, Ericsson (configurable), </w:t>
      </w:r>
      <w:proofErr w:type="spellStart"/>
      <w:r w:rsidRPr="0021497D">
        <w:rPr>
          <w:color w:val="000000" w:themeColor="text1"/>
          <w:sz w:val="18"/>
          <w:szCs w:val="18"/>
          <w:lang w:eastAsia="zh-CN"/>
        </w:rPr>
        <w:t>Futurewei</w:t>
      </w:r>
      <w:proofErr w:type="spellEnd"/>
      <w:r w:rsidRPr="0021497D">
        <w:rPr>
          <w:color w:val="000000" w:themeColor="text1"/>
          <w:sz w:val="18"/>
          <w:szCs w:val="18"/>
          <w:lang w:eastAsia="zh-CN"/>
        </w:rPr>
        <w:t xml:space="preserve"> (Configurable), Panasonic (configurable)</w:t>
      </w:r>
    </w:p>
    <w:p w14:paraId="2A4F4246" w14:textId="77777777" w:rsidR="00AE0D41" w:rsidRDefault="00AE0D41" w:rsidP="00AE0D41">
      <w:pPr>
        <w:numPr>
          <w:ilvl w:val="0"/>
          <w:numId w:val="12"/>
        </w:numPr>
        <w:snapToGrid w:val="0"/>
        <w:ind w:left="466" w:hanging="284"/>
        <w:jc w:val="both"/>
        <w:rPr>
          <w:color w:val="000000" w:themeColor="text1"/>
          <w:sz w:val="18"/>
          <w:szCs w:val="18"/>
        </w:rPr>
      </w:pPr>
      <w:r>
        <w:rPr>
          <w:rFonts w:ascii="Times" w:hAnsi="Times" w:cs="Times"/>
          <w:color w:val="000000" w:themeColor="text1"/>
          <w:sz w:val="18"/>
          <w:szCs w:val="18"/>
        </w:rPr>
        <w:t>No: Up to UE implementation (e.g., eventually depending on measurement results)</w:t>
      </w:r>
    </w:p>
    <w:p w14:paraId="3DAE3C11" w14:textId="77777777" w:rsidR="00AE0D41" w:rsidRDefault="00AE0D41" w:rsidP="00AE0D41">
      <w:pPr>
        <w:numPr>
          <w:ilvl w:val="1"/>
          <w:numId w:val="12"/>
        </w:numPr>
        <w:snapToGrid w:val="0"/>
        <w:ind w:left="930" w:hanging="210"/>
        <w:jc w:val="both"/>
        <w:rPr>
          <w:color w:val="000000" w:themeColor="text1"/>
          <w:sz w:val="18"/>
          <w:szCs w:val="18"/>
          <w:lang w:eastAsia="zh-CN"/>
        </w:rPr>
      </w:pPr>
      <w:r>
        <w:rPr>
          <w:color w:val="000000" w:themeColor="text1"/>
          <w:sz w:val="18"/>
          <w:szCs w:val="18"/>
          <w:lang w:eastAsia="zh-CN"/>
        </w:rPr>
        <w:t xml:space="preserve">Supported by:  </w:t>
      </w:r>
      <w:r w:rsidRPr="0003236A">
        <w:rPr>
          <w:sz w:val="18"/>
          <w:szCs w:val="18"/>
          <w:lang w:eastAsia="zh-CN"/>
        </w:rPr>
        <w:t xml:space="preserve">OPPO, </w:t>
      </w:r>
      <w:proofErr w:type="spellStart"/>
      <w:r w:rsidRPr="0021497D">
        <w:rPr>
          <w:sz w:val="18"/>
          <w:szCs w:val="18"/>
          <w:lang w:eastAsia="zh-CN"/>
        </w:rPr>
        <w:t>Spreadtrum</w:t>
      </w:r>
      <w:proofErr w:type="spellEnd"/>
      <w:r w:rsidRPr="0021497D">
        <w:rPr>
          <w:sz w:val="18"/>
          <w:szCs w:val="18"/>
          <w:lang w:eastAsia="zh-CN"/>
        </w:rPr>
        <w:t>, HONOR, CATT</w:t>
      </w:r>
    </w:p>
    <w:p w14:paraId="60431A56" w14:textId="77777777" w:rsidR="00AE0D41" w:rsidRDefault="00AE0D41" w:rsidP="00AE0D41">
      <w:pPr>
        <w:jc w:val="both"/>
        <w:rPr>
          <w:b/>
          <w:bCs/>
          <w:color w:val="000000" w:themeColor="text1"/>
          <w:sz w:val="18"/>
          <w:szCs w:val="18"/>
          <w:lang w:eastAsia="zh-CN"/>
        </w:rPr>
      </w:pPr>
      <w:r>
        <w:rPr>
          <w:color w:val="0000FF"/>
          <w:sz w:val="18"/>
          <w:szCs w:val="18"/>
        </w:rPr>
        <w:t xml:space="preserve"> </w:t>
      </w:r>
    </w:p>
    <w:p w14:paraId="09563DFF" w14:textId="331CA03F" w:rsidR="00AE0D41" w:rsidRPr="00486025" w:rsidRDefault="00AE0D41" w:rsidP="00AE0D41">
      <w:pPr>
        <w:snapToGrid w:val="0"/>
        <w:jc w:val="both"/>
        <w:rPr>
          <w:rFonts w:ascii="Times" w:hAnsi="Times" w:cs="Times"/>
          <w:color w:val="000000" w:themeColor="text1"/>
          <w:sz w:val="18"/>
          <w:szCs w:val="18"/>
        </w:rPr>
      </w:pPr>
      <w:r>
        <w:rPr>
          <w:b/>
          <w:bCs/>
          <w:color w:val="000000" w:themeColor="text1"/>
          <w:sz w:val="18"/>
          <w:szCs w:val="18"/>
          <w:highlight w:val="yellow"/>
          <w:lang w:eastAsia="zh-CN"/>
        </w:rPr>
        <w:t>Offline proposal 2.1a</w:t>
      </w:r>
      <w:r w:rsidRPr="00D92616">
        <w:rPr>
          <w:color w:val="000000" w:themeColor="text1"/>
          <w:sz w:val="18"/>
          <w:szCs w:val="18"/>
          <w:highlight w:val="yellow"/>
          <w:lang w:eastAsia="zh-CN"/>
        </w:rPr>
        <w:t xml:space="preserve">: </w:t>
      </w:r>
      <w:r w:rsidRPr="00486025">
        <w:rPr>
          <w:color w:val="000000" w:themeColor="text1"/>
          <w:sz w:val="18"/>
          <w:szCs w:val="18"/>
          <w:lang w:eastAsia="zh-CN"/>
        </w:rPr>
        <w:t>On UE-initiated/event-driven beam reporting</w:t>
      </w:r>
      <w:r w:rsidRPr="00486025">
        <w:rPr>
          <w:color w:val="000000" w:themeColor="text1"/>
          <w:sz w:val="18"/>
          <w:szCs w:val="18"/>
        </w:rPr>
        <w:t xml:space="preserve">, </w:t>
      </w:r>
      <w:r w:rsidRPr="00486025">
        <w:rPr>
          <w:color w:val="000000" w:themeColor="text1"/>
          <w:sz w:val="18"/>
          <w:szCs w:val="18"/>
          <w:lang w:eastAsia="zh-CN"/>
        </w:rPr>
        <w:t xml:space="preserve">regarding UL signaling content(s) of L1-RSRP report depending on Event-2, the </w:t>
      </w:r>
      <w:r>
        <w:rPr>
          <w:color w:val="000000" w:themeColor="text1"/>
          <w:sz w:val="18"/>
          <w:szCs w:val="18"/>
          <w:lang w:eastAsia="zh-CN"/>
        </w:rPr>
        <w:t>mode</w:t>
      </w:r>
      <w:r w:rsidRPr="00486025">
        <w:rPr>
          <w:color w:val="000000" w:themeColor="text1"/>
          <w:sz w:val="18"/>
          <w:szCs w:val="18"/>
          <w:lang w:eastAsia="zh-CN"/>
        </w:rPr>
        <w:t xml:space="preserve"> </w:t>
      </w:r>
      <w:r w:rsidRPr="00486025">
        <w:rPr>
          <w:color w:val="000000" w:themeColor="text1"/>
          <w:sz w:val="18"/>
          <w:szCs w:val="18"/>
          <w:lang w:eastAsia="zh-CN"/>
        </w:rPr>
        <w:t>of ‘</w:t>
      </w:r>
      <w:r w:rsidRPr="00DB50F7">
        <w:rPr>
          <w:rFonts w:ascii="Times" w:hAnsi="Times" w:cs="Times"/>
          <w:b/>
          <w:color w:val="000000" w:themeColor="text1"/>
          <w:sz w:val="18"/>
          <w:szCs w:val="18"/>
        </w:rPr>
        <w:t>mandatorily</w:t>
      </w:r>
      <w:r w:rsidRPr="00486025">
        <w:rPr>
          <w:rFonts w:ascii="Times" w:hAnsi="Times" w:cs="Times"/>
          <w:color w:val="000000" w:themeColor="text1"/>
          <w:sz w:val="18"/>
          <w:szCs w:val="18"/>
        </w:rPr>
        <w:t xml:space="preserve"> reporting </w:t>
      </w:r>
      <w:r w:rsidRPr="00486025">
        <w:rPr>
          <w:color w:val="000000" w:themeColor="text1"/>
          <w:sz w:val="18"/>
          <w:szCs w:val="18"/>
          <w:lang w:eastAsia="zh-CN"/>
        </w:rPr>
        <w:t>the m</w:t>
      </w:r>
      <w:r w:rsidRPr="00486025">
        <w:rPr>
          <w:rFonts w:ascii="Times" w:hAnsi="Times" w:cs="Times"/>
          <w:color w:val="000000" w:themeColor="text1"/>
          <w:sz w:val="18"/>
          <w:szCs w:val="18"/>
        </w:rPr>
        <w:t>easurement results for current beam</w:t>
      </w:r>
      <w:r>
        <w:rPr>
          <w:rFonts w:ascii="Times" w:hAnsi="Times" w:cs="Times"/>
          <w:color w:val="000000" w:themeColor="text1"/>
          <w:sz w:val="18"/>
          <w:szCs w:val="18"/>
        </w:rPr>
        <w:t xml:space="preserve"> in a report instance</w:t>
      </w:r>
      <w:r w:rsidRPr="00486025">
        <w:rPr>
          <w:rFonts w:ascii="Times" w:hAnsi="Times" w:cs="Times"/>
          <w:color w:val="000000" w:themeColor="text1"/>
          <w:sz w:val="18"/>
          <w:szCs w:val="18"/>
        </w:rPr>
        <w:t>’ can be enabled by RRC.</w:t>
      </w:r>
    </w:p>
    <w:p w14:paraId="4C951091" w14:textId="77777777" w:rsidR="00AE0D41" w:rsidRDefault="00AE0D41" w:rsidP="00AE0D41">
      <w:pPr>
        <w:snapToGrid w:val="0"/>
        <w:jc w:val="both"/>
        <w:rPr>
          <w:color w:val="000000" w:themeColor="text1"/>
          <w:sz w:val="18"/>
          <w:szCs w:val="18"/>
        </w:rPr>
      </w:pPr>
    </w:p>
    <w:p w14:paraId="0DA9559C" w14:textId="77777777" w:rsidR="00AE0D41" w:rsidRDefault="00AE0D41" w:rsidP="00AE0D41">
      <w:pPr>
        <w:contextualSpacing/>
        <w:jc w:val="both"/>
        <w:rPr>
          <w:color w:val="000000" w:themeColor="text1"/>
          <w:sz w:val="18"/>
          <w:szCs w:val="18"/>
          <w:lang w:eastAsia="zh-CN"/>
        </w:rPr>
      </w:pPr>
    </w:p>
    <w:p w14:paraId="3445E75D" w14:textId="61A4E1EF" w:rsidR="00AE0D41" w:rsidRPr="00486025" w:rsidRDefault="00AE0D41" w:rsidP="00AE0D41">
      <w:pPr>
        <w:snapToGrid w:val="0"/>
        <w:jc w:val="both"/>
        <w:rPr>
          <w:color w:val="000000" w:themeColor="text1"/>
          <w:sz w:val="18"/>
          <w:szCs w:val="18"/>
          <w:lang w:eastAsia="zh-CN"/>
        </w:rPr>
      </w:pPr>
      <w:r>
        <w:rPr>
          <w:b/>
          <w:bCs/>
          <w:color w:val="000000" w:themeColor="text1"/>
          <w:sz w:val="18"/>
          <w:szCs w:val="18"/>
          <w:highlight w:val="yellow"/>
          <w:lang w:eastAsia="zh-CN"/>
        </w:rPr>
        <w:t>Offline p</w:t>
      </w:r>
      <w:r w:rsidRPr="00D759C8">
        <w:rPr>
          <w:b/>
          <w:bCs/>
          <w:color w:val="000000" w:themeColor="text1"/>
          <w:sz w:val="18"/>
          <w:szCs w:val="18"/>
          <w:highlight w:val="yellow"/>
          <w:lang w:eastAsia="zh-CN"/>
        </w:rPr>
        <w:t>roposal 2.2</w:t>
      </w:r>
      <w:r w:rsidRPr="00D759C8">
        <w:rPr>
          <w:color w:val="000000" w:themeColor="text1"/>
          <w:sz w:val="18"/>
          <w:szCs w:val="18"/>
          <w:highlight w:val="yellow"/>
          <w:lang w:eastAsia="zh-CN"/>
        </w:rPr>
        <w:t xml:space="preserve">: </w:t>
      </w:r>
      <w:r w:rsidRPr="00486025">
        <w:rPr>
          <w:color w:val="000000" w:themeColor="text1"/>
          <w:sz w:val="18"/>
          <w:szCs w:val="18"/>
          <w:lang w:eastAsia="zh-CN"/>
        </w:rPr>
        <w:t xml:space="preserve">On UE-initiated/event-driven beam reporting, </w:t>
      </w:r>
      <w:r>
        <w:rPr>
          <w:color w:val="000000" w:themeColor="text1"/>
          <w:sz w:val="18"/>
          <w:szCs w:val="18"/>
          <w:lang w:eastAsia="zh-CN"/>
        </w:rPr>
        <w:t>for</w:t>
      </w:r>
      <w:r w:rsidRPr="00486025">
        <w:rPr>
          <w:color w:val="000000" w:themeColor="text1"/>
          <w:sz w:val="18"/>
          <w:szCs w:val="18"/>
          <w:lang w:eastAsia="zh-CN"/>
        </w:rPr>
        <w:t xml:space="preserve"> Event-2</w:t>
      </w:r>
      <w:r>
        <w:rPr>
          <w:color w:val="000000" w:themeColor="text1"/>
          <w:sz w:val="18"/>
          <w:szCs w:val="18"/>
          <w:lang w:eastAsia="zh-CN"/>
        </w:rPr>
        <w:t xml:space="preserve">, </w:t>
      </w:r>
      <w:r w:rsidRPr="00486025">
        <w:rPr>
          <w:color w:val="000000" w:themeColor="text1"/>
          <w:sz w:val="18"/>
          <w:szCs w:val="18"/>
          <w:lang w:eastAsia="zh-CN"/>
        </w:rPr>
        <w:t xml:space="preserve">support semi-persistent CSI-RS for L1-RSRP </w:t>
      </w:r>
      <w:r w:rsidRPr="001E7905">
        <w:rPr>
          <w:color w:val="000000" w:themeColor="text1"/>
          <w:sz w:val="18"/>
          <w:szCs w:val="18"/>
          <w:lang w:eastAsia="zh-CN"/>
        </w:rPr>
        <w:t>measurement</w:t>
      </w:r>
      <w:r w:rsidRPr="001E7905">
        <w:rPr>
          <w:color w:val="000000"/>
          <w:sz w:val="18"/>
          <w:szCs w:val="18"/>
          <w:lang w:eastAsia="zh-CN"/>
        </w:rPr>
        <w:t xml:space="preserve"> to initiate/trigger the reporting</w:t>
      </w:r>
      <w:r w:rsidRPr="001E7905">
        <w:rPr>
          <w:color w:val="000000" w:themeColor="text1"/>
          <w:sz w:val="18"/>
          <w:szCs w:val="18"/>
          <w:lang w:eastAsia="zh-CN"/>
        </w:rPr>
        <w:t>.</w:t>
      </w:r>
    </w:p>
    <w:p w14:paraId="78C99C45" w14:textId="77777777" w:rsidR="00AE0D41" w:rsidRPr="002B2618" w:rsidRDefault="00AE0D41" w:rsidP="00AE0D41">
      <w:pPr>
        <w:numPr>
          <w:ilvl w:val="0"/>
          <w:numId w:val="12"/>
        </w:numPr>
        <w:snapToGrid w:val="0"/>
        <w:ind w:left="466" w:hanging="284"/>
        <w:jc w:val="both"/>
        <w:rPr>
          <w:color w:val="000000" w:themeColor="text1"/>
          <w:sz w:val="18"/>
          <w:szCs w:val="18"/>
          <w:highlight w:val="yellow"/>
          <w:lang w:eastAsia="zh-CN"/>
        </w:rPr>
      </w:pPr>
      <w:r w:rsidRPr="002B2618">
        <w:rPr>
          <w:color w:val="000000" w:themeColor="text1"/>
          <w:sz w:val="18"/>
          <w:szCs w:val="18"/>
          <w:highlight w:val="yellow"/>
          <w:lang w:eastAsia="zh-CN"/>
        </w:rPr>
        <w:t>[There is no RAN1 consensus on supporting aperiodic CSI-RS</w:t>
      </w:r>
      <w:r w:rsidRPr="002B2618">
        <w:rPr>
          <w:highlight w:val="yellow"/>
        </w:rPr>
        <w:t xml:space="preserve"> </w:t>
      </w:r>
      <w:r w:rsidRPr="002B2618">
        <w:rPr>
          <w:color w:val="000000" w:themeColor="text1"/>
          <w:sz w:val="18"/>
          <w:szCs w:val="18"/>
          <w:highlight w:val="yellow"/>
          <w:lang w:eastAsia="zh-CN"/>
        </w:rPr>
        <w:t>for L1-RSRP measurement</w:t>
      </w:r>
      <w:r w:rsidRPr="002B2618">
        <w:rPr>
          <w:color w:val="000000"/>
          <w:sz w:val="18"/>
          <w:szCs w:val="18"/>
          <w:highlight w:val="yellow"/>
          <w:lang w:eastAsia="zh-CN"/>
        </w:rPr>
        <w:t xml:space="preserve"> </w:t>
      </w:r>
      <w:r w:rsidRPr="002B2618">
        <w:rPr>
          <w:color w:val="000000"/>
          <w:sz w:val="18"/>
          <w:szCs w:val="18"/>
          <w:highlight w:val="yellow"/>
          <w:lang w:eastAsia="zh-CN"/>
        </w:rPr>
        <w:t>to initiate/trigger the reporting</w:t>
      </w:r>
      <w:r w:rsidRPr="002B2618">
        <w:rPr>
          <w:color w:val="000000" w:themeColor="text1"/>
          <w:sz w:val="18"/>
          <w:szCs w:val="18"/>
          <w:highlight w:val="yellow"/>
          <w:lang w:eastAsia="zh-CN"/>
        </w:rPr>
        <w:t>.]</w:t>
      </w:r>
    </w:p>
    <w:p w14:paraId="697CF9D3" w14:textId="77777777" w:rsidR="00AE0D41" w:rsidRPr="00486025" w:rsidRDefault="00AE0D41" w:rsidP="00AE0D41">
      <w:pPr>
        <w:numPr>
          <w:ilvl w:val="0"/>
          <w:numId w:val="12"/>
        </w:numPr>
        <w:snapToGrid w:val="0"/>
        <w:ind w:left="466" w:hanging="284"/>
        <w:jc w:val="both"/>
        <w:rPr>
          <w:color w:val="000000" w:themeColor="text1"/>
          <w:sz w:val="18"/>
          <w:szCs w:val="18"/>
          <w:lang w:eastAsia="zh-CN"/>
        </w:rPr>
      </w:pPr>
      <w:r w:rsidRPr="00486025">
        <w:rPr>
          <w:color w:val="000000" w:themeColor="text1"/>
          <w:sz w:val="18"/>
          <w:szCs w:val="18"/>
          <w:lang w:eastAsia="zh-CN"/>
        </w:rPr>
        <w:t>Note: in RAN1#116, supporting periodic CSI-RS RS for L1-RSRP measurement on UE-initiated/event-driven beam reporting has already been agreed.</w:t>
      </w:r>
    </w:p>
    <w:p w14:paraId="7A89101B" w14:textId="77777777" w:rsidR="00AE0D41" w:rsidRDefault="00AE0D41" w:rsidP="00AE0D41">
      <w:pPr>
        <w:snapToGrid w:val="0"/>
        <w:ind w:left="466"/>
        <w:jc w:val="both"/>
        <w:rPr>
          <w:color w:val="000000" w:themeColor="text1"/>
          <w:sz w:val="18"/>
          <w:szCs w:val="18"/>
          <w:highlight w:val="yellow"/>
          <w:lang w:eastAsia="zh-CN"/>
        </w:rPr>
      </w:pPr>
    </w:p>
    <w:p w14:paraId="773BD0B2" w14:textId="77777777" w:rsidR="00AE0D41" w:rsidRPr="00E2632F" w:rsidRDefault="00AE0D41" w:rsidP="00AE0D41">
      <w:pPr>
        <w:snapToGrid w:val="0"/>
        <w:jc w:val="both"/>
        <w:rPr>
          <w:sz w:val="18"/>
          <w:szCs w:val="18"/>
          <w:lang w:eastAsia="zh-CN"/>
        </w:rPr>
      </w:pPr>
      <w:r>
        <w:rPr>
          <w:color w:val="000000" w:themeColor="text1"/>
          <w:sz w:val="18"/>
          <w:szCs w:val="18"/>
          <w:lang w:eastAsia="zh-CN"/>
        </w:rPr>
        <w:t>Supported by (19): Huawei/</w:t>
      </w:r>
      <w:proofErr w:type="spellStart"/>
      <w:r>
        <w:rPr>
          <w:color w:val="000000" w:themeColor="text1"/>
          <w:sz w:val="18"/>
          <w:szCs w:val="18"/>
          <w:lang w:eastAsia="zh-CN"/>
        </w:rPr>
        <w:t>HiSi</w:t>
      </w:r>
      <w:proofErr w:type="spellEnd"/>
      <w:r>
        <w:rPr>
          <w:color w:val="000000" w:themeColor="text1"/>
          <w:sz w:val="18"/>
          <w:szCs w:val="18"/>
          <w:lang w:eastAsia="zh-CN"/>
        </w:rPr>
        <w:t xml:space="preserve">, Intel, Lenovo, </w:t>
      </w:r>
      <w:proofErr w:type="spellStart"/>
      <w:r>
        <w:rPr>
          <w:color w:val="000000" w:themeColor="text1"/>
          <w:sz w:val="18"/>
          <w:szCs w:val="18"/>
          <w:lang w:eastAsia="zh-CN"/>
        </w:rPr>
        <w:t>xiaomi</w:t>
      </w:r>
      <w:proofErr w:type="spellEnd"/>
      <w:r>
        <w:rPr>
          <w:color w:val="000000" w:themeColor="text1"/>
          <w:sz w:val="18"/>
          <w:szCs w:val="18"/>
          <w:lang w:eastAsia="zh-CN"/>
        </w:rPr>
        <w:t>, Apple, E</w:t>
      </w:r>
      <w:r w:rsidRPr="001B37A3">
        <w:rPr>
          <w:sz w:val="18"/>
          <w:szCs w:val="18"/>
          <w:lang w:eastAsia="zh-CN"/>
        </w:rPr>
        <w:t>///, RUIJIE NETWORKS, Qualcomm, Google, OPPO, ZTE, Go</w:t>
      </w:r>
      <w:r w:rsidRPr="00E2632F">
        <w:rPr>
          <w:sz w:val="18"/>
          <w:szCs w:val="18"/>
          <w:lang w:eastAsia="zh-CN"/>
        </w:rPr>
        <w:t xml:space="preserve">ogle, </w:t>
      </w:r>
      <w:proofErr w:type="spellStart"/>
      <w:r w:rsidRPr="00E2632F">
        <w:rPr>
          <w:sz w:val="18"/>
          <w:szCs w:val="18"/>
          <w:lang w:eastAsia="zh-CN"/>
        </w:rPr>
        <w:t>Fujutsu</w:t>
      </w:r>
      <w:proofErr w:type="spellEnd"/>
      <w:r w:rsidRPr="00E2632F">
        <w:rPr>
          <w:sz w:val="18"/>
          <w:szCs w:val="18"/>
          <w:lang w:eastAsia="zh-CN"/>
        </w:rPr>
        <w:t xml:space="preserve">, NEC, Ericsson, </w:t>
      </w:r>
      <w:proofErr w:type="spellStart"/>
      <w:r w:rsidRPr="00E2632F">
        <w:rPr>
          <w:sz w:val="18"/>
          <w:szCs w:val="18"/>
          <w:lang w:eastAsia="zh-CN"/>
        </w:rPr>
        <w:t>Futurewei</w:t>
      </w:r>
      <w:proofErr w:type="spellEnd"/>
      <w:r w:rsidRPr="00E2632F">
        <w:rPr>
          <w:sz w:val="18"/>
          <w:szCs w:val="18"/>
          <w:lang w:eastAsia="zh-CN"/>
        </w:rPr>
        <w:t xml:space="preserve">, TCL, KKDI, </w:t>
      </w:r>
      <w:r>
        <w:rPr>
          <w:sz w:val="18"/>
          <w:szCs w:val="18"/>
          <w:lang w:eastAsia="zh-CN"/>
        </w:rPr>
        <w:t xml:space="preserve">CMCC, </w:t>
      </w:r>
    </w:p>
    <w:p w14:paraId="4CC2244A" w14:textId="77777777" w:rsidR="00AE0D41" w:rsidRPr="00E2632F" w:rsidRDefault="00AE0D41" w:rsidP="00AE0D41">
      <w:pPr>
        <w:contextualSpacing/>
        <w:jc w:val="both"/>
        <w:rPr>
          <w:sz w:val="18"/>
          <w:szCs w:val="18"/>
          <w:lang w:eastAsia="zh-CN"/>
        </w:rPr>
      </w:pPr>
      <w:r w:rsidRPr="00E2632F">
        <w:rPr>
          <w:sz w:val="18"/>
          <w:szCs w:val="18"/>
          <w:lang w:eastAsia="zh-CN"/>
        </w:rPr>
        <w:t>Not supported by</w:t>
      </w:r>
      <w:r>
        <w:rPr>
          <w:sz w:val="18"/>
          <w:szCs w:val="18"/>
          <w:lang w:eastAsia="zh-CN"/>
        </w:rPr>
        <w:t xml:space="preserve"> (3):</w:t>
      </w:r>
      <w:r w:rsidRPr="00E2632F">
        <w:rPr>
          <w:sz w:val="18"/>
          <w:szCs w:val="18"/>
          <w:lang w:eastAsia="zh-CN"/>
        </w:rPr>
        <w:t xml:space="preserve"> Samsung, </w:t>
      </w:r>
      <w:r>
        <w:rPr>
          <w:sz w:val="18"/>
          <w:szCs w:val="18"/>
          <w:lang w:eastAsia="zh-CN"/>
        </w:rPr>
        <w:t xml:space="preserve">Nokia, </w:t>
      </w:r>
      <w:r>
        <w:rPr>
          <w:sz w:val="18"/>
          <w:szCs w:val="18"/>
          <w:lang w:eastAsia="zh-CN"/>
        </w:rPr>
        <w:t>vivo</w:t>
      </w:r>
    </w:p>
    <w:p w14:paraId="4EF70CD0" w14:textId="77777777" w:rsidR="00AE0D41" w:rsidRDefault="00AE0D41" w:rsidP="00AE0D41">
      <w:pPr>
        <w:contextualSpacing/>
        <w:jc w:val="both"/>
        <w:rPr>
          <w:color w:val="000000" w:themeColor="text1"/>
          <w:sz w:val="18"/>
          <w:szCs w:val="18"/>
          <w:lang w:eastAsia="zh-CN"/>
        </w:rPr>
      </w:pPr>
    </w:p>
    <w:p w14:paraId="3E440C4F" w14:textId="77777777" w:rsidR="00DB0ED6" w:rsidRDefault="00DB0ED6">
      <w:pPr>
        <w:snapToGrid w:val="0"/>
        <w:jc w:val="both"/>
        <w:rPr>
          <w:color w:val="000000" w:themeColor="text1"/>
          <w:sz w:val="18"/>
          <w:szCs w:val="18"/>
        </w:rPr>
      </w:pPr>
    </w:p>
    <w:p w14:paraId="539915FA" w14:textId="77777777" w:rsidR="00DB0ED6" w:rsidRDefault="0083555A">
      <w:pPr>
        <w:pStyle w:val="Heading1"/>
        <w:numPr>
          <w:ilvl w:val="0"/>
          <w:numId w:val="0"/>
        </w:numPr>
      </w:pPr>
      <w:r>
        <w:t>References</w:t>
      </w:r>
    </w:p>
    <w:tbl>
      <w:tblPr>
        <w:tblW w:w="9900" w:type="dxa"/>
        <w:tblInd w:w="-5" w:type="dxa"/>
        <w:tblLook w:val="04A0" w:firstRow="1" w:lastRow="0" w:firstColumn="1" w:lastColumn="0" w:noHBand="0" w:noVBand="1"/>
      </w:tblPr>
      <w:tblGrid>
        <w:gridCol w:w="450"/>
        <w:gridCol w:w="1260"/>
        <w:gridCol w:w="5670"/>
        <w:gridCol w:w="2520"/>
      </w:tblGrid>
      <w:tr w:rsidR="00DB0ED6" w14:paraId="5962D70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2ED0B83" w14:textId="77777777" w:rsidR="00DB0ED6" w:rsidRDefault="0083555A">
            <w:pPr>
              <w:snapToGrid w:val="0"/>
              <w:rPr>
                <w:rFonts w:ascii="Arial" w:hAnsi="Arial" w:cs="Arial"/>
                <w:sz w:val="16"/>
                <w:szCs w:val="16"/>
              </w:rPr>
            </w:pPr>
            <w:r>
              <w:rPr>
                <w:rFonts w:ascii="Arial" w:hAnsi="Arial" w:cs="Arial"/>
                <w:sz w:val="16"/>
                <w:szCs w:val="16"/>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ADF6573" w14:textId="77777777" w:rsidR="00DB0ED6" w:rsidRDefault="003B3D1B">
            <w:pPr>
              <w:snapToGrid w:val="0"/>
              <w:rPr>
                <w:rFonts w:ascii="Arial" w:hAnsi="Arial" w:cs="Arial"/>
                <w:sz w:val="16"/>
                <w:szCs w:val="16"/>
              </w:rPr>
            </w:pPr>
            <w:hyperlink r:id="rId9" w:history="1">
              <w:r w:rsidR="0083555A">
                <w:rPr>
                  <w:rStyle w:val="Hyperlink"/>
                  <w:rFonts w:ascii="Arial" w:hAnsi="Arial" w:cs="Arial"/>
                  <w:b/>
                  <w:bCs/>
                  <w:color w:val="0000FF"/>
                  <w:sz w:val="16"/>
                  <w:szCs w:val="16"/>
                </w:rPr>
                <w:t>R1-2402711</w:t>
              </w:r>
            </w:hyperlink>
          </w:p>
        </w:tc>
        <w:tc>
          <w:tcPr>
            <w:tcW w:w="5670" w:type="dxa"/>
            <w:tcBorders>
              <w:top w:val="single" w:sz="4" w:space="0" w:color="A6A6A6"/>
              <w:left w:val="nil"/>
              <w:bottom w:val="single" w:sz="4" w:space="0" w:color="A6A6A6"/>
              <w:right w:val="single" w:sz="4" w:space="0" w:color="A6A6A6"/>
            </w:tcBorders>
            <w:shd w:val="clear" w:color="auto" w:fill="auto"/>
          </w:tcPr>
          <w:p w14:paraId="7743C3D7" w14:textId="77777777" w:rsidR="00DB0ED6" w:rsidRDefault="0083555A">
            <w:pPr>
              <w:snapToGrid w:val="0"/>
              <w:rPr>
                <w:rFonts w:ascii="Arial" w:hAnsi="Arial" w:cs="Arial"/>
                <w:sz w:val="16"/>
                <w:szCs w:val="16"/>
              </w:rPr>
            </w:pPr>
            <w:r>
              <w:rPr>
                <w:rFonts w:ascii="Arial" w:hAnsi="Arial" w:cs="Arial"/>
                <w:sz w:val="16"/>
                <w:szCs w:val="16"/>
              </w:rPr>
              <w:t>Offline summary for Rel-19 MIMO UEIBM</w:t>
            </w:r>
          </w:p>
        </w:tc>
        <w:tc>
          <w:tcPr>
            <w:tcW w:w="2520" w:type="dxa"/>
            <w:tcBorders>
              <w:top w:val="single" w:sz="4" w:space="0" w:color="A6A6A6"/>
              <w:left w:val="nil"/>
              <w:bottom w:val="single" w:sz="4" w:space="0" w:color="A6A6A6"/>
              <w:right w:val="single" w:sz="4" w:space="0" w:color="A6A6A6"/>
            </w:tcBorders>
            <w:shd w:val="clear" w:color="auto" w:fill="auto"/>
          </w:tcPr>
          <w:p w14:paraId="7DBD11DA" w14:textId="77777777" w:rsidR="00DB0ED6" w:rsidRDefault="0083555A">
            <w:pPr>
              <w:snapToGrid w:val="0"/>
              <w:rPr>
                <w:rFonts w:ascii="Arial" w:hAnsi="Arial" w:cs="Arial"/>
                <w:sz w:val="16"/>
                <w:szCs w:val="16"/>
              </w:rPr>
            </w:pPr>
            <w:r>
              <w:rPr>
                <w:rFonts w:ascii="Arial" w:hAnsi="Arial" w:cs="Arial"/>
                <w:sz w:val="16"/>
                <w:szCs w:val="16"/>
              </w:rPr>
              <w:t>Moderator (ZTE)</w:t>
            </w:r>
          </w:p>
        </w:tc>
      </w:tr>
      <w:tr w:rsidR="00DB0ED6" w14:paraId="1F8D567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FE0D521" w14:textId="77777777" w:rsidR="00DB0ED6" w:rsidRDefault="0083555A">
            <w:pPr>
              <w:snapToGrid w:val="0"/>
              <w:rPr>
                <w:rFonts w:ascii="Arial" w:hAnsi="Arial" w:cs="Arial"/>
                <w:sz w:val="16"/>
                <w:szCs w:val="16"/>
              </w:rPr>
            </w:pPr>
            <w:r>
              <w:rPr>
                <w:rFonts w:eastAsia="Times New Roman"/>
                <w:sz w:val="20"/>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F5D30CD" w14:textId="77777777" w:rsidR="00DB0ED6" w:rsidRDefault="003B3D1B">
            <w:pPr>
              <w:snapToGrid w:val="0"/>
              <w:rPr>
                <w:rFonts w:ascii="Arial" w:hAnsi="Arial" w:cs="Arial"/>
                <w:b/>
                <w:bCs/>
                <w:color w:val="0000FF"/>
                <w:sz w:val="16"/>
                <w:szCs w:val="16"/>
                <w:u w:val="single"/>
              </w:rPr>
            </w:pPr>
            <w:hyperlink r:id="rId10" w:history="1">
              <w:r w:rsidR="0083555A">
                <w:rPr>
                  <w:rStyle w:val="Hyperlink"/>
                  <w:rFonts w:ascii="Arial" w:hAnsi="Arial" w:cs="Arial"/>
                  <w:b/>
                  <w:bCs/>
                  <w:color w:val="0000FF"/>
                  <w:sz w:val="16"/>
                  <w:szCs w:val="16"/>
                </w:rPr>
                <w:t>R1-2402017</w:t>
              </w:r>
            </w:hyperlink>
          </w:p>
        </w:tc>
        <w:tc>
          <w:tcPr>
            <w:tcW w:w="5670" w:type="dxa"/>
            <w:tcBorders>
              <w:top w:val="single" w:sz="4" w:space="0" w:color="A6A6A6"/>
              <w:left w:val="nil"/>
              <w:bottom w:val="single" w:sz="4" w:space="0" w:color="A6A6A6"/>
              <w:right w:val="single" w:sz="4" w:space="0" w:color="A6A6A6"/>
            </w:tcBorders>
            <w:shd w:val="clear" w:color="auto" w:fill="auto"/>
          </w:tcPr>
          <w:p w14:paraId="2525EBD6" w14:textId="77777777" w:rsidR="00DB0ED6" w:rsidRDefault="0083555A">
            <w:pPr>
              <w:snapToGrid w:val="0"/>
              <w:rPr>
                <w:rFonts w:ascii="Arial" w:hAnsi="Arial" w:cs="Arial"/>
                <w:sz w:val="16"/>
                <w:szCs w:val="16"/>
              </w:rPr>
            </w:pPr>
            <w:r>
              <w:rPr>
                <w:rFonts w:ascii="Arial" w:hAnsi="Arial" w:cs="Arial"/>
                <w:sz w:val="16"/>
                <w:szCs w:val="16"/>
              </w:rPr>
              <w:t>On UE 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AD52F88" w14:textId="77777777" w:rsidR="00DB0ED6" w:rsidRDefault="0083555A">
            <w:pPr>
              <w:snapToGrid w:val="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DB0ED6" w14:paraId="226C28C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C3BCA56" w14:textId="77777777" w:rsidR="00DB0ED6" w:rsidRDefault="0083555A">
            <w:pPr>
              <w:snapToGrid w:val="0"/>
              <w:rPr>
                <w:rFonts w:eastAsia="Times New Roman"/>
                <w:bCs/>
                <w:sz w:val="18"/>
                <w:szCs w:val="18"/>
              </w:rPr>
            </w:pPr>
            <w:r>
              <w:rPr>
                <w:rFonts w:eastAsia="Times New Roman"/>
                <w:sz w:val="20"/>
                <w:szCs w:val="20"/>
              </w:rPr>
              <w:t>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CCDFF4F" w14:textId="77777777" w:rsidR="00DB0ED6" w:rsidRDefault="003B3D1B">
            <w:pPr>
              <w:snapToGrid w:val="0"/>
              <w:rPr>
                <w:sz w:val="18"/>
                <w:szCs w:val="18"/>
              </w:rPr>
            </w:pPr>
            <w:hyperlink r:id="rId11" w:history="1">
              <w:r w:rsidR="0083555A">
                <w:rPr>
                  <w:rStyle w:val="Hyperlink"/>
                  <w:rFonts w:ascii="Arial" w:hAnsi="Arial" w:cs="Arial"/>
                  <w:b/>
                  <w:bCs/>
                  <w:color w:val="0000FF"/>
                  <w:sz w:val="16"/>
                  <w:szCs w:val="16"/>
                </w:rPr>
                <w:t>R1-2402051</w:t>
              </w:r>
            </w:hyperlink>
          </w:p>
        </w:tc>
        <w:tc>
          <w:tcPr>
            <w:tcW w:w="5670" w:type="dxa"/>
            <w:tcBorders>
              <w:top w:val="single" w:sz="4" w:space="0" w:color="A6A6A6"/>
              <w:left w:val="nil"/>
              <w:bottom w:val="single" w:sz="4" w:space="0" w:color="A6A6A6"/>
              <w:right w:val="single" w:sz="4" w:space="0" w:color="A6A6A6"/>
            </w:tcBorders>
            <w:shd w:val="clear" w:color="auto" w:fill="auto"/>
          </w:tcPr>
          <w:p w14:paraId="35C87123" w14:textId="77777777" w:rsidR="00DB0ED6" w:rsidRDefault="0083555A">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5A913DE" w14:textId="77777777" w:rsidR="00DB0ED6" w:rsidRDefault="0083555A">
            <w:pPr>
              <w:snapToGrid w:val="0"/>
              <w:rPr>
                <w:sz w:val="18"/>
                <w:szCs w:val="18"/>
              </w:rPr>
            </w:pPr>
            <w:r>
              <w:rPr>
                <w:rFonts w:ascii="Arial" w:hAnsi="Arial" w:cs="Arial"/>
                <w:sz w:val="16"/>
                <w:szCs w:val="16"/>
              </w:rPr>
              <w:t>FUTUREWEI</w:t>
            </w:r>
          </w:p>
        </w:tc>
      </w:tr>
      <w:tr w:rsidR="00DB0ED6" w14:paraId="3B7FEEA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A65412C" w14:textId="77777777" w:rsidR="00DB0ED6" w:rsidRDefault="0083555A">
            <w:pPr>
              <w:snapToGrid w:val="0"/>
              <w:rPr>
                <w:rFonts w:eastAsia="Times New Roman"/>
                <w:bCs/>
                <w:sz w:val="18"/>
                <w:szCs w:val="18"/>
              </w:rPr>
            </w:pPr>
            <w:r>
              <w:rPr>
                <w:rFonts w:eastAsia="Times New Roman"/>
                <w:bCs/>
                <w:sz w:val="20"/>
                <w:szCs w:val="20"/>
              </w:rPr>
              <w:t>4</w:t>
            </w:r>
          </w:p>
        </w:tc>
        <w:tc>
          <w:tcPr>
            <w:tcW w:w="1260" w:type="dxa"/>
            <w:tcBorders>
              <w:top w:val="nil"/>
              <w:left w:val="single" w:sz="4" w:space="0" w:color="A6A6A6"/>
              <w:bottom w:val="single" w:sz="4" w:space="0" w:color="A6A6A6"/>
              <w:right w:val="single" w:sz="4" w:space="0" w:color="A6A6A6"/>
            </w:tcBorders>
            <w:shd w:val="clear" w:color="auto" w:fill="auto"/>
          </w:tcPr>
          <w:p w14:paraId="0981F786" w14:textId="77777777" w:rsidR="00DB0ED6" w:rsidRDefault="003B3D1B">
            <w:pPr>
              <w:snapToGrid w:val="0"/>
              <w:rPr>
                <w:sz w:val="18"/>
                <w:szCs w:val="18"/>
              </w:rPr>
            </w:pPr>
            <w:hyperlink r:id="rId12" w:history="1">
              <w:r w:rsidR="0083555A">
                <w:rPr>
                  <w:rStyle w:val="Hyperlink"/>
                  <w:rFonts w:ascii="Arial" w:hAnsi="Arial" w:cs="Arial"/>
                  <w:b/>
                  <w:bCs/>
                  <w:color w:val="0000FF"/>
                  <w:sz w:val="16"/>
                  <w:szCs w:val="16"/>
                </w:rPr>
                <w:t>R1-2402063</w:t>
              </w:r>
            </w:hyperlink>
          </w:p>
        </w:tc>
        <w:tc>
          <w:tcPr>
            <w:tcW w:w="5670" w:type="dxa"/>
            <w:tcBorders>
              <w:top w:val="nil"/>
              <w:left w:val="nil"/>
              <w:bottom w:val="single" w:sz="4" w:space="0" w:color="A6A6A6"/>
              <w:right w:val="single" w:sz="4" w:space="0" w:color="A6A6A6"/>
            </w:tcBorders>
            <w:shd w:val="clear" w:color="auto" w:fill="auto"/>
          </w:tcPr>
          <w:p w14:paraId="5A018E8B" w14:textId="77777777" w:rsidR="00DB0ED6" w:rsidRDefault="0083555A">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08C6538D" w14:textId="77777777" w:rsidR="00DB0ED6" w:rsidRDefault="0083555A">
            <w:pPr>
              <w:snapToGrid w:val="0"/>
              <w:rPr>
                <w:sz w:val="18"/>
                <w:szCs w:val="18"/>
              </w:rPr>
            </w:pPr>
            <w:r>
              <w:rPr>
                <w:rFonts w:ascii="Arial" w:hAnsi="Arial" w:cs="Arial"/>
                <w:sz w:val="16"/>
                <w:szCs w:val="16"/>
              </w:rPr>
              <w:t>ZTE</w:t>
            </w:r>
          </w:p>
        </w:tc>
      </w:tr>
      <w:tr w:rsidR="00DB0ED6" w14:paraId="40D7F40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5F3AA34" w14:textId="77777777" w:rsidR="00DB0ED6" w:rsidRDefault="0083555A">
            <w:pPr>
              <w:snapToGrid w:val="0"/>
              <w:rPr>
                <w:rFonts w:eastAsia="Times New Roman"/>
                <w:bCs/>
                <w:sz w:val="18"/>
                <w:szCs w:val="18"/>
              </w:rPr>
            </w:pPr>
            <w:r>
              <w:rPr>
                <w:rFonts w:eastAsia="Times New Roman"/>
                <w:bCs/>
                <w:sz w:val="20"/>
                <w:szCs w:val="20"/>
              </w:rPr>
              <w:t>5</w:t>
            </w:r>
          </w:p>
        </w:tc>
        <w:tc>
          <w:tcPr>
            <w:tcW w:w="1260" w:type="dxa"/>
            <w:tcBorders>
              <w:top w:val="nil"/>
              <w:left w:val="single" w:sz="4" w:space="0" w:color="A6A6A6"/>
              <w:bottom w:val="single" w:sz="4" w:space="0" w:color="A6A6A6"/>
              <w:right w:val="single" w:sz="4" w:space="0" w:color="A6A6A6"/>
            </w:tcBorders>
            <w:shd w:val="clear" w:color="auto" w:fill="auto"/>
          </w:tcPr>
          <w:p w14:paraId="5FD55A71" w14:textId="77777777" w:rsidR="00DB0ED6" w:rsidRDefault="003B3D1B">
            <w:pPr>
              <w:snapToGrid w:val="0"/>
              <w:rPr>
                <w:sz w:val="18"/>
                <w:szCs w:val="18"/>
              </w:rPr>
            </w:pPr>
            <w:hyperlink r:id="rId13" w:history="1">
              <w:r w:rsidR="0083555A">
                <w:rPr>
                  <w:rStyle w:val="Hyperlink"/>
                  <w:rFonts w:ascii="Arial" w:hAnsi="Arial" w:cs="Arial"/>
                  <w:b/>
                  <w:bCs/>
                  <w:color w:val="0000FF"/>
                  <w:sz w:val="16"/>
                  <w:szCs w:val="16"/>
                </w:rPr>
                <w:t>R1-2402079</w:t>
              </w:r>
            </w:hyperlink>
          </w:p>
        </w:tc>
        <w:tc>
          <w:tcPr>
            <w:tcW w:w="5670" w:type="dxa"/>
            <w:tcBorders>
              <w:top w:val="nil"/>
              <w:left w:val="nil"/>
              <w:bottom w:val="single" w:sz="4" w:space="0" w:color="A6A6A6"/>
              <w:right w:val="single" w:sz="4" w:space="0" w:color="A6A6A6"/>
            </w:tcBorders>
            <w:shd w:val="clear" w:color="auto" w:fill="auto"/>
          </w:tcPr>
          <w:p w14:paraId="16FB7AD1" w14:textId="77777777" w:rsidR="00DB0ED6" w:rsidRDefault="0083555A">
            <w:pPr>
              <w:snapToGrid w:val="0"/>
              <w:rPr>
                <w:sz w:val="18"/>
                <w:szCs w:val="18"/>
              </w:rPr>
            </w:pPr>
            <w:r>
              <w:rPr>
                <w:rFonts w:ascii="Arial" w:hAnsi="Arial" w:cs="Arial"/>
                <w:sz w:val="16"/>
                <w:szCs w:val="16"/>
              </w:rPr>
              <w:t>Rel-19 UE/Event-Driven Beam Management</w:t>
            </w:r>
          </w:p>
        </w:tc>
        <w:tc>
          <w:tcPr>
            <w:tcW w:w="2520" w:type="dxa"/>
            <w:tcBorders>
              <w:top w:val="nil"/>
              <w:left w:val="nil"/>
              <w:bottom w:val="single" w:sz="4" w:space="0" w:color="A6A6A6"/>
              <w:right w:val="single" w:sz="4" w:space="0" w:color="A6A6A6"/>
            </w:tcBorders>
            <w:shd w:val="clear" w:color="auto" w:fill="auto"/>
          </w:tcPr>
          <w:p w14:paraId="48A36EA1" w14:textId="77777777" w:rsidR="00DB0ED6" w:rsidRDefault="0083555A">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DB0ED6" w14:paraId="026DF13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7B871DA" w14:textId="77777777" w:rsidR="00DB0ED6" w:rsidRDefault="0083555A">
            <w:pPr>
              <w:snapToGrid w:val="0"/>
              <w:rPr>
                <w:rFonts w:eastAsia="Times New Roman"/>
                <w:bCs/>
                <w:sz w:val="18"/>
                <w:szCs w:val="18"/>
              </w:rPr>
            </w:pPr>
            <w:r>
              <w:rPr>
                <w:rFonts w:eastAsia="Times New Roman"/>
                <w:bCs/>
                <w:sz w:val="20"/>
                <w:szCs w:val="20"/>
              </w:rPr>
              <w:t>6</w:t>
            </w:r>
          </w:p>
        </w:tc>
        <w:tc>
          <w:tcPr>
            <w:tcW w:w="1260" w:type="dxa"/>
            <w:tcBorders>
              <w:top w:val="nil"/>
              <w:left w:val="single" w:sz="4" w:space="0" w:color="A6A6A6"/>
              <w:bottom w:val="single" w:sz="4" w:space="0" w:color="A6A6A6"/>
              <w:right w:val="single" w:sz="4" w:space="0" w:color="A6A6A6"/>
            </w:tcBorders>
            <w:shd w:val="clear" w:color="auto" w:fill="auto"/>
          </w:tcPr>
          <w:p w14:paraId="39F48778" w14:textId="77777777" w:rsidR="00DB0ED6" w:rsidRDefault="003B3D1B">
            <w:pPr>
              <w:snapToGrid w:val="0"/>
              <w:rPr>
                <w:sz w:val="18"/>
                <w:szCs w:val="18"/>
              </w:rPr>
            </w:pPr>
            <w:hyperlink r:id="rId14" w:history="1">
              <w:r w:rsidR="0083555A">
                <w:rPr>
                  <w:rStyle w:val="Hyperlink"/>
                  <w:rFonts w:ascii="Arial" w:hAnsi="Arial" w:cs="Arial"/>
                  <w:b/>
                  <w:bCs/>
                  <w:color w:val="0000FF"/>
                  <w:sz w:val="16"/>
                  <w:szCs w:val="16"/>
                </w:rPr>
                <w:t>R1-2402098</w:t>
              </w:r>
            </w:hyperlink>
          </w:p>
        </w:tc>
        <w:tc>
          <w:tcPr>
            <w:tcW w:w="5670" w:type="dxa"/>
            <w:tcBorders>
              <w:top w:val="nil"/>
              <w:left w:val="nil"/>
              <w:bottom w:val="single" w:sz="4" w:space="0" w:color="A6A6A6"/>
              <w:right w:val="single" w:sz="4" w:space="0" w:color="A6A6A6"/>
            </w:tcBorders>
            <w:shd w:val="clear" w:color="auto" w:fill="auto"/>
          </w:tcPr>
          <w:p w14:paraId="74FDE72C" w14:textId="77777777" w:rsidR="00DB0ED6" w:rsidRDefault="0083555A">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4B9A885B" w14:textId="77777777" w:rsidR="00DB0ED6" w:rsidRDefault="0083555A">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DB0ED6" w14:paraId="6B799F0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ECA8804" w14:textId="77777777" w:rsidR="00DB0ED6" w:rsidRDefault="0083555A">
            <w:pPr>
              <w:snapToGrid w:val="0"/>
              <w:rPr>
                <w:rFonts w:eastAsia="Times New Roman"/>
                <w:bCs/>
                <w:sz w:val="18"/>
                <w:szCs w:val="18"/>
              </w:rPr>
            </w:pPr>
            <w:r>
              <w:rPr>
                <w:rFonts w:eastAsia="Times New Roman"/>
                <w:bCs/>
                <w:sz w:val="20"/>
                <w:szCs w:val="20"/>
              </w:rPr>
              <w:t>7</w:t>
            </w:r>
          </w:p>
        </w:tc>
        <w:tc>
          <w:tcPr>
            <w:tcW w:w="1260" w:type="dxa"/>
            <w:tcBorders>
              <w:top w:val="nil"/>
              <w:left w:val="single" w:sz="4" w:space="0" w:color="A6A6A6"/>
              <w:bottom w:val="single" w:sz="4" w:space="0" w:color="A6A6A6"/>
              <w:right w:val="single" w:sz="4" w:space="0" w:color="A6A6A6"/>
            </w:tcBorders>
            <w:shd w:val="clear" w:color="auto" w:fill="auto"/>
          </w:tcPr>
          <w:p w14:paraId="4AD0E988" w14:textId="77777777" w:rsidR="00DB0ED6" w:rsidRDefault="003B3D1B">
            <w:pPr>
              <w:snapToGrid w:val="0"/>
              <w:rPr>
                <w:sz w:val="18"/>
                <w:szCs w:val="18"/>
              </w:rPr>
            </w:pPr>
            <w:hyperlink r:id="rId15" w:history="1">
              <w:r w:rsidR="0083555A">
                <w:rPr>
                  <w:rStyle w:val="Hyperlink"/>
                  <w:rFonts w:ascii="Arial" w:hAnsi="Arial" w:cs="Arial"/>
                  <w:b/>
                  <w:bCs/>
                  <w:color w:val="0000FF"/>
                  <w:sz w:val="16"/>
                  <w:szCs w:val="16"/>
                </w:rPr>
                <w:t>R1-2402138</w:t>
              </w:r>
            </w:hyperlink>
          </w:p>
        </w:tc>
        <w:tc>
          <w:tcPr>
            <w:tcW w:w="5670" w:type="dxa"/>
            <w:tcBorders>
              <w:top w:val="nil"/>
              <w:left w:val="nil"/>
              <w:bottom w:val="single" w:sz="4" w:space="0" w:color="A6A6A6"/>
              <w:right w:val="single" w:sz="4" w:space="0" w:color="A6A6A6"/>
            </w:tcBorders>
            <w:shd w:val="clear" w:color="auto" w:fill="auto"/>
          </w:tcPr>
          <w:p w14:paraId="4B9BDC59" w14:textId="77777777" w:rsidR="00DB0ED6" w:rsidRDefault="0083555A">
            <w:pPr>
              <w:snapToGrid w:val="0"/>
              <w:rPr>
                <w:sz w:val="18"/>
                <w:szCs w:val="18"/>
              </w:rPr>
            </w:pPr>
            <w:r>
              <w:rPr>
                <w:rFonts w:ascii="Arial" w:hAnsi="Arial" w:cs="Arial"/>
                <w:sz w:val="16"/>
                <w:szCs w:val="16"/>
              </w:rPr>
              <w:t>Enhancements for event driven beam management</w:t>
            </w:r>
          </w:p>
        </w:tc>
        <w:tc>
          <w:tcPr>
            <w:tcW w:w="2520" w:type="dxa"/>
            <w:tcBorders>
              <w:top w:val="nil"/>
              <w:left w:val="nil"/>
              <w:bottom w:val="single" w:sz="4" w:space="0" w:color="A6A6A6"/>
              <w:right w:val="single" w:sz="4" w:space="0" w:color="A6A6A6"/>
            </w:tcBorders>
            <w:shd w:val="clear" w:color="auto" w:fill="auto"/>
          </w:tcPr>
          <w:p w14:paraId="35612949" w14:textId="77777777" w:rsidR="00DB0ED6" w:rsidRDefault="0083555A">
            <w:pPr>
              <w:snapToGrid w:val="0"/>
              <w:rPr>
                <w:sz w:val="18"/>
                <w:szCs w:val="18"/>
              </w:rPr>
            </w:pPr>
            <w:r>
              <w:rPr>
                <w:rFonts w:ascii="Arial" w:hAnsi="Arial" w:cs="Arial"/>
                <w:sz w:val="16"/>
                <w:szCs w:val="16"/>
              </w:rPr>
              <w:t>Intel Corporation</w:t>
            </w:r>
          </w:p>
        </w:tc>
      </w:tr>
      <w:tr w:rsidR="00DB0ED6" w14:paraId="1F3DE39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3D68A4A" w14:textId="77777777" w:rsidR="00DB0ED6" w:rsidRDefault="0083555A">
            <w:pPr>
              <w:snapToGrid w:val="0"/>
              <w:rPr>
                <w:rFonts w:eastAsia="Times New Roman"/>
                <w:bCs/>
                <w:sz w:val="18"/>
                <w:szCs w:val="18"/>
              </w:rPr>
            </w:pPr>
            <w:r>
              <w:rPr>
                <w:rFonts w:eastAsia="Times New Roman"/>
                <w:bCs/>
                <w:sz w:val="20"/>
                <w:szCs w:val="20"/>
              </w:rPr>
              <w:t>8</w:t>
            </w:r>
          </w:p>
        </w:tc>
        <w:tc>
          <w:tcPr>
            <w:tcW w:w="1260" w:type="dxa"/>
            <w:tcBorders>
              <w:top w:val="nil"/>
              <w:left w:val="single" w:sz="4" w:space="0" w:color="A6A6A6"/>
              <w:bottom w:val="single" w:sz="4" w:space="0" w:color="A6A6A6"/>
              <w:right w:val="single" w:sz="4" w:space="0" w:color="A6A6A6"/>
            </w:tcBorders>
            <w:shd w:val="clear" w:color="auto" w:fill="auto"/>
          </w:tcPr>
          <w:p w14:paraId="4883FBF2" w14:textId="77777777" w:rsidR="00DB0ED6" w:rsidRDefault="003B3D1B">
            <w:pPr>
              <w:snapToGrid w:val="0"/>
              <w:rPr>
                <w:sz w:val="18"/>
                <w:szCs w:val="18"/>
              </w:rPr>
            </w:pPr>
            <w:hyperlink r:id="rId16" w:history="1">
              <w:r w:rsidR="0083555A">
                <w:rPr>
                  <w:rStyle w:val="Hyperlink"/>
                  <w:rFonts w:ascii="Arial" w:hAnsi="Arial" w:cs="Arial"/>
                  <w:b/>
                  <w:bCs/>
                  <w:color w:val="0000FF"/>
                  <w:sz w:val="16"/>
                  <w:szCs w:val="16"/>
                </w:rPr>
                <w:t>R1-2402155</w:t>
              </w:r>
            </w:hyperlink>
          </w:p>
        </w:tc>
        <w:tc>
          <w:tcPr>
            <w:tcW w:w="5670" w:type="dxa"/>
            <w:tcBorders>
              <w:top w:val="nil"/>
              <w:left w:val="nil"/>
              <w:bottom w:val="single" w:sz="4" w:space="0" w:color="A6A6A6"/>
              <w:right w:val="single" w:sz="4" w:space="0" w:color="A6A6A6"/>
            </w:tcBorders>
            <w:shd w:val="clear" w:color="auto" w:fill="auto"/>
          </w:tcPr>
          <w:p w14:paraId="0A653C33" w14:textId="77777777" w:rsidR="00DB0ED6" w:rsidRDefault="0083555A">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68C3165D" w14:textId="77777777" w:rsidR="00DB0ED6" w:rsidRDefault="0083555A">
            <w:pPr>
              <w:snapToGrid w:val="0"/>
              <w:rPr>
                <w:sz w:val="18"/>
                <w:szCs w:val="18"/>
              </w:rPr>
            </w:pPr>
            <w:r>
              <w:rPr>
                <w:rFonts w:ascii="Arial" w:hAnsi="Arial" w:cs="Arial"/>
                <w:sz w:val="16"/>
                <w:szCs w:val="16"/>
              </w:rPr>
              <w:t>MediaTek Inc.</w:t>
            </w:r>
          </w:p>
        </w:tc>
      </w:tr>
      <w:tr w:rsidR="00DB0ED6" w14:paraId="73E6C03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450468F" w14:textId="77777777" w:rsidR="00DB0ED6" w:rsidRDefault="0083555A">
            <w:pPr>
              <w:snapToGrid w:val="0"/>
              <w:rPr>
                <w:rFonts w:eastAsia="Times New Roman"/>
                <w:bCs/>
                <w:sz w:val="18"/>
                <w:szCs w:val="18"/>
              </w:rPr>
            </w:pPr>
            <w:r>
              <w:rPr>
                <w:rFonts w:eastAsia="Times New Roman"/>
                <w:bCs/>
                <w:sz w:val="20"/>
                <w:szCs w:val="20"/>
              </w:rPr>
              <w:t>9</w:t>
            </w:r>
          </w:p>
        </w:tc>
        <w:tc>
          <w:tcPr>
            <w:tcW w:w="1260" w:type="dxa"/>
            <w:tcBorders>
              <w:top w:val="nil"/>
              <w:left w:val="single" w:sz="4" w:space="0" w:color="A6A6A6"/>
              <w:bottom w:val="single" w:sz="4" w:space="0" w:color="A6A6A6"/>
              <w:right w:val="single" w:sz="4" w:space="0" w:color="A6A6A6"/>
            </w:tcBorders>
            <w:shd w:val="clear" w:color="auto" w:fill="auto"/>
          </w:tcPr>
          <w:p w14:paraId="36AFB2B8" w14:textId="77777777" w:rsidR="00DB0ED6" w:rsidRDefault="003B3D1B">
            <w:pPr>
              <w:snapToGrid w:val="0"/>
              <w:rPr>
                <w:sz w:val="18"/>
                <w:szCs w:val="18"/>
              </w:rPr>
            </w:pPr>
            <w:hyperlink r:id="rId17" w:history="1">
              <w:r w:rsidR="0083555A">
                <w:rPr>
                  <w:rStyle w:val="Hyperlink"/>
                  <w:rFonts w:ascii="Arial" w:hAnsi="Arial" w:cs="Arial"/>
                  <w:b/>
                  <w:bCs/>
                  <w:color w:val="0000FF"/>
                  <w:sz w:val="16"/>
                  <w:szCs w:val="16"/>
                </w:rPr>
                <w:t>R1-2402235</w:t>
              </w:r>
            </w:hyperlink>
          </w:p>
        </w:tc>
        <w:tc>
          <w:tcPr>
            <w:tcW w:w="5670" w:type="dxa"/>
            <w:tcBorders>
              <w:top w:val="nil"/>
              <w:left w:val="nil"/>
              <w:bottom w:val="single" w:sz="4" w:space="0" w:color="A6A6A6"/>
              <w:right w:val="single" w:sz="4" w:space="0" w:color="A6A6A6"/>
            </w:tcBorders>
            <w:shd w:val="clear" w:color="auto" w:fill="auto"/>
          </w:tcPr>
          <w:p w14:paraId="0D67FD5C" w14:textId="77777777" w:rsidR="00DB0ED6" w:rsidRDefault="0083555A">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696F74F5" w14:textId="77777777" w:rsidR="00DB0ED6" w:rsidRDefault="0083555A">
            <w:pPr>
              <w:snapToGrid w:val="0"/>
              <w:rPr>
                <w:sz w:val="18"/>
                <w:szCs w:val="18"/>
              </w:rPr>
            </w:pPr>
            <w:r>
              <w:rPr>
                <w:rFonts w:ascii="Arial" w:hAnsi="Arial" w:cs="Arial"/>
                <w:sz w:val="16"/>
                <w:szCs w:val="16"/>
              </w:rPr>
              <w:t>vivo</w:t>
            </w:r>
          </w:p>
        </w:tc>
      </w:tr>
      <w:tr w:rsidR="00DB0ED6" w14:paraId="4B26C53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669807B" w14:textId="77777777" w:rsidR="00DB0ED6" w:rsidRDefault="0083555A">
            <w:pPr>
              <w:snapToGrid w:val="0"/>
              <w:rPr>
                <w:rFonts w:eastAsia="Times New Roman"/>
                <w:bCs/>
                <w:sz w:val="18"/>
                <w:szCs w:val="18"/>
              </w:rPr>
            </w:pPr>
            <w:r>
              <w:rPr>
                <w:rFonts w:eastAsia="Times New Roman"/>
                <w:bCs/>
                <w:sz w:val="20"/>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14:paraId="4872E200" w14:textId="77777777" w:rsidR="00DB0ED6" w:rsidRDefault="003B3D1B">
            <w:pPr>
              <w:snapToGrid w:val="0"/>
              <w:rPr>
                <w:sz w:val="18"/>
                <w:szCs w:val="18"/>
              </w:rPr>
            </w:pPr>
            <w:hyperlink r:id="rId18" w:history="1">
              <w:r w:rsidR="0083555A">
                <w:rPr>
                  <w:rStyle w:val="Hyperlink"/>
                  <w:rFonts w:ascii="Arial" w:hAnsi="Arial" w:cs="Arial"/>
                  <w:b/>
                  <w:bCs/>
                  <w:color w:val="0000FF"/>
                  <w:sz w:val="16"/>
                  <w:szCs w:val="16"/>
                </w:rPr>
                <w:t>R1-2402321</w:t>
              </w:r>
            </w:hyperlink>
          </w:p>
        </w:tc>
        <w:tc>
          <w:tcPr>
            <w:tcW w:w="5670" w:type="dxa"/>
            <w:tcBorders>
              <w:top w:val="nil"/>
              <w:left w:val="nil"/>
              <w:bottom w:val="single" w:sz="4" w:space="0" w:color="A6A6A6"/>
              <w:right w:val="single" w:sz="4" w:space="0" w:color="A6A6A6"/>
            </w:tcBorders>
            <w:shd w:val="clear" w:color="auto" w:fill="auto"/>
          </w:tcPr>
          <w:p w14:paraId="7A54E274" w14:textId="77777777" w:rsidR="00DB0ED6" w:rsidRDefault="0083555A">
            <w:pPr>
              <w:snapToGrid w:val="0"/>
              <w:rPr>
                <w:sz w:val="18"/>
                <w:szCs w:val="18"/>
              </w:rPr>
            </w:pPr>
            <w:r>
              <w:rPr>
                <w:rFonts w:ascii="Arial" w:hAnsi="Arial" w:cs="Arial"/>
                <w:sz w:val="16"/>
                <w:szCs w:val="16"/>
              </w:rPr>
              <w:t>Discussions on UE-initiated/event-driven beam management</w:t>
            </w:r>
          </w:p>
        </w:tc>
        <w:tc>
          <w:tcPr>
            <w:tcW w:w="2520" w:type="dxa"/>
            <w:tcBorders>
              <w:top w:val="nil"/>
              <w:left w:val="nil"/>
              <w:bottom w:val="single" w:sz="4" w:space="0" w:color="A6A6A6"/>
              <w:right w:val="single" w:sz="4" w:space="0" w:color="A6A6A6"/>
            </w:tcBorders>
            <w:shd w:val="clear" w:color="auto" w:fill="auto"/>
          </w:tcPr>
          <w:p w14:paraId="25806EC8" w14:textId="77777777" w:rsidR="00DB0ED6" w:rsidRDefault="0083555A">
            <w:pPr>
              <w:snapToGrid w:val="0"/>
              <w:rPr>
                <w:sz w:val="18"/>
                <w:szCs w:val="18"/>
              </w:rPr>
            </w:pPr>
            <w:r>
              <w:rPr>
                <w:rFonts w:ascii="Arial" w:hAnsi="Arial" w:cs="Arial"/>
                <w:sz w:val="16"/>
                <w:szCs w:val="16"/>
              </w:rPr>
              <w:t>OPPO</w:t>
            </w:r>
          </w:p>
        </w:tc>
      </w:tr>
      <w:tr w:rsidR="00DB0ED6" w14:paraId="7F3F56B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9680780" w14:textId="77777777" w:rsidR="00DB0ED6" w:rsidRDefault="0083555A">
            <w:pPr>
              <w:snapToGrid w:val="0"/>
              <w:rPr>
                <w:rFonts w:eastAsia="Times New Roman"/>
                <w:bCs/>
                <w:sz w:val="18"/>
                <w:szCs w:val="18"/>
              </w:rPr>
            </w:pPr>
            <w:r>
              <w:rPr>
                <w:rFonts w:eastAsia="Times New Roman"/>
                <w:bCs/>
                <w:sz w:val="20"/>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14:paraId="16F48867" w14:textId="77777777" w:rsidR="00DB0ED6" w:rsidRDefault="003B3D1B">
            <w:pPr>
              <w:snapToGrid w:val="0"/>
              <w:rPr>
                <w:sz w:val="18"/>
                <w:szCs w:val="18"/>
              </w:rPr>
            </w:pPr>
            <w:hyperlink r:id="rId19" w:history="1">
              <w:r w:rsidR="0083555A">
                <w:rPr>
                  <w:rStyle w:val="Hyperlink"/>
                  <w:rFonts w:ascii="Arial" w:hAnsi="Arial" w:cs="Arial"/>
                  <w:b/>
                  <w:bCs/>
                  <w:color w:val="0000FF"/>
                  <w:sz w:val="16"/>
                  <w:szCs w:val="16"/>
                </w:rPr>
                <w:t>R1-2402376</w:t>
              </w:r>
            </w:hyperlink>
          </w:p>
        </w:tc>
        <w:tc>
          <w:tcPr>
            <w:tcW w:w="5670" w:type="dxa"/>
            <w:tcBorders>
              <w:top w:val="nil"/>
              <w:left w:val="nil"/>
              <w:bottom w:val="single" w:sz="4" w:space="0" w:color="A6A6A6"/>
              <w:right w:val="single" w:sz="4" w:space="0" w:color="A6A6A6"/>
            </w:tcBorders>
            <w:shd w:val="clear" w:color="auto" w:fill="auto"/>
          </w:tcPr>
          <w:p w14:paraId="3E219529" w14:textId="77777777" w:rsidR="00DB0ED6" w:rsidRDefault="0083555A">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29641326" w14:textId="77777777" w:rsidR="00DB0ED6" w:rsidRDefault="0083555A">
            <w:pPr>
              <w:snapToGrid w:val="0"/>
              <w:rPr>
                <w:sz w:val="18"/>
                <w:szCs w:val="18"/>
              </w:rPr>
            </w:pPr>
            <w:r>
              <w:rPr>
                <w:rFonts w:ascii="Arial" w:hAnsi="Arial" w:cs="Arial"/>
                <w:sz w:val="16"/>
                <w:szCs w:val="16"/>
              </w:rPr>
              <w:t>CATT</w:t>
            </w:r>
          </w:p>
        </w:tc>
      </w:tr>
      <w:tr w:rsidR="00DB0ED6" w14:paraId="1ABD17D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BEDC5DA" w14:textId="77777777" w:rsidR="00DB0ED6" w:rsidRDefault="0083555A">
            <w:pPr>
              <w:snapToGrid w:val="0"/>
              <w:rPr>
                <w:rFonts w:eastAsia="Times New Roman"/>
                <w:bCs/>
                <w:sz w:val="18"/>
                <w:szCs w:val="18"/>
              </w:rPr>
            </w:pPr>
            <w:r>
              <w:rPr>
                <w:rFonts w:eastAsia="Times New Roman"/>
                <w:bCs/>
                <w:sz w:val="20"/>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14:paraId="2BCC1849" w14:textId="77777777" w:rsidR="00DB0ED6" w:rsidRDefault="003B3D1B">
            <w:pPr>
              <w:snapToGrid w:val="0"/>
              <w:rPr>
                <w:sz w:val="18"/>
                <w:szCs w:val="18"/>
              </w:rPr>
            </w:pPr>
            <w:hyperlink r:id="rId20" w:history="1">
              <w:r w:rsidR="0083555A">
                <w:rPr>
                  <w:rStyle w:val="Hyperlink"/>
                  <w:rFonts w:ascii="Arial" w:hAnsi="Arial" w:cs="Arial"/>
                  <w:b/>
                  <w:bCs/>
                  <w:color w:val="0000FF"/>
                  <w:sz w:val="16"/>
                  <w:szCs w:val="16"/>
                </w:rPr>
                <w:t>R1-2402457</w:t>
              </w:r>
            </w:hyperlink>
          </w:p>
        </w:tc>
        <w:tc>
          <w:tcPr>
            <w:tcW w:w="5670" w:type="dxa"/>
            <w:tcBorders>
              <w:top w:val="nil"/>
              <w:left w:val="nil"/>
              <w:bottom w:val="single" w:sz="4" w:space="0" w:color="A6A6A6"/>
              <w:right w:val="single" w:sz="4" w:space="0" w:color="A6A6A6"/>
            </w:tcBorders>
            <w:shd w:val="clear" w:color="auto" w:fill="auto"/>
          </w:tcPr>
          <w:p w14:paraId="4FCC6510" w14:textId="77777777" w:rsidR="00DB0ED6" w:rsidRDefault="0083555A">
            <w:pPr>
              <w:snapToGrid w:val="0"/>
              <w:rPr>
                <w:sz w:val="18"/>
                <w:szCs w:val="18"/>
              </w:rPr>
            </w:pPr>
            <w:r>
              <w:rPr>
                <w:rFonts w:ascii="Arial" w:hAnsi="Arial" w:cs="Arial"/>
                <w:sz w:val="16"/>
                <w:szCs w:val="16"/>
              </w:rPr>
              <w:t>Views on Rel-19 UE-initiated/event-driven beam management</w:t>
            </w:r>
          </w:p>
        </w:tc>
        <w:tc>
          <w:tcPr>
            <w:tcW w:w="2520" w:type="dxa"/>
            <w:tcBorders>
              <w:top w:val="nil"/>
              <w:left w:val="nil"/>
              <w:bottom w:val="single" w:sz="4" w:space="0" w:color="A6A6A6"/>
              <w:right w:val="single" w:sz="4" w:space="0" w:color="A6A6A6"/>
            </w:tcBorders>
            <w:shd w:val="clear" w:color="auto" w:fill="auto"/>
          </w:tcPr>
          <w:p w14:paraId="6F4DE7A8" w14:textId="77777777" w:rsidR="00DB0ED6" w:rsidRDefault="0083555A">
            <w:pPr>
              <w:snapToGrid w:val="0"/>
              <w:rPr>
                <w:sz w:val="18"/>
                <w:szCs w:val="18"/>
              </w:rPr>
            </w:pPr>
            <w:r>
              <w:rPr>
                <w:rFonts w:ascii="Arial" w:hAnsi="Arial" w:cs="Arial"/>
                <w:sz w:val="16"/>
                <w:szCs w:val="16"/>
              </w:rPr>
              <w:t>Samsung</w:t>
            </w:r>
          </w:p>
        </w:tc>
      </w:tr>
      <w:tr w:rsidR="00DB0ED6" w14:paraId="5441D4C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3492843" w14:textId="77777777" w:rsidR="00DB0ED6" w:rsidRDefault="0083555A">
            <w:pPr>
              <w:snapToGrid w:val="0"/>
              <w:rPr>
                <w:rFonts w:eastAsia="Times New Roman"/>
                <w:bCs/>
                <w:sz w:val="18"/>
                <w:szCs w:val="18"/>
              </w:rPr>
            </w:pPr>
            <w:r>
              <w:rPr>
                <w:rFonts w:eastAsia="Times New Roman"/>
                <w:bCs/>
                <w:sz w:val="20"/>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14:paraId="089A8E46" w14:textId="77777777" w:rsidR="00DB0ED6" w:rsidRDefault="003B3D1B">
            <w:pPr>
              <w:snapToGrid w:val="0"/>
              <w:rPr>
                <w:sz w:val="18"/>
                <w:szCs w:val="18"/>
              </w:rPr>
            </w:pPr>
            <w:hyperlink r:id="rId21" w:history="1">
              <w:r w:rsidR="0083555A">
                <w:rPr>
                  <w:rStyle w:val="Hyperlink"/>
                  <w:rFonts w:ascii="Arial" w:hAnsi="Arial" w:cs="Arial"/>
                  <w:b/>
                  <w:bCs/>
                  <w:color w:val="0000FF"/>
                  <w:sz w:val="16"/>
                  <w:szCs w:val="16"/>
                </w:rPr>
                <w:t>R1-2402496</w:t>
              </w:r>
            </w:hyperlink>
          </w:p>
        </w:tc>
        <w:tc>
          <w:tcPr>
            <w:tcW w:w="5670" w:type="dxa"/>
            <w:tcBorders>
              <w:top w:val="nil"/>
              <w:left w:val="nil"/>
              <w:bottom w:val="single" w:sz="4" w:space="0" w:color="A6A6A6"/>
              <w:right w:val="single" w:sz="4" w:space="0" w:color="A6A6A6"/>
            </w:tcBorders>
            <w:shd w:val="clear" w:color="auto" w:fill="auto"/>
          </w:tcPr>
          <w:p w14:paraId="2C50D78B" w14:textId="77777777" w:rsidR="00DB0ED6" w:rsidRDefault="0083555A">
            <w:pPr>
              <w:snapToGrid w:val="0"/>
              <w:rPr>
                <w:sz w:val="18"/>
                <w:szCs w:val="18"/>
              </w:rPr>
            </w:pPr>
            <w:r>
              <w:rPr>
                <w:rFonts w:ascii="Arial" w:hAnsi="Arial" w:cs="Arial"/>
                <w:sz w:val="16"/>
                <w:szCs w:val="16"/>
              </w:rPr>
              <w:t xml:space="preserve">Enhancements for UE-initiated/event-driven beam </w:t>
            </w:r>
            <w:proofErr w:type="spellStart"/>
            <w:r>
              <w:rPr>
                <w:rFonts w:ascii="Arial" w:hAnsi="Arial" w:cs="Arial"/>
                <w:sz w:val="16"/>
                <w:szCs w:val="16"/>
              </w:rPr>
              <w:t>managementitiated</w:t>
            </w:r>
            <w:proofErr w:type="spellEnd"/>
            <w:r>
              <w:rPr>
                <w:rFonts w:ascii="Arial" w:hAnsi="Arial" w:cs="Arial"/>
                <w:sz w:val="16"/>
                <w:szCs w:val="16"/>
              </w:rPr>
              <w:t>/event-driven beam management</w:t>
            </w:r>
          </w:p>
        </w:tc>
        <w:tc>
          <w:tcPr>
            <w:tcW w:w="2520" w:type="dxa"/>
            <w:tcBorders>
              <w:top w:val="nil"/>
              <w:left w:val="nil"/>
              <w:bottom w:val="single" w:sz="4" w:space="0" w:color="A6A6A6"/>
              <w:right w:val="single" w:sz="4" w:space="0" w:color="A6A6A6"/>
            </w:tcBorders>
            <w:shd w:val="clear" w:color="auto" w:fill="auto"/>
          </w:tcPr>
          <w:p w14:paraId="3469A73E" w14:textId="77777777" w:rsidR="00DB0ED6" w:rsidRDefault="0083555A">
            <w:pPr>
              <w:snapToGrid w:val="0"/>
              <w:rPr>
                <w:sz w:val="18"/>
                <w:szCs w:val="18"/>
              </w:rPr>
            </w:pPr>
            <w:r>
              <w:rPr>
                <w:rFonts w:ascii="Arial" w:hAnsi="Arial" w:cs="Arial"/>
                <w:sz w:val="16"/>
                <w:szCs w:val="16"/>
              </w:rPr>
              <w:t>Lenovo</w:t>
            </w:r>
          </w:p>
        </w:tc>
      </w:tr>
      <w:tr w:rsidR="00DB0ED6" w14:paraId="0BD0754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C8BEB24" w14:textId="77777777" w:rsidR="00DB0ED6" w:rsidRDefault="0083555A">
            <w:pPr>
              <w:snapToGrid w:val="0"/>
              <w:rPr>
                <w:rFonts w:eastAsia="Times New Roman"/>
                <w:bCs/>
                <w:sz w:val="18"/>
                <w:szCs w:val="18"/>
              </w:rPr>
            </w:pPr>
            <w:r>
              <w:rPr>
                <w:rFonts w:eastAsia="Times New Roman"/>
                <w:bCs/>
                <w:sz w:val="20"/>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14:paraId="1EC8CE06" w14:textId="77777777" w:rsidR="00DB0ED6" w:rsidRDefault="003B3D1B">
            <w:pPr>
              <w:snapToGrid w:val="0"/>
              <w:rPr>
                <w:sz w:val="18"/>
                <w:szCs w:val="18"/>
              </w:rPr>
            </w:pPr>
            <w:hyperlink r:id="rId22" w:history="1">
              <w:r w:rsidR="0083555A">
                <w:rPr>
                  <w:rStyle w:val="Hyperlink"/>
                  <w:rFonts w:ascii="Arial" w:hAnsi="Arial" w:cs="Arial"/>
                  <w:b/>
                  <w:bCs/>
                  <w:color w:val="0000FF"/>
                  <w:sz w:val="16"/>
                  <w:szCs w:val="16"/>
                </w:rPr>
                <w:t>R1-2402529</w:t>
              </w:r>
            </w:hyperlink>
          </w:p>
        </w:tc>
        <w:tc>
          <w:tcPr>
            <w:tcW w:w="5670" w:type="dxa"/>
            <w:tcBorders>
              <w:top w:val="nil"/>
              <w:left w:val="nil"/>
              <w:bottom w:val="single" w:sz="4" w:space="0" w:color="A6A6A6"/>
              <w:right w:val="single" w:sz="4" w:space="0" w:color="A6A6A6"/>
            </w:tcBorders>
            <w:shd w:val="clear" w:color="auto" w:fill="auto"/>
          </w:tcPr>
          <w:p w14:paraId="18947F18" w14:textId="77777777" w:rsidR="00DB0ED6" w:rsidRDefault="0083555A">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13DC7711" w14:textId="77777777" w:rsidR="00DB0ED6" w:rsidRDefault="0083555A">
            <w:pPr>
              <w:snapToGrid w:val="0"/>
              <w:rPr>
                <w:sz w:val="18"/>
                <w:szCs w:val="18"/>
              </w:rPr>
            </w:pPr>
            <w:r>
              <w:rPr>
                <w:rFonts w:ascii="Arial" w:hAnsi="Arial" w:cs="Arial"/>
                <w:sz w:val="16"/>
                <w:szCs w:val="16"/>
              </w:rPr>
              <w:t>Langbo</w:t>
            </w:r>
          </w:p>
        </w:tc>
      </w:tr>
      <w:tr w:rsidR="00DB0ED6" w14:paraId="4F2F546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72F33A6" w14:textId="77777777" w:rsidR="00DB0ED6" w:rsidRDefault="0083555A">
            <w:pPr>
              <w:snapToGrid w:val="0"/>
              <w:rPr>
                <w:rFonts w:eastAsia="Times New Roman"/>
                <w:bCs/>
                <w:sz w:val="18"/>
                <w:szCs w:val="18"/>
              </w:rPr>
            </w:pPr>
            <w:r>
              <w:rPr>
                <w:rFonts w:eastAsia="Times New Roman"/>
                <w:bCs/>
                <w:sz w:val="20"/>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14:paraId="48DD5CDE" w14:textId="77777777" w:rsidR="00DB0ED6" w:rsidRDefault="003B3D1B">
            <w:pPr>
              <w:snapToGrid w:val="0"/>
              <w:rPr>
                <w:sz w:val="18"/>
                <w:szCs w:val="18"/>
              </w:rPr>
            </w:pPr>
            <w:hyperlink r:id="rId23" w:history="1">
              <w:r w:rsidR="0083555A">
                <w:rPr>
                  <w:rStyle w:val="Hyperlink"/>
                  <w:rFonts w:ascii="Arial" w:hAnsi="Arial" w:cs="Arial"/>
                  <w:b/>
                  <w:bCs/>
                  <w:color w:val="0000FF"/>
                  <w:sz w:val="16"/>
                  <w:szCs w:val="16"/>
                </w:rPr>
                <w:t>R1-2402558</w:t>
              </w:r>
            </w:hyperlink>
          </w:p>
        </w:tc>
        <w:tc>
          <w:tcPr>
            <w:tcW w:w="5670" w:type="dxa"/>
            <w:tcBorders>
              <w:top w:val="nil"/>
              <w:left w:val="nil"/>
              <w:bottom w:val="single" w:sz="4" w:space="0" w:color="A6A6A6"/>
              <w:right w:val="single" w:sz="4" w:space="0" w:color="A6A6A6"/>
            </w:tcBorders>
            <w:shd w:val="clear" w:color="auto" w:fill="auto"/>
          </w:tcPr>
          <w:p w14:paraId="6F408A43" w14:textId="77777777" w:rsidR="00DB0ED6" w:rsidRDefault="0083555A">
            <w:pPr>
              <w:snapToGrid w:val="0"/>
              <w:rPr>
                <w:sz w:val="18"/>
                <w:szCs w:val="18"/>
              </w:rPr>
            </w:pPr>
            <w:r>
              <w:rPr>
                <w:rFonts w:ascii="Arial" w:hAnsi="Arial" w:cs="Arial"/>
                <w:sz w:val="16"/>
                <w:szCs w:val="16"/>
              </w:rPr>
              <w:t xml:space="preserve">Discussion </w:t>
            </w:r>
            <w:proofErr w:type="gramStart"/>
            <w:r>
              <w:rPr>
                <w:rFonts w:ascii="Arial" w:hAnsi="Arial" w:cs="Arial"/>
                <w:sz w:val="16"/>
                <w:szCs w:val="16"/>
              </w:rPr>
              <w:t>on  enhancements</w:t>
            </w:r>
            <w:proofErr w:type="gramEnd"/>
            <w:r>
              <w:rPr>
                <w:rFonts w:ascii="Arial" w:hAnsi="Arial" w:cs="Arial"/>
                <w:sz w:val="16"/>
                <w:szCs w:val="16"/>
              </w:rPr>
              <w:t xml:space="preserve"> for UE-initiated/event-driven beam management</w:t>
            </w:r>
          </w:p>
        </w:tc>
        <w:tc>
          <w:tcPr>
            <w:tcW w:w="2520" w:type="dxa"/>
            <w:tcBorders>
              <w:top w:val="nil"/>
              <w:left w:val="nil"/>
              <w:bottom w:val="single" w:sz="4" w:space="0" w:color="A6A6A6"/>
              <w:right w:val="single" w:sz="4" w:space="0" w:color="A6A6A6"/>
            </w:tcBorders>
            <w:shd w:val="clear" w:color="auto" w:fill="auto"/>
          </w:tcPr>
          <w:p w14:paraId="1A050F79" w14:textId="77777777" w:rsidR="00DB0ED6" w:rsidRDefault="0083555A">
            <w:pPr>
              <w:snapToGrid w:val="0"/>
              <w:rPr>
                <w:sz w:val="18"/>
                <w:szCs w:val="18"/>
              </w:rPr>
            </w:pPr>
            <w:r>
              <w:rPr>
                <w:rFonts w:ascii="Arial" w:hAnsi="Arial" w:cs="Arial"/>
                <w:sz w:val="16"/>
                <w:szCs w:val="16"/>
              </w:rPr>
              <w:t>CMCC</w:t>
            </w:r>
          </w:p>
        </w:tc>
      </w:tr>
      <w:tr w:rsidR="00DB0ED6" w14:paraId="0FAF58C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5C6874D" w14:textId="77777777" w:rsidR="00DB0ED6" w:rsidRDefault="0083555A">
            <w:pPr>
              <w:snapToGrid w:val="0"/>
              <w:rPr>
                <w:rFonts w:eastAsia="Times New Roman"/>
                <w:bCs/>
                <w:sz w:val="18"/>
                <w:szCs w:val="18"/>
              </w:rPr>
            </w:pPr>
            <w:r>
              <w:rPr>
                <w:rFonts w:eastAsia="Times New Roman"/>
                <w:bCs/>
                <w:sz w:val="20"/>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14:paraId="0C418D89" w14:textId="77777777" w:rsidR="00DB0ED6" w:rsidRDefault="003B3D1B">
            <w:pPr>
              <w:snapToGrid w:val="0"/>
              <w:rPr>
                <w:sz w:val="18"/>
                <w:szCs w:val="18"/>
              </w:rPr>
            </w:pPr>
            <w:hyperlink r:id="rId24" w:history="1">
              <w:r w:rsidR="0083555A">
                <w:rPr>
                  <w:rStyle w:val="Hyperlink"/>
                  <w:rFonts w:ascii="Arial" w:hAnsi="Arial" w:cs="Arial"/>
                  <w:b/>
                  <w:bCs/>
                  <w:color w:val="0000FF"/>
                  <w:sz w:val="16"/>
                  <w:szCs w:val="16"/>
                </w:rPr>
                <w:t>R1-2402632</w:t>
              </w:r>
            </w:hyperlink>
          </w:p>
        </w:tc>
        <w:tc>
          <w:tcPr>
            <w:tcW w:w="5670" w:type="dxa"/>
            <w:tcBorders>
              <w:top w:val="nil"/>
              <w:left w:val="nil"/>
              <w:bottom w:val="single" w:sz="4" w:space="0" w:color="A6A6A6"/>
              <w:right w:val="single" w:sz="4" w:space="0" w:color="A6A6A6"/>
            </w:tcBorders>
            <w:shd w:val="clear" w:color="auto" w:fill="auto"/>
          </w:tcPr>
          <w:p w14:paraId="49DF7E36" w14:textId="77777777" w:rsidR="00DB0ED6" w:rsidRDefault="0083555A">
            <w:pPr>
              <w:snapToGrid w:val="0"/>
              <w:rPr>
                <w:sz w:val="18"/>
                <w:szCs w:val="18"/>
              </w:rPr>
            </w:pPr>
            <w:r>
              <w:rPr>
                <w:rFonts w:ascii="Arial" w:hAnsi="Arial" w:cs="Arial"/>
                <w:sz w:val="16"/>
                <w:szCs w:val="16"/>
              </w:rPr>
              <w:t>UE-initiated beam management</w:t>
            </w:r>
          </w:p>
        </w:tc>
        <w:tc>
          <w:tcPr>
            <w:tcW w:w="2520" w:type="dxa"/>
            <w:tcBorders>
              <w:top w:val="nil"/>
              <w:left w:val="nil"/>
              <w:bottom w:val="single" w:sz="4" w:space="0" w:color="A6A6A6"/>
              <w:right w:val="single" w:sz="4" w:space="0" w:color="A6A6A6"/>
            </w:tcBorders>
            <w:shd w:val="clear" w:color="auto" w:fill="auto"/>
          </w:tcPr>
          <w:p w14:paraId="1DF9B55C" w14:textId="77777777" w:rsidR="00DB0ED6" w:rsidRDefault="0083555A">
            <w:pPr>
              <w:snapToGrid w:val="0"/>
              <w:rPr>
                <w:sz w:val="18"/>
                <w:szCs w:val="18"/>
              </w:rPr>
            </w:pPr>
            <w:r>
              <w:rPr>
                <w:rFonts w:ascii="Arial" w:hAnsi="Arial" w:cs="Arial"/>
                <w:sz w:val="16"/>
                <w:szCs w:val="16"/>
              </w:rPr>
              <w:t>LG Electronics</w:t>
            </w:r>
          </w:p>
        </w:tc>
      </w:tr>
      <w:tr w:rsidR="00DB0ED6" w14:paraId="13C8FE8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4EE63CC" w14:textId="77777777" w:rsidR="00DB0ED6" w:rsidRDefault="0083555A">
            <w:pPr>
              <w:snapToGrid w:val="0"/>
              <w:rPr>
                <w:rFonts w:eastAsia="Times New Roman"/>
                <w:bCs/>
                <w:sz w:val="18"/>
                <w:szCs w:val="18"/>
              </w:rPr>
            </w:pPr>
            <w:r>
              <w:rPr>
                <w:rFonts w:eastAsia="Times New Roman"/>
                <w:bCs/>
                <w:sz w:val="20"/>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14:paraId="58777335" w14:textId="77777777" w:rsidR="00DB0ED6" w:rsidRDefault="003B3D1B">
            <w:pPr>
              <w:snapToGrid w:val="0"/>
              <w:rPr>
                <w:sz w:val="18"/>
                <w:szCs w:val="18"/>
              </w:rPr>
            </w:pPr>
            <w:hyperlink r:id="rId25" w:history="1">
              <w:r w:rsidR="0083555A">
                <w:rPr>
                  <w:rStyle w:val="Hyperlink"/>
                  <w:rFonts w:ascii="Arial" w:hAnsi="Arial" w:cs="Arial"/>
                  <w:b/>
                  <w:bCs/>
                  <w:color w:val="0000FF"/>
                  <w:sz w:val="16"/>
                  <w:szCs w:val="16"/>
                </w:rPr>
                <w:t>R1-2402659</w:t>
              </w:r>
            </w:hyperlink>
          </w:p>
        </w:tc>
        <w:tc>
          <w:tcPr>
            <w:tcW w:w="5670" w:type="dxa"/>
            <w:tcBorders>
              <w:top w:val="nil"/>
              <w:left w:val="nil"/>
              <w:bottom w:val="single" w:sz="4" w:space="0" w:color="A6A6A6"/>
              <w:right w:val="single" w:sz="4" w:space="0" w:color="A6A6A6"/>
            </w:tcBorders>
            <w:shd w:val="clear" w:color="auto" w:fill="auto"/>
          </w:tcPr>
          <w:p w14:paraId="798B99E2" w14:textId="77777777" w:rsidR="00DB0ED6" w:rsidRDefault="0083555A">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B9B66F0" w14:textId="77777777" w:rsidR="00DB0ED6" w:rsidRDefault="0083555A">
            <w:pPr>
              <w:snapToGrid w:val="0"/>
              <w:rPr>
                <w:sz w:val="18"/>
                <w:szCs w:val="18"/>
              </w:rPr>
            </w:pPr>
            <w:r>
              <w:rPr>
                <w:rFonts w:ascii="Arial" w:hAnsi="Arial" w:cs="Arial"/>
                <w:sz w:val="16"/>
                <w:szCs w:val="16"/>
              </w:rPr>
              <w:t>Xiaomi</w:t>
            </w:r>
          </w:p>
        </w:tc>
      </w:tr>
      <w:tr w:rsidR="00DB0ED6" w14:paraId="5E442E8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0D82AFA" w14:textId="77777777" w:rsidR="00DB0ED6" w:rsidRDefault="0083555A">
            <w:pPr>
              <w:snapToGrid w:val="0"/>
              <w:rPr>
                <w:rFonts w:eastAsia="Times New Roman"/>
                <w:bCs/>
                <w:sz w:val="18"/>
                <w:szCs w:val="18"/>
              </w:rPr>
            </w:pPr>
            <w:r>
              <w:rPr>
                <w:rFonts w:eastAsia="Times New Roman"/>
                <w:bCs/>
                <w:sz w:val="20"/>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14:paraId="1FF56E52" w14:textId="77777777" w:rsidR="00DB0ED6" w:rsidRDefault="003B3D1B">
            <w:pPr>
              <w:snapToGrid w:val="0"/>
              <w:rPr>
                <w:sz w:val="18"/>
                <w:szCs w:val="18"/>
              </w:rPr>
            </w:pPr>
            <w:hyperlink r:id="rId26" w:history="1">
              <w:r w:rsidR="0083555A">
                <w:rPr>
                  <w:rStyle w:val="Hyperlink"/>
                  <w:rFonts w:ascii="Arial" w:hAnsi="Arial" w:cs="Arial"/>
                  <w:b/>
                  <w:bCs/>
                  <w:color w:val="0000FF"/>
                  <w:sz w:val="16"/>
                  <w:szCs w:val="16"/>
                </w:rPr>
                <w:t>R1-2402684</w:t>
              </w:r>
            </w:hyperlink>
          </w:p>
        </w:tc>
        <w:tc>
          <w:tcPr>
            <w:tcW w:w="5670" w:type="dxa"/>
            <w:tcBorders>
              <w:top w:val="nil"/>
              <w:left w:val="nil"/>
              <w:bottom w:val="single" w:sz="4" w:space="0" w:color="A6A6A6"/>
              <w:right w:val="single" w:sz="4" w:space="0" w:color="A6A6A6"/>
            </w:tcBorders>
            <w:shd w:val="clear" w:color="auto" w:fill="auto"/>
          </w:tcPr>
          <w:p w14:paraId="25960DCB" w14:textId="77777777" w:rsidR="00DB0ED6" w:rsidRDefault="0083555A">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089BDB99" w14:textId="77777777" w:rsidR="00DB0ED6" w:rsidRDefault="0083555A">
            <w:pPr>
              <w:snapToGrid w:val="0"/>
              <w:rPr>
                <w:sz w:val="18"/>
                <w:szCs w:val="18"/>
              </w:rPr>
            </w:pPr>
            <w:proofErr w:type="spellStart"/>
            <w:r>
              <w:rPr>
                <w:rFonts w:ascii="Arial" w:hAnsi="Arial" w:cs="Arial"/>
                <w:sz w:val="16"/>
                <w:szCs w:val="16"/>
              </w:rPr>
              <w:t>Transsion</w:t>
            </w:r>
            <w:proofErr w:type="spellEnd"/>
            <w:r>
              <w:rPr>
                <w:rFonts w:ascii="Arial" w:hAnsi="Arial" w:cs="Arial"/>
                <w:sz w:val="16"/>
                <w:szCs w:val="16"/>
              </w:rPr>
              <w:t xml:space="preserve"> Holdings</w:t>
            </w:r>
          </w:p>
        </w:tc>
      </w:tr>
      <w:tr w:rsidR="00DB0ED6" w14:paraId="7542A6A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8BB03B4" w14:textId="77777777" w:rsidR="00DB0ED6" w:rsidRDefault="0083555A">
            <w:pPr>
              <w:snapToGrid w:val="0"/>
              <w:rPr>
                <w:rFonts w:eastAsia="Times New Roman"/>
                <w:bCs/>
                <w:sz w:val="18"/>
                <w:szCs w:val="18"/>
              </w:rPr>
            </w:pPr>
            <w:r>
              <w:rPr>
                <w:rFonts w:eastAsia="Times New Roman"/>
                <w:bCs/>
                <w:sz w:val="20"/>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14:paraId="398A15D7" w14:textId="77777777" w:rsidR="00DB0ED6" w:rsidRDefault="003B3D1B">
            <w:pPr>
              <w:snapToGrid w:val="0"/>
              <w:rPr>
                <w:sz w:val="18"/>
                <w:szCs w:val="18"/>
              </w:rPr>
            </w:pPr>
            <w:hyperlink r:id="rId27" w:history="1">
              <w:r w:rsidR="0083555A">
                <w:rPr>
                  <w:rStyle w:val="Hyperlink"/>
                  <w:rFonts w:ascii="Arial" w:hAnsi="Arial" w:cs="Arial"/>
                  <w:b/>
                  <w:bCs/>
                  <w:color w:val="0000FF"/>
                  <w:sz w:val="16"/>
                  <w:szCs w:val="16"/>
                </w:rPr>
                <w:t>R1-2402718</w:t>
              </w:r>
            </w:hyperlink>
          </w:p>
        </w:tc>
        <w:tc>
          <w:tcPr>
            <w:tcW w:w="5670" w:type="dxa"/>
            <w:tcBorders>
              <w:top w:val="nil"/>
              <w:left w:val="nil"/>
              <w:bottom w:val="single" w:sz="4" w:space="0" w:color="A6A6A6"/>
              <w:right w:val="single" w:sz="4" w:space="0" w:color="A6A6A6"/>
            </w:tcBorders>
            <w:shd w:val="clear" w:color="auto" w:fill="auto"/>
          </w:tcPr>
          <w:p w14:paraId="01749FEB" w14:textId="77777777" w:rsidR="00DB0ED6" w:rsidRDefault="0083555A">
            <w:pPr>
              <w:snapToGrid w:val="0"/>
              <w:rPr>
                <w:sz w:val="18"/>
                <w:szCs w:val="18"/>
              </w:rPr>
            </w:pPr>
            <w:r>
              <w:rPr>
                <w:rFonts w:ascii="Arial" w:hAnsi="Arial" w:cs="Arial"/>
                <w:sz w:val="16"/>
                <w:szCs w:val="16"/>
              </w:rPr>
              <w:t>Discussion on UE initiated report</w:t>
            </w:r>
          </w:p>
        </w:tc>
        <w:tc>
          <w:tcPr>
            <w:tcW w:w="2520" w:type="dxa"/>
            <w:tcBorders>
              <w:top w:val="nil"/>
              <w:left w:val="nil"/>
              <w:bottom w:val="single" w:sz="4" w:space="0" w:color="A6A6A6"/>
              <w:right w:val="single" w:sz="4" w:space="0" w:color="A6A6A6"/>
            </w:tcBorders>
            <w:shd w:val="clear" w:color="auto" w:fill="auto"/>
          </w:tcPr>
          <w:p w14:paraId="7227A06F" w14:textId="77777777" w:rsidR="00DB0ED6" w:rsidRDefault="0083555A">
            <w:pPr>
              <w:snapToGrid w:val="0"/>
              <w:rPr>
                <w:sz w:val="18"/>
                <w:szCs w:val="18"/>
              </w:rPr>
            </w:pPr>
            <w:proofErr w:type="spellStart"/>
            <w:r>
              <w:rPr>
                <w:rFonts w:ascii="Arial" w:hAnsi="Arial" w:cs="Arial"/>
                <w:sz w:val="16"/>
                <w:szCs w:val="16"/>
              </w:rPr>
              <w:t>ASUSTeK</w:t>
            </w:r>
            <w:proofErr w:type="spellEnd"/>
          </w:p>
        </w:tc>
      </w:tr>
      <w:tr w:rsidR="00DB0ED6" w14:paraId="43DCAD4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9004271" w14:textId="77777777" w:rsidR="00DB0ED6" w:rsidRDefault="0083555A">
            <w:pPr>
              <w:snapToGrid w:val="0"/>
              <w:rPr>
                <w:rFonts w:eastAsia="Times New Roman"/>
                <w:bCs/>
                <w:sz w:val="18"/>
                <w:szCs w:val="18"/>
              </w:rPr>
            </w:pPr>
            <w:r>
              <w:rPr>
                <w:rFonts w:eastAsia="Times New Roman"/>
                <w:bCs/>
                <w:sz w:val="20"/>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14:paraId="3A01A093" w14:textId="77777777" w:rsidR="00DB0ED6" w:rsidRDefault="003B3D1B">
            <w:pPr>
              <w:snapToGrid w:val="0"/>
              <w:rPr>
                <w:sz w:val="18"/>
                <w:szCs w:val="18"/>
              </w:rPr>
            </w:pPr>
            <w:hyperlink r:id="rId28" w:history="1">
              <w:r w:rsidR="0083555A">
                <w:rPr>
                  <w:rStyle w:val="Hyperlink"/>
                  <w:rFonts w:ascii="Arial" w:hAnsi="Arial" w:cs="Arial"/>
                  <w:b/>
                  <w:bCs/>
                  <w:color w:val="0000FF"/>
                  <w:sz w:val="16"/>
                  <w:szCs w:val="16"/>
                </w:rPr>
                <w:t>R1-2402721</w:t>
              </w:r>
            </w:hyperlink>
          </w:p>
        </w:tc>
        <w:tc>
          <w:tcPr>
            <w:tcW w:w="5670" w:type="dxa"/>
            <w:tcBorders>
              <w:top w:val="nil"/>
              <w:left w:val="nil"/>
              <w:bottom w:val="single" w:sz="4" w:space="0" w:color="A6A6A6"/>
              <w:right w:val="single" w:sz="4" w:space="0" w:color="A6A6A6"/>
            </w:tcBorders>
            <w:shd w:val="clear" w:color="auto" w:fill="auto"/>
          </w:tcPr>
          <w:p w14:paraId="6B79F1BB" w14:textId="77777777" w:rsidR="00DB0ED6" w:rsidRDefault="0083555A">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403B73F7" w14:textId="334072A7" w:rsidR="00DB0ED6" w:rsidRDefault="00642329">
            <w:pPr>
              <w:snapToGrid w:val="0"/>
              <w:rPr>
                <w:sz w:val="18"/>
                <w:szCs w:val="18"/>
              </w:rPr>
            </w:pPr>
            <w:r>
              <w:rPr>
                <w:rFonts w:ascii="Arial" w:hAnsi="Arial" w:cs="Arial"/>
                <w:sz w:val="16"/>
                <w:szCs w:val="16"/>
              </w:rPr>
              <w:t>HONOR</w:t>
            </w:r>
          </w:p>
        </w:tc>
      </w:tr>
      <w:tr w:rsidR="00DB0ED6" w14:paraId="750DD95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3EFB7B7" w14:textId="77777777" w:rsidR="00DB0ED6" w:rsidRDefault="0083555A">
            <w:pPr>
              <w:snapToGrid w:val="0"/>
              <w:rPr>
                <w:rFonts w:eastAsia="Times New Roman"/>
                <w:bCs/>
                <w:sz w:val="18"/>
                <w:szCs w:val="18"/>
              </w:rPr>
            </w:pPr>
            <w:r>
              <w:rPr>
                <w:rFonts w:eastAsia="Times New Roman"/>
                <w:bCs/>
                <w:sz w:val="20"/>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14:paraId="1E6788D3" w14:textId="77777777" w:rsidR="00DB0ED6" w:rsidRDefault="003B3D1B">
            <w:pPr>
              <w:snapToGrid w:val="0"/>
              <w:rPr>
                <w:sz w:val="18"/>
                <w:szCs w:val="18"/>
              </w:rPr>
            </w:pPr>
            <w:hyperlink r:id="rId29" w:history="1">
              <w:r w:rsidR="0083555A">
                <w:rPr>
                  <w:rStyle w:val="Hyperlink"/>
                  <w:rFonts w:ascii="Arial" w:hAnsi="Arial" w:cs="Arial"/>
                  <w:b/>
                  <w:bCs/>
                  <w:color w:val="0000FF"/>
                  <w:sz w:val="16"/>
                  <w:szCs w:val="16"/>
                </w:rPr>
                <w:t>R1-2402758</w:t>
              </w:r>
            </w:hyperlink>
          </w:p>
        </w:tc>
        <w:tc>
          <w:tcPr>
            <w:tcW w:w="5670" w:type="dxa"/>
            <w:tcBorders>
              <w:top w:val="nil"/>
              <w:left w:val="nil"/>
              <w:bottom w:val="single" w:sz="4" w:space="0" w:color="A6A6A6"/>
              <w:right w:val="single" w:sz="4" w:space="0" w:color="A6A6A6"/>
            </w:tcBorders>
            <w:shd w:val="clear" w:color="auto" w:fill="auto"/>
          </w:tcPr>
          <w:p w14:paraId="04F8D9FA" w14:textId="77777777" w:rsidR="00DB0ED6" w:rsidRDefault="0083555A">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14:paraId="59CEFEB2" w14:textId="77777777" w:rsidR="00DB0ED6" w:rsidRDefault="0083555A">
            <w:pPr>
              <w:snapToGrid w:val="0"/>
              <w:rPr>
                <w:sz w:val="18"/>
                <w:szCs w:val="18"/>
              </w:rPr>
            </w:pPr>
            <w:r>
              <w:rPr>
                <w:rFonts w:ascii="Arial" w:hAnsi="Arial" w:cs="Arial"/>
                <w:sz w:val="16"/>
                <w:szCs w:val="16"/>
              </w:rPr>
              <w:t>NEC</w:t>
            </w:r>
          </w:p>
        </w:tc>
      </w:tr>
      <w:tr w:rsidR="00DB0ED6" w14:paraId="7D9A05A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F56CC6C" w14:textId="77777777" w:rsidR="00DB0ED6" w:rsidRDefault="0083555A">
            <w:pPr>
              <w:snapToGrid w:val="0"/>
              <w:rPr>
                <w:rFonts w:eastAsia="Times New Roman"/>
                <w:bCs/>
                <w:sz w:val="18"/>
                <w:szCs w:val="18"/>
              </w:rPr>
            </w:pPr>
            <w:r>
              <w:rPr>
                <w:rFonts w:eastAsia="Times New Roman"/>
                <w:bCs/>
                <w:sz w:val="20"/>
                <w:szCs w:val="20"/>
              </w:rPr>
              <w:t>22</w:t>
            </w:r>
          </w:p>
        </w:tc>
        <w:tc>
          <w:tcPr>
            <w:tcW w:w="1260" w:type="dxa"/>
            <w:tcBorders>
              <w:top w:val="nil"/>
              <w:left w:val="single" w:sz="4" w:space="0" w:color="A6A6A6"/>
              <w:bottom w:val="single" w:sz="4" w:space="0" w:color="A6A6A6"/>
              <w:right w:val="single" w:sz="4" w:space="0" w:color="A6A6A6"/>
            </w:tcBorders>
            <w:shd w:val="clear" w:color="auto" w:fill="auto"/>
          </w:tcPr>
          <w:p w14:paraId="2FED168A" w14:textId="77777777" w:rsidR="00DB0ED6" w:rsidRDefault="003B3D1B">
            <w:pPr>
              <w:snapToGrid w:val="0"/>
              <w:rPr>
                <w:sz w:val="18"/>
                <w:szCs w:val="18"/>
              </w:rPr>
            </w:pPr>
            <w:hyperlink r:id="rId30" w:history="1">
              <w:r w:rsidR="0083555A">
                <w:rPr>
                  <w:rStyle w:val="Hyperlink"/>
                  <w:rFonts w:ascii="Arial" w:hAnsi="Arial" w:cs="Arial"/>
                  <w:b/>
                  <w:bCs/>
                  <w:color w:val="0000FF"/>
                  <w:sz w:val="16"/>
                  <w:szCs w:val="16"/>
                </w:rPr>
                <w:t>R1-2402791</w:t>
              </w:r>
            </w:hyperlink>
          </w:p>
        </w:tc>
        <w:tc>
          <w:tcPr>
            <w:tcW w:w="5670" w:type="dxa"/>
            <w:tcBorders>
              <w:top w:val="nil"/>
              <w:left w:val="nil"/>
              <w:bottom w:val="single" w:sz="4" w:space="0" w:color="A6A6A6"/>
              <w:right w:val="single" w:sz="4" w:space="0" w:color="A6A6A6"/>
            </w:tcBorders>
            <w:shd w:val="clear" w:color="auto" w:fill="auto"/>
          </w:tcPr>
          <w:p w14:paraId="358674AA" w14:textId="77777777" w:rsidR="00DB0ED6" w:rsidRDefault="0083555A">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02367102" w14:textId="77777777" w:rsidR="00DB0ED6" w:rsidRDefault="0083555A">
            <w:pPr>
              <w:snapToGrid w:val="0"/>
              <w:rPr>
                <w:sz w:val="18"/>
                <w:szCs w:val="18"/>
              </w:rPr>
            </w:pPr>
            <w:r>
              <w:rPr>
                <w:rFonts w:ascii="Arial" w:hAnsi="Arial" w:cs="Arial"/>
                <w:sz w:val="16"/>
                <w:szCs w:val="16"/>
              </w:rPr>
              <w:t>Fujitsu</w:t>
            </w:r>
          </w:p>
        </w:tc>
      </w:tr>
      <w:tr w:rsidR="00DB0ED6" w14:paraId="583026D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8D702A1" w14:textId="77777777" w:rsidR="00DB0ED6" w:rsidRDefault="0083555A">
            <w:pPr>
              <w:snapToGrid w:val="0"/>
              <w:rPr>
                <w:rFonts w:eastAsia="Times New Roman"/>
                <w:bCs/>
                <w:sz w:val="18"/>
                <w:szCs w:val="18"/>
              </w:rPr>
            </w:pPr>
            <w:r>
              <w:rPr>
                <w:rFonts w:eastAsia="Times New Roman"/>
                <w:bCs/>
                <w:sz w:val="20"/>
                <w:szCs w:val="20"/>
              </w:rPr>
              <w:t>23</w:t>
            </w:r>
          </w:p>
        </w:tc>
        <w:tc>
          <w:tcPr>
            <w:tcW w:w="1260" w:type="dxa"/>
            <w:tcBorders>
              <w:top w:val="nil"/>
              <w:left w:val="single" w:sz="4" w:space="0" w:color="A6A6A6"/>
              <w:bottom w:val="single" w:sz="4" w:space="0" w:color="A6A6A6"/>
              <w:right w:val="single" w:sz="4" w:space="0" w:color="A6A6A6"/>
            </w:tcBorders>
            <w:shd w:val="clear" w:color="auto" w:fill="auto"/>
          </w:tcPr>
          <w:p w14:paraId="0B8C9EC0" w14:textId="77777777" w:rsidR="00DB0ED6" w:rsidRDefault="003B3D1B">
            <w:pPr>
              <w:snapToGrid w:val="0"/>
              <w:rPr>
                <w:sz w:val="18"/>
                <w:szCs w:val="18"/>
              </w:rPr>
            </w:pPr>
            <w:hyperlink r:id="rId31" w:history="1">
              <w:r w:rsidR="0083555A">
                <w:rPr>
                  <w:rStyle w:val="Hyperlink"/>
                  <w:rFonts w:ascii="Arial" w:hAnsi="Arial" w:cs="Arial"/>
                  <w:b/>
                  <w:bCs/>
                  <w:color w:val="0000FF"/>
                  <w:sz w:val="16"/>
                  <w:szCs w:val="16"/>
                </w:rPr>
                <w:t>R1-2402806</w:t>
              </w:r>
            </w:hyperlink>
          </w:p>
        </w:tc>
        <w:tc>
          <w:tcPr>
            <w:tcW w:w="5670" w:type="dxa"/>
            <w:tcBorders>
              <w:top w:val="nil"/>
              <w:left w:val="nil"/>
              <w:bottom w:val="single" w:sz="4" w:space="0" w:color="A6A6A6"/>
              <w:right w:val="single" w:sz="4" w:space="0" w:color="A6A6A6"/>
            </w:tcBorders>
            <w:shd w:val="clear" w:color="auto" w:fill="auto"/>
          </w:tcPr>
          <w:p w14:paraId="2CB2F16F" w14:textId="77777777" w:rsidR="00DB0ED6" w:rsidRDefault="0083555A">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67E50650" w14:textId="77777777" w:rsidR="00DB0ED6" w:rsidRDefault="0083555A">
            <w:pPr>
              <w:snapToGrid w:val="0"/>
              <w:rPr>
                <w:sz w:val="18"/>
                <w:szCs w:val="18"/>
              </w:rPr>
            </w:pPr>
            <w:r>
              <w:rPr>
                <w:rFonts w:ascii="Arial" w:hAnsi="Arial" w:cs="Arial"/>
                <w:sz w:val="16"/>
                <w:szCs w:val="16"/>
              </w:rPr>
              <w:t>ITRI</w:t>
            </w:r>
          </w:p>
        </w:tc>
      </w:tr>
      <w:tr w:rsidR="00DB0ED6" w14:paraId="5E60877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A4F0901" w14:textId="77777777" w:rsidR="00DB0ED6" w:rsidRDefault="0083555A">
            <w:pPr>
              <w:snapToGrid w:val="0"/>
              <w:rPr>
                <w:rFonts w:eastAsia="Times New Roman"/>
                <w:bCs/>
                <w:sz w:val="18"/>
                <w:szCs w:val="18"/>
              </w:rPr>
            </w:pPr>
            <w:r>
              <w:rPr>
                <w:rFonts w:eastAsia="Times New Roman"/>
                <w:bCs/>
                <w:sz w:val="20"/>
                <w:szCs w:val="20"/>
              </w:rPr>
              <w:t>24</w:t>
            </w:r>
          </w:p>
        </w:tc>
        <w:tc>
          <w:tcPr>
            <w:tcW w:w="1260" w:type="dxa"/>
            <w:tcBorders>
              <w:top w:val="nil"/>
              <w:left w:val="single" w:sz="4" w:space="0" w:color="A6A6A6"/>
              <w:bottom w:val="single" w:sz="4" w:space="0" w:color="A6A6A6"/>
              <w:right w:val="single" w:sz="4" w:space="0" w:color="A6A6A6"/>
            </w:tcBorders>
            <w:shd w:val="clear" w:color="auto" w:fill="auto"/>
          </w:tcPr>
          <w:p w14:paraId="551951B7" w14:textId="77777777" w:rsidR="00DB0ED6" w:rsidRDefault="003B3D1B">
            <w:pPr>
              <w:snapToGrid w:val="0"/>
              <w:rPr>
                <w:sz w:val="18"/>
                <w:szCs w:val="18"/>
              </w:rPr>
            </w:pPr>
            <w:hyperlink r:id="rId32" w:history="1">
              <w:r w:rsidR="0083555A">
                <w:rPr>
                  <w:rStyle w:val="Hyperlink"/>
                  <w:rFonts w:ascii="Arial" w:hAnsi="Arial" w:cs="Arial"/>
                  <w:b/>
                  <w:bCs/>
                  <w:color w:val="0000FF"/>
                  <w:sz w:val="16"/>
                  <w:szCs w:val="16"/>
                </w:rPr>
                <w:t>R1-2402838</w:t>
              </w:r>
            </w:hyperlink>
          </w:p>
        </w:tc>
        <w:tc>
          <w:tcPr>
            <w:tcW w:w="5670" w:type="dxa"/>
            <w:tcBorders>
              <w:top w:val="nil"/>
              <w:left w:val="nil"/>
              <w:bottom w:val="single" w:sz="4" w:space="0" w:color="A6A6A6"/>
              <w:right w:val="single" w:sz="4" w:space="0" w:color="A6A6A6"/>
            </w:tcBorders>
            <w:shd w:val="clear" w:color="auto" w:fill="auto"/>
          </w:tcPr>
          <w:p w14:paraId="4760B7F7" w14:textId="77777777" w:rsidR="00DB0ED6" w:rsidRDefault="0083555A">
            <w:pPr>
              <w:snapToGrid w:val="0"/>
              <w:rPr>
                <w:sz w:val="18"/>
                <w:szCs w:val="18"/>
              </w:rPr>
            </w:pPr>
            <w:r>
              <w:rPr>
                <w:rFonts w:ascii="Arial" w:hAnsi="Arial" w:cs="Arial"/>
                <w:sz w:val="16"/>
                <w:szCs w:val="16"/>
              </w:rPr>
              <w:t>Enhancements to facilitate UE-initiated/event-driven beam management</w:t>
            </w:r>
          </w:p>
        </w:tc>
        <w:tc>
          <w:tcPr>
            <w:tcW w:w="2520" w:type="dxa"/>
            <w:tcBorders>
              <w:top w:val="nil"/>
              <w:left w:val="nil"/>
              <w:bottom w:val="single" w:sz="4" w:space="0" w:color="A6A6A6"/>
              <w:right w:val="single" w:sz="4" w:space="0" w:color="A6A6A6"/>
            </w:tcBorders>
            <w:shd w:val="clear" w:color="auto" w:fill="auto"/>
          </w:tcPr>
          <w:p w14:paraId="647E5A71" w14:textId="77777777" w:rsidR="00DB0ED6" w:rsidRDefault="0083555A">
            <w:pPr>
              <w:snapToGrid w:val="0"/>
              <w:rPr>
                <w:sz w:val="18"/>
                <w:szCs w:val="18"/>
              </w:rPr>
            </w:pPr>
            <w:r>
              <w:rPr>
                <w:rFonts w:ascii="Arial" w:hAnsi="Arial" w:cs="Arial"/>
                <w:sz w:val="16"/>
                <w:szCs w:val="16"/>
              </w:rPr>
              <w:t>Nokia</w:t>
            </w:r>
          </w:p>
        </w:tc>
      </w:tr>
      <w:tr w:rsidR="00DB0ED6" w14:paraId="0501125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83A38C6" w14:textId="77777777" w:rsidR="00DB0ED6" w:rsidRDefault="0083555A">
            <w:pPr>
              <w:snapToGrid w:val="0"/>
              <w:rPr>
                <w:rFonts w:eastAsia="Times New Roman"/>
                <w:bCs/>
                <w:sz w:val="18"/>
                <w:szCs w:val="18"/>
              </w:rPr>
            </w:pPr>
            <w:r>
              <w:rPr>
                <w:rFonts w:eastAsia="Times New Roman"/>
                <w:bCs/>
                <w:sz w:val="18"/>
                <w:szCs w:val="18"/>
              </w:rPr>
              <w:t>25</w:t>
            </w:r>
          </w:p>
        </w:tc>
        <w:tc>
          <w:tcPr>
            <w:tcW w:w="1260" w:type="dxa"/>
            <w:tcBorders>
              <w:top w:val="nil"/>
              <w:left w:val="single" w:sz="4" w:space="0" w:color="A6A6A6"/>
              <w:bottom w:val="single" w:sz="4" w:space="0" w:color="A6A6A6"/>
              <w:right w:val="single" w:sz="4" w:space="0" w:color="A6A6A6"/>
            </w:tcBorders>
            <w:shd w:val="clear" w:color="auto" w:fill="auto"/>
          </w:tcPr>
          <w:p w14:paraId="2CA0DB86" w14:textId="77777777" w:rsidR="00DB0ED6" w:rsidRDefault="003B3D1B">
            <w:pPr>
              <w:snapToGrid w:val="0"/>
              <w:rPr>
                <w:sz w:val="18"/>
                <w:szCs w:val="18"/>
              </w:rPr>
            </w:pPr>
            <w:hyperlink r:id="rId33" w:history="1">
              <w:r w:rsidR="0083555A">
                <w:rPr>
                  <w:rStyle w:val="Hyperlink"/>
                  <w:rFonts w:ascii="Arial" w:hAnsi="Arial" w:cs="Arial"/>
                  <w:b/>
                  <w:bCs/>
                  <w:color w:val="0000FF"/>
                  <w:sz w:val="16"/>
                  <w:szCs w:val="16"/>
                </w:rPr>
                <w:t>R1-2402874</w:t>
              </w:r>
            </w:hyperlink>
          </w:p>
        </w:tc>
        <w:tc>
          <w:tcPr>
            <w:tcW w:w="5670" w:type="dxa"/>
            <w:tcBorders>
              <w:top w:val="nil"/>
              <w:left w:val="nil"/>
              <w:bottom w:val="single" w:sz="4" w:space="0" w:color="A6A6A6"/>
              <w:right w:val="single" w:sz="4" w:space="0" w:color="A6A6A6"/>
            </w:tcBorders>
            <w:shd w:val="clear" w:color="auto" w:fill="auto"/>
          </w:tcPr>
          <w:p w14:paraId="3212641F" w14:textId="77777777" w:rsidR="00DB0ED6" w:rsidRDefault="0083555A">
            <w:pPr>
              <w:snapToGrid w:val="0"/>
              <w:rPr>
                <w:sz w:val="18"/>
                <w:szCs w:val="18"/>
              </w:rPr>
            </w:pPr>
            <w:r>
              <w:rPr>
                <w:rFonts w:ascii="Arial" w:hAnsi="Arial" w:cs="Arial"/>
                <w:sz w:val="16"/>
                <w:szCs w:val="16"/>
              </w:rPr>
              <w:t>Views on UE-initiated beam management</w:t>
            </w:r>
          </w:p>
        </w:tc>
        <w:tc>
          <w:tcPr>
            <w:tcW w:w="2520" w:type="dxa"/>
            <w:tcBorders>
              <w:top w:val="nil"/>
              <w:left w:val="nil"/>
              <w:bottom w:val="single" w:sz="4" w:space="0" w:color="A6A6A6"/>
              <w:right w:val="single" w:sz="4" w:space="0" w:color="A6A6A6"/>
            </w:tcBorders>
            <w:shd w:val="clear" w:color="auto" w:fill="auto"/>
          </w:tcPr>
          <w:p w14:paraId="0697B4D5" w14:textId="77777777" w:rsidR="00DB0ED6" w:rsidRDefault="0083555A">
            <w:pPr>
              <w:snapToGrid w:val="0"/>
              <w:rPr>
                <w:sz w:val="18"/>
                <w:szCs w:val="18"/>
              </w:rPr>
            </w:pPr>
            <w:r>
              <w:rPr>
                <w:rFonts w:ascii="Arial" w:hAnsi="Arial" w:cs="Arial"/>
                <w:sz w:val="16"/>
                <w:szCs w:val="16"/>
              </w:rPr>
              <w:t>Apple</w:t>
            </w:r>
          </w:p>
        </w:tc>
      </w:tr>
      <w:tr w:rsidR="00DB0ED6" w14:paraId="53EE876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52A6277" w14:textId="77777777" w:rsidR="00DB0ED6" w:rsidRDefault="0083555A">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6101931" w14:textId="77777777" w:rsidR="00DB0ED6" w:rsidRDefault="003B3D1B">
            <w:pPr>
              <w:snapToGrid w:val="0"/>
              <w:rPr>
                <w:sz w:val="18"/>
                <w:szCs w:val="18"/>
              </w:rPr>
            </w:pPr>
            <w:hyperlink r:id="rId34" w:history="1">
              <w:r w:rsidR="0083555A">
                <w:rPr>
                  <w:rStyle w:val="Hyperlink"/>
                  <w:rFonts w:ascii="Arial" w:hAnsi="Arial" w:cs="Arial"/>
                  <w:b/>
                  <w:bCs/>
                  <w:color w:val="0000FF"/>
                  <w:sz w:val="16"/>
                  <w:szCs w:val="16"/>
                </w:rPr>
                <w:t>R1-2402961</w:t>
              </w:r>
            </w:hyperlink>
          </w:p>
        </w:tc>
        <w:tc>
          <w:tcPr>
            <w:tcW w:w="5670" w:type="dxa"/>
            <w:tcBorders>
              <w:top w:val="single" w:sz="4" w:space="0" w:color="A6A6A6"/>
              <w:left w:val="nil"/>
              <w:bottom w:val="single" w:sz="4" w:space="0" w:color="A6A6A6"/>
              <w:right w:val="single" w:sz="4" w:space="0" w:color="A6A6A6"/>
            </w:tcBorders>
            <w:shd w:val="clear" w:color="auto" w:fill="auto"/>
          </w:tcPr>
          <w:p w14:paraId="02A33BDB" w14:textId="77777777" w:rsidR="00DB0ED6" w:rsidRDefault="0083555A">
            <w:pPr>
              <w:snapToGrid w:val="0"/>
              <w:rPr>
                <w:sz w:val="18"/>
                <w:szCs w:val="18"/>
              </w:rPr>
            </w:pPr>
            <w:r>
              <w:rPr>
                <w:rFonts w:ascii="Arial" w:hAnsi="Arial" w:cs="Arial"/>
                <w:sz w:val="16"/>
                <w:szCs w:val="16"/>
              </w:rPr>
              <w:t>Discussion on UE 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B3BE5DF" w14:textId="77777777" w:rsidR="00DB0ED6" w:rsidRDefault="0083555A">
            <w:pPr>
              <w:snapToGrid w:val="0"/>
              <w:rPr>
                <w:sz w:val="18"/>
                <w:szCs w:val="18"/>
              </w:rPr>
            </w:pPr>
            <w:r>
              <w:rPr>
                <w:rFonts w:ascii="Arial" w:hAnsi="Arial" w:cs="Arial"/>
                <w:sz w:val="16"/>
                <w:szCs w:val="16"/>
              </w:rPr>
              <w:t>Sony</w:t>
            </w:r>
          </w:p>
        </w:tc>
      </w:tr>
      <w:tr w:rsidR="00DB0ED6" w14:paraId="45EA626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0CCB69D" w14:textId="77777777" w:rsidR="00DB0ED6" w:rsidRDefault="0083555A">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88649C0" w14:textId="77777777" w:rsidR="00DB0ED6" w:rsidRDefault="003B3D1B">
            <w:pPr>
              <w:snapToGrid w:val="0"/>
              <w:rPr>
                <w:sz w:val="18"/>
                <w:szCs w:val="18"/>
              </w:rPr>
            </w:pPr>
            <w:hyperlink r:id="rId35" w:history="1">
              <w:r w:rsidR="0083555A">
                <w:rPr>
                  <w:rStyle w:val="Hyperlink"/>
                  <w:rFonts w:ascii="Arial" w:hAnsi="Arial" w:cs="Arial"/>
                  <w:b/>
                  <w:bCs/>
                  <w:color w:val="0000FF"/>
                  <w:sz w:val="16"/>
                  <w:szCs w:val="16"/>
                </w:rPr>
                <w:t>R1-2402982</w:t>
              </w:r>
            </w:hyperlink>
          </w:p>
        </w:tc>
        <w:tc>
          <w:tcPr>
            <w:tcW w:w="5670" w:type="dxa"/>
            <w:tcBorders>
              <w:top w:val="single" w:sz="4" w:space="0" w:color="A6A6A6"/>
              <w:left w:val="nil"/>
              <w:bottom w:val="single" w:sz="4" w:space="0" w:color="A6A6A6"/>
              <w:right w:val="single" w:sz="4" w:space="0" w:color="A6A6A6"/>
            </w:tcBorders>
            <w:shd w:val="clear" w:color="auto" w:fill="auto"/>
          </w:tcPr>
          <w:p w14:paraId="62C824BD" w14:textId="77777777" w:rsidR="00DB0ED6" w:rsidRDefault="0083555A">
            <w:pPr>
              <w:snapToGrid w:val="0"/>
              <w:rPr>
                <w:sz w:val="18"/>
                <w:szCs w:val="18"/>
              </w:rPr>
            </w:pPr>
            <w:r>
              <w:rPr>
                <w:rFonts w:ascii="Arial" w:hAnsi="Arial" w:cs="Arial"/>
                <w:sz w:val="16"/>
                <w:szCs w:val="16"/>
              </w:rPr>
              <w:t>Enhancements for 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33651BC" w14:textId="77777777" w:rsidR="00DB0ED6" w:rsidRDefault="0083555A">
            <w:pPr>
              <w:snapToGrid w:val="0"/>
              <w:rPr>
                <w:sz w:val="18"/>
                <w:szCs w:val="18"/>
              </w:rPr>
            </w:pPr>
            <w:r>
              <w:rPr>
                <w:rFonts w:ascii="Arial" w:hAnsi="Arial" w:cs="Arial"/>
                <w:sz w:val="16"/>
                <w:szCs w:val="16"/>
              </w:rPr>
              <w:t>Ericsson</w:t>
            </w:r>
          </w:p>
        </w:tc>
      </w:tr>
      <w:tr w:rsidR="00DB0ED6" w14:paraId="57ABF84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BCED43A" w14:textId="77777777" w:rsidR="00DB0ED6" w:rsidRDefault="0083555A">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8B08CBC" w14:textId="77777777" w:rsidR="00DB0ED6" w:rsidRDefault="003B3D1B">
            <w:pPr>
              <w:snapToGrid w:val="0"/>
              <w:rPr>
                <w:sz w:val="18"/>
                <w:szCs w:val="18"/>
              </w:rPr>
            </w:pPr>
            <w:hyperlink r:id="rId36" w:history="1">
              <w:r w:rsidR="0083555A">
                <w:rPr>
                  <w:rStyle w:val="Hyperlink"/>
                  <w:rFonts w:ascii="Arial" w:hAnsi="Arial" w:cs="Arial"/>
                  <w:b/>
                  <w:bCs/>
                  <w:color w:val="0000FF"/>
                  <w:sz w:val="16"/>
                  <w:szCs w:val="16"/>
                </w:rPr>
                <w:t>R1-2403015</w:t>
              </w:r>
            </w:hyperlink>
          </w:p>
        </w:tc>
        <w:tc>
          <w:tcPr>
            <w:tcW w:w="5670" w:type="dxa"/>
            <w:tcBorders>
              <w:top w:val="single" w:sz="4" w:space="0" w:color="A6A6A6"/>
              <w:left w:val="nil"/>
              <w:bottom w:val="single" w:sz="4" w:space="0" w:color="A6A6A6"/>
              <w:right w:val="single" w:sz="4" w:space="0" w:color="A6A6A6"/>
            </w:tcBorders>
            <w:shd w:val="clear" w:color="auto" w:fill="auto"/>
          </w:tcPr>
          <w:p w14:paraId="0813F612" w14:textId="77777777" w:rsidR="00DB0ED6" w:rsidRDefault="0083555A">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0D3C7FD" w14:textId="77777777" w:rsidR="00DB0ED6" w:rsidRDefault="0083555A">
            <w:pPr>
              <w:snapToGrid w:val="0"/>
              <w:rPr>
                <w:sz w:val="18"/>
                <w:szCs w:val="18"/>
              </w:rPr>
            </w:pPr>
            <w:r>
              <w:rPr>
                <w:rFonts w:ascii="Arial" w:hAnsi="Arial" w:cs="Arial"/>
                <w:sz w:val="16"/>
                <w:szCs w:val="16"/>
              </w:rPr>
              <w:t>ETRI</w:t>
            </w:r>
          </w:p>
        </w:tc>
      </w:tr>
      <w:tr w:rsidR="00DB0ED6" w14:paraId="264CF7A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B605438" w14:textId="77777777" w:rsidR="00DB0ED6" w:rsidRDefault="0083555A">
            <w:pPr>
              <w:snapToGrid w:val="0"/>
              <w:rPr>
                <w:rFonts w:eastAsia="Times New Roman"/>
                <w:bCs/>
                <w:sz w:val="18"/>
                <w:szCs w:val="18"/>
              </w:rPr>
            </w:pPr>
            <w:r>
              <w:rPr>
                <w:rFonts w:eastAsia="Times New Roman"/>
                <w:bCs/>
                <w:sz w:val="18"/>
                <w:szCs w:val="18"/>
              </w:rPr>
              <w:t>29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98BD5E4" w14:textId="77777777" w:rsidR="00DB0ED6" w:rsidRDefault="003B3D1B">
            <w:pPr>
              <w:snapToGrid w:val="0"/>
              <w:rPr>
                <w:sz w:val="18"/>
                <w:szCs w:val="18"/>
              </w:rPr>
            </w:pPr>
            <w:hyperlink r:id="rId37" w:history="1">
              <w:r w:rsidR="0083555A">
                <w:rPr>
                  <w:rStyle w:val="Hyperlink"/>
                  <w:rFonts w:ascii="Arial" w:hAnsi="Arial" w:cs="Arial"/>
                  <w:b/>
                  <w:bCs/>
                  <w:color w:val="0000FF"/>
                  <w:sz w:val="16"/>
                  <w:szCs w:val="16"/>
                </w:rPr>
                <w:t>R1-2403055</w:t>
              </w:r>
            </w:hyperlink>
          </w:p>
        </w:tc>
        <w:tc>
          <w:tcPr>
            <w:tcW w:w="5670" w:type="dxa"/>
            <w:tcBorders>
              <w:top w:val="single" w:sz="4" w:space="0" w:color="A6A6A6"/>
              <w:left w:val="nil"/>
              <w:bottom w:val="single" w:sz="4" w:space="0" w:color="A6A6A6"/>
              <w:right w:val="single" w:sz="4" w:space="0" w:color="A6A6A6"/>
            </w:tcBorders>
            <w:shd w:val="clear" w:color="auto" w:fill="auto"/>
          </w:tcPr>
          <w:p w14:paraId="449954E2" w14:textId="77777777" w:rsidR="00DB0ED6" w:rsidRDefault="0083555A">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95A3FC3" w14:textId="77777777" w:rsidR="00DB0ED6" w:rsidRDefault="0083555A">
            <w:pPr>
              <w:snapToGrid w:val="0"/>
              <w:rPr>
                <w:sz w:val="18"/>
                <w:szCs w:val="18"/>
              </w:rPr>
            </w:pPr>
            <w:proofErr w:type="spellStart"/>
            <w:r>
              <w:rPr>
                <w:rFonts w:ascii="Arial" w:hAnsi="Arial" w:cs="Arial"/>
                <w:sz w:val="16"/>
                <w:szCs w:val="16"/>
              </w:rPr>
              <w:t>CEWiT</w:t>
            </w:r>
            <w:proofErr w:type="spellEnd"/>
          </w:p>
        </w:tc>
      </w:tr>
      <w:tr w:rsidR="00DB0ED6" w14:paraId="49F4648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1C4A285" w14:textId="77777777" w:rsidR="00DB0ED6" w:rsidRDefault="0083555A">
            <w:pPr>
              <w:snapToGrid w:val="0"/>
              <w:rPr>
                <w:rFonts w:eastAsia="Times New Roman"/>
                <w:bCs/>
                <w:sz w:val="18"/>
                <w:szCs w:val="18"/>
              </w:rPr>
            </w:pPr>
            <w:r>
              <w:rPr>
                <w:rFonts w:eastAsia="Times New Roman"/>
                <w:bCs/>
                <w:sz w:val="18"/>
                <w:szCs w:val="18"/>
              </w:rPr>
              <w:t>30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F9BA9A7" w14:textId="77777777" w:rsidR="00DB0ED6" w:rsidRDefault="003B3D1B">
            <w:pPr>
              <w:snapToGrid w:val="0"/>
              <w:rPr>
                <w:sz w:val="18"/>
                <w:szCs w:val="18"/>
              </w:rPr>
            </w:pPr>
            <w:hyperlink r:id="rId38" w:history="1">
              <w:r w:rsidR="0083555A">
                <w:rPr>
                  <w:rStyle w:val="Hyperlink"/>
                  <w:rFonts w:ascii="Arial" w:hAnsi="Arial" w:cs="Arial"/>
                  <w:b/>
                  <w:bCs/>
                  <w:color w:val="0000FF"/>
                  <w:sz w:val="16"/>
                  <w:szCs w:val="16"/>
                </w:rPr>
                <w:t>R1-2403068</w:t>
              </w:r>
            </w:hyperlink>
          </w:p>
        </w:tc>
        <w:tc>
          <w:tcPr>
            <w:tcW w:w="5670" w:type="dxa"/>
            <w:tcBorders>
              <w:top w:val="single" w:sz="4" w:space="0" w:color="A6A6A6"/>
              <w:left w:val="nil"/>
              <w:bottom w:val="single" w:sz="4" w:space="0" w:color="A6A6A6"/>
              <w:right w:val="single" w:sz="4" w:space="0" w:color="A6A6A6"/>
            </w:tcBorders>
            <w:shd w:val="clear" w:color="auto" w:fill="auto"/>
          </w:tcPr>
          <w:p w14:paraId="31C81D59" w14:textId="77777777" w:rsidR="00DB0ED6" w:rsidRDefault="0083555A">
            <w:pPr>
              <w:snapToGrid w:val="0"/>
              <w:rPr>
                <w:sz w:val="18"/>
                <w:szCs w:val="18"/>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51AA337" w14:textId="77777777" w:rsidR="00DB0ED6" w:rsidRDefault="0083555A">
            <w:pPr>
              <w:snapToGrid w:val="0"/>
              <w:rPr>
                <w:sz w:val="18"/>
                <w:szCs w:val="18"/>
              </w:rPr>
            </w:pPr>
            <w:proofErr w:type="spellStart"/>
            <w:r>
              <w:rPr>
                <w:rFonts w:ascii="Arial" w:hAnsi="Arial" w:cs="Arial"/>
                <w:sz w:val="16"/>
                <w:szCs w:val="16"/>
              </w:rPr>
              <w:t>Ruijie</w:t>
            </w:r>
            <w:proofErr w:type="spellEnd"/>
            <w:r>
              <w:rPr>
                <w:rFonts w:ascii="Arial" w:hAnsi="Arial" w:cs="Arial"/>
                <w:sz w:val="16"/>
                <w:szCs w:val="16"/>
              </w:rPr>
              <w:t xml:space="preserve"> Networks Co. Ltd</w:t>
            </w:r>
          </w:p>
        </w:tc>
      </w:tr>
      <w:tr w:rsidR="00DB0ED6" w14:paraId="26FEF04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FC23A75" w14:textId="77777777" w:rsidR="00DB0ED6" w:rsidRDefault="0083555A">
            <w:pPr>
              <w:snapToGrid w:val="0"/>
              <w:rPr>
                <w:rFonts w:eastAsia="Times New Roman"/>
                <w:bCs/>
                <w:sz w:val="18"/>
                <w:szCs w:val="18"/>
              </w:rPr>
            </w:pPr>
            <w:r>
              <w:rPr>
                <w:rFonts w:eastAsia="Times New Roman"/>
                <w:bCs/>
                <w:sz w:val="18"/>
                <w:szCs w:val="18"/>
              </w:rPr>
              <w:t>31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9496E0D" w14:textId="77777777" w:rsidR="00DB0ED6" w:rsidRDefault="003B3D1B">
            <w:pPr>
              <w:snapToGrid w:val="0"/>
              <w:rPr>
                <w:sz w:val="18"/>
                <w:szCs w:val="18"/>
              </w:rPr>
            </w:pPr>
            <w:hyperlink r:id="rId39" w:history="1">
              <w:r w:rsidR="0083555A">
                <w:rPr>
                  <w:rStyle w:val="Hyperlink"/>
                  <w:rFonts w:ascii="Arial" w:hAnsi="Arial" w:cs="Arial"/>
                  <w:b/>
                  <w:bCs/>
                  <w:color w:val="0000FF"/>
                  <w:sz w:val="16"/>
                  <w:szCs w:val="16"/>
                </w:rPr>
                <w:t>R1-2403088</w:t>
              </w:r>
            </w:hyperlink>
          </w:p>
        </w:tc>
        <w:tc>
          <w:tcPr>
            <w:tcW w:w="5670" w:type="dxa"/>
            <w:tcBorders>
              <w:top w:val="single" w:sz="4" w:space="0" w:color="A6A6A6"/>
              <w:left w:val="nil"/>
              <w:bottom w:val="single" w:sz="4" w:space="0" w:color="A6A6A6"/>
              <w:right w:val="single" w:sz="4" w:space="0" w:color="A6A6A6"/>
            </w:tcBorders>
            <w:shd w:val="clear" w:color="auto" w:fill="auto"/>
          </w:tcPr>
          <w:p w14:paraId="310FB081" w14:textId="77777777" w:rsidR="00DB0ED6" w:rsidRDefault="0083555A">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1F31F27" w14:textId="77777777" w:rsidR="00DB0ED6" w:rsidRDefault="0083555A">
            <w:pPr>
              <w:snapToGrid w:val="0"/>
              <w:rPr>
                <w:sz w:val="18"/>
                <w:szCs w:val="18"/>
              </w:rPr>
            </w:pPr>
            <w:r>
              <w:rPr>
                <w:rFonts w:ascii="Arial" w:hAnsi="Arial" w:cs="Arial"/>
                <w:sz w:val="16"/>
                <w:szCs w:val="16"/>
              </w:rPr>
              <w:t>Google</w:t>
            </w:r>
          </w:p>
        </w:tc>
      </w:tr>
      <w:tr w:rsidR="00DB0ED6" w14:paraId="6B83C8C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D55078C" w14:textId="77777777" w:rsidR="00DB0ED6" w:rsidRDefault="0083555A">
            <w:pPr>
              <w:snapToGrid w:val="0"/>
              <w:rPr>
                <w:rFonts w:eastAsia="Times New Roman"/>
                <w:bCs/>
                <w:sz w:val="18"/>
                <w:szCs w:val="18"/>
              </w:rPr>
            </w:pPr>
            <w:r>
              <w:rPr>
                <w:rFonts w:eastAsia="Times New Roman"/>
                <w:bCs/>
                <w:sz w:val="18"/>
                <w:szCs w:val="18"/>
              </w:rPr>
              <w:t>32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20F5655" w14:textId="77777777" w:rsidR="00DB0ED6" w:rsidRDefault="003B3D1B">
            <w:pPr>
              <w:snapToGrid w:val="0"/>
              <w:rPr>
                <w:sz w:val="18"/>
                <w:szCs w:val="18"/>
              </w:rPr>
            </w:pPr>
            <w:hyperlink r:id="rId40" w:history="1">
              <w:r w:rsidR="0083555A">
                <w:rPr>
                  <w:rStyle w:val="Hyperlink"/>
                  <w:rFonts w:ascii="Arial" w:hAnsi="Arial" w:cs="Arial"/>
                  <w:b/>
                  <w:bCs/>
                  <w:color w:val="0000FF"/>
                  <w:sz w:val="16"/>
                  <w:szCs w:val="16"/>
                </w:rPr>
                <w:t>R1-2403108</w:t>
              </w:r>
            </w:hyperlink>
          </w:p>
        </w:tc>
        <w:tc>
          <w:tcPr>
            <w:tcW w:w="5670" w:type="dxa"/>
            <w:tcBorders>
              <w:top w:val="single" w:sz="4" w:space="0" w:color="A6A6A6"/>
              <w:left w:val="nil"/>
              <w:bottom w:val="single" w:sz="4" w:space="0" w:color="A6A6A6"/>
              <w:right w:val="single" w:sz="4" w:space="0" w:color="A6A6A6"/>
            </w:tcBorders>
            <w:shd w:val="clear" w:color="auto" w:fill="auto"/>
          </w:tcPr>
          <w:p w14:paraId="016FD7DE" w14:textId="77777777" w:rsidR="00DB0ED6" w:rsidRDefault="0083555A">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AB92316" w14:textId="77777777" w:rsidR="00DB0ED6" w:rsidRDefault="0083555A">
            <w:pPr>
              <w:snapToGrid w:val="0"/>
              <w:rPr>
                <w:sz w:val="18"/>
                <w:szCs w:val="18"/>
              </w:rPr>
            </w:pPr>
            <w:r>
              <w:rPr>
                <w:rFonts w:ascii="Arial" w:hAnsi="Arial" w:cs="Arial"/>
                <w:sz w:val="16"/>
                <w:szCs w:val="16"/>
              </w:rPr>
              <w:t>Sharp</w:t>
            </w:r>
          </w:p>
        </w:tc>
      </w:tr>
      <w:tr w:rsidR="00DB0ED6" w14:paraId="18C0CEE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B9572D" w14:textId="77777777" w:rsidR="00DB0ED6" w:rsidRDefault="0083555A">
            <w:pPr>
              <w:snapToGrid w:val="0"/>
              <w:rPr>
                <w:rFonts w:eastAsia="Times New Roman"/>
                <w:bCs/>
                <w:sz w:val="18"/>
                <w:szCs w:val="18"/>
              </w:rPr>
            </w:pPr>
            <w:r>
              <w:rPr>
                <w:rFonts w:eastAsia="Times New Roman"/>
                <w:bCs/>
                <w:sz w:val="18"/>
                <w:szCs w:val="18"/>
              </w:rPr>
              <w:t>33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65222B5" w14:textId="77777777" w:rsidR="00DB0ED6" w:rsidRDefault="003B3D1B">
            <w:pPr>
              <w:snapToGrid w:val="0"/>
              <w:rPr>
                <w:sz w:val="18"/>
                <w:szCs w:val="18"/>
              </w:rPr>
            </w:pPr>
            <w:hyperlink r:id="rId41" w:history="1">
              <w:r w:rsidR="0083555A">
                <w:rPr>
                  <w:rStyle w:val="Hyperlink"/>
                  <w:rFonts w:ascii="Arial" w:hAnsi="Arial" w:cs="Arial"/>
                  <w:b/>
                  <w:bCs/>
                  <w:color w:val="0000FF"/>
                  <w:sz w:val="16"/>
                  <w:szCs w:val="16"/>
                </w:rPr>
                <w:t>R1-2403113</w:t>
              </w:r>
            </w:hyperlink>
          </w:p>
        </w:tc>
        <w:tc>
          <w:tcPr>
            <w:tcW w:w="5670" w:type="dxa"/>
            <w:tcBorders>
              <w:top w:val="single" w:sz="4" w:space="0" w:color="A6A6A6"/>
              <w:left w:val="nil"/>
              <w:bottom w:val="single" w:sz="4" w:space="0" w:color="A6A6A6"/>
              <w:right w:val="single" w:sz="4" w:space="0" w:color="A6A6A6"/>
            </w:tcBorders>
            <w:shd w:val="clear" w:color="auto" w:fill="auto"/>
          </w:tcPr>
          <w:p w14:paraId="680A268F" w14:textId="77777777" w:rsidR="00DB0ED6" w:rsidRDefault="0083555A">
            <w:pPr>
              <w:snapToGrid w:val="0"/>
              <w:rPr>
                <w:sz w:val="18"/>
                <w:szCs w:val="18"/>
              </w:rPr>
            </w:pPr>
            <w:r>
              <w:rPr>
                <w:rFonts w:ascii="Arial" w:hAnsi="Arial" w:cs="Arial"/>
                <w:sz w:val="16"/>
                <w:szCs w:val="16"/>
              </w:rPr>
              <w:t xml:space="preserve">Enhancements for UE-initiated/event-driven beam management </w:t>
            </w:r>
          </w:p>
        </w:tc>
        <w:tc>
          <w:tcPr>
            <w:tcW w:w="2520" w:type="dxa"/>
            <w:tcBorders>
              <w:top w:val="single" w:sz="4" w:space="0" w:color="A6A6A6"/>
              <w:left w:val="nil"/>
              <w:bottom w:val="single" w:sz="4" w:space="0" w:color="A6A6A6"/>
              <w:right w:val="single" w:sz="4" w:space="0" w:color="A6A6A6"/>
            </w:tcBorders>
            <w:shd w:val="clear" w:color="auto" w:fill="auto"/>
          </w:tcPr>
          <w:p w14:paraId="68762D9D" w14:textId="77777777" w:rsidR="00DB0ED6" w:rsidRDefault="0083555A">
            <w:pPr>
              <w:snapToGrid w:val="0"/>
              <w:rPr>
                <w:sz w:val="18"/>
                <w:szCs w:val="18"/>
              </w:rPr>
            </w:pPr>
            <w:r>
              <w:rPr>
                <w:rFonts w:ascii="Arial" w:hAnsi="Arial" w:cs="Arial"/>
                <w:sz w:val="16"/>
                <w:szCs w:val="16"/>
              </w:rPr>
              <w:t>Panasonic</w:t>
            </w:r>
          </w:p>
        </w:tc>
      </w:tr>
      <w:tr w:rsidR="00DB0ED6" w14:paraId="7EC7FA1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7CF53B5" w14:textId="77777777" w:rsidR="00DB0ED6" w:rsidRDefault="0083555A">
            <w:pPr>
              <w:snapToGrid w:val="0"/>
              <w:rPr>
                <w:rFonts w:eastAsia="Times New Roman"/>
                <w:bCs/>
                <w:sz w:val="18"/>
                <w:szCs w:val="18"/>
              </w:rPr>
            </w:pPr>
            <w:r>
              <w:rPr>
                <w:rFonts w:eastAsia="Times New Roman"/>
                <w:bCs/>
                <w:sz w:val="18"/>
                <w:szCs w:val="18"/>
              </w:rPr>
              <w:t>34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7CB1907" w14:textId="77777777" w:rsidR="00DB0ED6" w:rsidRDefault="003B3D1B">
            <w:pPr>
              <w:snapToGrid w:val="0"/>
              <w:rPr>
                <w:sz w:val="18"/>
                <w:szCs w:val="18"/>
              </w:rPr>
            </w:pPr>
            <w:hyperlink r:id="rId42" w:history="1">
              <w:r w:rsidR="0083555A">
                <w:rPr>
                  <w:rStyle w:val="Hyperlink"/>
                  <w:rFonts w:ascii="Arial" w:hAnsi="Arial" w:cs="Arial"/>
                  <w:b/>
                  <w:bCs/>
                  <w:color w:val="0000FF"/>
                  <w:sz w:val="16"/>
                  <w:szCs w:val="16"/>
                </w:rPr>
                <w:t>R1-2403187</w:t>
              </w:r>
            </w:hyperlink>
          </w:p>
        </w:tc>
        <w:tc>
          <w:tcPr>
            <w:tcW w:w="5670" w:type="dxa"/>
            <w:tcBorders>
              <w:top w:val="single" w:sz="4" w:space="0" w:color="A6A6A6"/>
              <w:left w:val="nil"/>
              <w:bottom w:val="single" w:sz="4" w:space="0" w:color="A6A6A6"/>
              <w:right w:val="single" w:sz="4" w:space="0" w:color="A6A6A6"/>
            </w:tcBorders>
            <w:shd w:val="clear" w:color="auto" w:fill="auto"/>
          </w:tcPr>
          <w:p w14:paraId="358BE5F4" w14:textId="77777777" w:rsidR="00DB0ED6" w:rsidRDefault="0083555A">
            <w:pPr>
              <w:snapToGrid w:val="0"/>
              <w:rPr>
                <w:sz w:val="18"/>
                <w:szCs w:val="18"/>
              </w:rPr>
            </w:pPr>
            <w:r>
              <w:rPr>
                <w:rFonts w:ascii="Arial" w:hAnsi="Arial" w:cs="Arial"/>
                <w:sz w:val="16"/>
                <w:szCs w:val="16"/>
              </w:rPr>
              <w:t>UE-</w:t>
            </w:r>
            <w:proofErr w:type="spellStart"/>
            <w:r>
              <w:rPr>
                <w:rFonts w:ascii="Arial" w:hAnsi="Arial" w:cs="Arial"/>
                <w:sz w:val="16"/>
                <w:szCs w:val="16"/>
              </w:rPr>
              <w:t>initated</w:t>
            </w:r>
            <w:proofErr w:type="spellEnd"/>
            <w:r>
              <w:rPr>
                <w:rFonts w:ascii="Arial" w:hAnsi="Arial" w:cs="Arial"/>
                <w:sz w:val="16"/>
                <w:szCs w:val="16"/>
              </w:rPr>
              <w:t>/event-driven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3019542" w14:textId="77777777" w:rsidR="00DB0ED6" w:rsidRDefault="0083555A">
            <w:pPr>
              <w:snapToGrid w:val="0"/>
              <w:rPr>
                <w:sz w:val="18"/>
                <w:szCs w:val="18"/>
              </w:rPr>
            </w:pPr>
            <w:r>
              <w:rPr>
                <w:rFonts w:ascii="Arial" w:hAnsi="Arial" w:cs="Arial"/>
                <w:sz w:val="16"/>
                <w:szCs w:val="16"/>
              </w:rPr>
              <w:t>Qualcomm Incorporated</w:t>
            </w:r>
          </w:p>
        </w:tc>
      </w:tr>
      <w:tr w:rsidR="00DB0ED6" w14:paraId="7F147AD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8D21A86" w14:textId="77777777" w:rsidR="00DB0ED6" w:rsidRDefault="0083555A">
            <w:pPr>
              <w:snapToGrid w:val="0"/>
              <w:rPr>
                <w:rFonts w:eastAsia="Times New Roman"/>
                <w:bCs/>
                <w:sz w:val="18"/>
                <w:szCs w:val="18"/>
              </w:rPr>
            </w:pPr>
            <w:r>
              <w:rPr>
                <w:rFonts w:eastAsia="Times New Roman"/>
                <w:bCs/>
                <w:sz w:val="18"/>
                <w:szCs w:val="18"/>
              </w:rPr>
              <w:t>35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F505C53" w14:textId="77777777" w:rsidR="00DB0ED6" w:rsidRDefault="003B3D1B">
            <w:pPr>
              <w:snapToGrid w:val="0"/>
              <w:rPr>
                <w:sz w:val="18"/>
                <w:szCs w:val="18"/>
              </w:rPr>
            </w:pPr>
            <w:hyperlink r:id="rId43" w:history="1">
              <w:r w:rsidR="0083555A">
                <w:rPr>
                  <w:rStyle w:val="Hyperlink"/>
                  <w:rFonts w:ascii="Arial" w:hAnsi="Arial" w:cs="Arial"/>
                  <w:b/>
                  <w:bCs/>
                  <w:color w:val="0000FF"/>
                  <w:sz w:val="16"/>
                  <w:szCs w:val="16"/>
                </w:rPr>
                <w:t>R1-2403237</w:t>
              </w:r>
            </w:hyperlink>
          </w:p>
        </w:tc>
        <w:tc>
          <w:tcPr>
            <w:tcW w:w="5670" w:type="dxa"/>
            <w:tcBorders>
              <w:top w:val="single" w:sz="4" w:space="0" w:color="A6A6A6"/>
              <w:left w:val="nil"/>
              <w:bottom w:val="single" w:sz="4" w:space="0" w:color="A6A6A6"/>
              <w:right w:val="single" w:sz="4" w:space="0" w:color="A6A6A6"/>
            </w:tcBorders>
            <w:shd w:val="clear" w:color="auto" w:fill="auto"/>
          </w:tcPr>
          <w:p w14:paraId="18F2A73C" w14:textId="77777777" w:rsidR="00DB0ED6" w:rsidRDefault="0083555A">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0065C6C" w14:textId="77777777" w:rsidR="00DB0ED6" w:rsidRDefault="0083555A">
            <w:pPr>
              <w:snapToGrid w:val="0"/>
              <w:rPr>
                <w:sz w:val="18"/>
                <w:szCs w:val="18"/>
              </w:rPr>
            </w:pPr>
            <w:r>
              <w:rPr>
                <w:rFonts w:ascii="Arial" w:hAnsi="Arial" w:cs="Arial"/>
                <w:sz w:val="16"/>
                <w:szCs w:val="16"/>
              </w:rPr>
              <w:t>NTT DOCOMO, INC.</w:t>
            </w:r>
          </w:p>
        </w:tc>
      </w:tr>
      <w:tr w:rsidR="00DB0ED6" w14:paraId="393EBB9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FB9819E" w14:textId="77777777" w:rsidR="00DB0ED6" w:rsidRDefault="0083555A">
            <w:pPr>
              <w:snapToGrid w:val="0"/>
              <w:rPr>
                <w:rFonts w:eastAsia="Times New Roman"/>
                <w:bCs/>
                <w:sz w:val="18"/>
                <w:szCs w:val="18"/>
              </w:rPr>
            </w:pPr>
            <w:r>
              <w:rPr>
                <w:rFonts w:eastAsia="Times New Roman"/>
                <w:bCs/>
                <w:sz w:val="18"/>
                <w:szCs w:val="18"/>
              </w:rPr>
              <w:t>36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AAE5973" w14:textId="77777777" w:rsidR="00DB0ED6" w:rsidRDefault="003B3D1B">
            <w:pPr>
              <w:snapToGrid w:val="0"/>
              <w:rPr>
                <w:sz w:val="18"/>
                <w:szCs w:val="18"/>
              </w:rPr>
            </w:pPr>
            <w:hyperlink r:id="rId44" w:history="1">
              <w:r w:rsidR="0083555A">
                <w:rPr>
                  <w:rStyle w:val="Hyperlink"/>
                  <w:rFonts w:ascii="Arial" w:hAnsi="Arial" w:cs="Arial"/>
                  <w:b/>
                  <w:bCs/>
                  <w:color w:val="0000FF"/>
                  <w:sz w:val="16"/>
                  <w:szCs w:val="16"/>
                </w:rPr>
                <w:t>R1-2403354</w:t>
              </w:r>
            </w:hyperlink>
          </w:p>
        </w:tc>
        <w:tc>
          <w:tcPr>
            <w:tcW w:w="5670" w:type="dxa"/>
            <w:tcBorders>
              <w:top w:val="single" w:sz="4" w:space="0" w:color="A6A6A6"/>
              <w:left w:val="nil"/>
              <w:bottom w:val="single" w:sz="4" w:space="0" w:color="A6A6A6"/>
              <w:right w:val="single" w:sz="4" w:space="0" w:color="A6A6A6"/>
            </w:tcBorders>
            <w:shd w:val="clear" w:color="auto" w:fill="auto"/>
          </w:tcPr>
          <w:p w14:paraId="2DAA5C75" w14:textId="77777777" w:rsidR="00DB0ED6" w:rsidRDefault="0083555A">
            <w:pPr>
              <w:snapToGrid w:val="0"/>
              <w:rPr>
                <w:sz w:val="18"/>
                <w:szCs w:val="18"/>
              </w:rPr>
            </w:pPr>
            <w:r>
              <w:rPr>
                <w:rFonts w:ascii="Arial" w:hAnsi="Arial" w:cs="Arial"/>
                <w:sz w:val="16"/>
                <w:szCs w:val="16"/>
              </w:rPr>
              <w:t>Views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BA9B982" w14:textId="77777777" w:rsidR="00DB0ED6" w:rsidRDefault="0083555A">
            <w:pPr>
              <w:snapToGrid w:val="0"/>
              <w:rPr>
                <w:sz w:val="18"/>
                <w:szCs w:val="18"/>
              </w:rPr>
            </w:pPr>
            <w:r>
              <w:rPr>
                <w:rFonts w:ascii="Arial" w:hAnsi="Arial" w:cs="Arial"/>
                <w:sz w:val="16"/>
                <w:szCs w:val="16"/>
              </w:rPr>
              <w:t>KDDI Corporation</w:t>
            </w:r>
          </w:p>
        </w:tc>
      </w:tr>
    </w:tbl>
    <w:p w14:paraId="36AF8A5D" w14:textId="77777777" w:rsidR="00DB0ED6" w:rsidRDefault="00DB0ED6"/>
    <w:sectPr w:rsidR="00DB0ED6">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50898" w14:textId="77777777" w:rsidR="003B3D1B" w:rsidRDefault="003B3D1B" w:rsidP="005B6C50">
      <w:r>
        <w:separator/>
      </w:r>
    </w:p>
  </w:endnote>
  <w:endnote w:type="continuationSeparator" w:id="0">
    <w:p w14:paraId="0636D305" w14:textId="77777777" w:rsidR="003B3D1B" w:rsidRDefault="003B3D1B" w:rsidP="005B6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371E1" w14:textId="77777777" w:rsidR="003B3D1B" w:rsidRDefault="003B3D1B" w:rsidP="005B6C50">
      <w:r>
        <w:separator/>
      </w:r>
    </w:p>
  </w:footnote>
  <w:footnote w:type="continuationSeparator" w:id="0">
    <w:p w14:paraId="5C10762E" w14:textId="77777777" w:rsidR="003B3D1B" w:rsidRDefault="003B3D1B" w:rsidP="005B6C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4FB3BDF"/>
    <w:multiLevelType w:val="hybridMultilevel"/>
    <w:tmpl w:val="3BA6B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54E50"/>
    <w:multiLevelType w:val="hybridMultilevel"/>
    <w:tmpl w:val="89924F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A883009"/>
    <w:multiLevelType w:val="hybridMultilevel"/>
    <w:tmpl w:val="446A2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A2662C"/>
    <w:multiLevelType w:val="hybridMultilevel"/>
    <w:tmpl w:val="DFEAA98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B21744"/>
    <w:multiLevelType w:val="multilevel"/>
    <w:tmpl w:val="14B217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6EE5739"/>
    <w:multiLevelType w:val="multilevel"/>
    <w:tmpl w:val="16EE5739"/>
    <w:lvl w:ilvl="0">
      <w:start w:val="1"/>
      <w:numFmt w:val="bullet"/>
      <w:lvlText w:val="•"/>
      <w:lvlJc w:val="left"/>
      <w:pPr>
        <w:tabs>
          <w:tab w:val="left" w:pos="720"/>
        </w:tabs>
        <w:ind w:left="720" w:hanging="360"/>
      </w:pPr>
      <w:rPr>
        <w:rFonts w:ascii="Arial" w:hAnsi="Arial" w:hint="default"/>
      </w:rPr>
    </w:lvl>
    <w:lvl w:ilvl="1">
      <w:start w:val="2703"/>
      <w:numFmt w:val="bullet"/>
      <w:lvlText w:val="–"/>
      <w:lvlJc w:val="left"/>
      <w:pPr>
        <w:tabs>
          <w:tab w:val="left" w:pos="1440"/>
        </w:tabs>
        <w:ind w:left="1440" w:hanging="360"/>
      </w:pPr>
      <w:rPr>
        <w:rFonts w:ascii="Arial" w:hAnsi="Arial" w:hint="default"/>
      </w:rPr>
    </w:lvl>
    <w:lvl w:ilvl="2">
      <w:start w:val="270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D75B5A"/>
    <w:multiLevelType w:val="multilevel"/>
    <w:tmpl w:val="993AAD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215015"/>
    <w:multiLevelType w:val="hybridMultilevel"/>
    <w:tmpl w:val="E72AC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E52E86"/>
    <w:multiLevelType w:val="hybridMultilevel"/>
    <w:tmpl w:val="0D5CD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C35477"/>
    <w:multiLevelType w:val="hybridMultilevel"/>
    <w:tmpl w:val="56A21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8665BB"/>
    <w:multiLevelType w:val="hybridMultilevel"/>
    <w:tmpl w:val="092673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B07A9C"/>
    <w:multiLevelType w:val="multilevel"/>
    <w:tmpl w:val="16D67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2616E0B"/>
    <w:multiLevelType w:val="multilevel"/>
    <w:tmpl w:val="C9B828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EA4C20"/>
    <w:multiLevelType w:val="hybridMultilevel"/>
    <w:tmpl w:val="74CE8A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6E51F0D"/>
    <w:multiLevelType w:val="multilevel"/>
    <w:tmpl w:val="36E51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42FE3F86"/>
    <w:multiLevelType w:val="hybridMultilevel"/>
    <w:tmpl w:val="C75EF3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30D050D"/>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144755F"/>
    <w:multiLevelType w:val="hybridMultilevel"/>
    <w:tmpl w:val="3EEC6100"/>
    <w:lvl w:ilvl="0" w:tplc="FFFFFFFF">
      <w:start w:val="2703"/>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3B601F"/>
    <w:multiLevelType w:val="hybridMultilevel"/>
    <w:tmpl w:val="9ACC0CF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6AC5314"/>
    <w:multiLevelType w:val="hybridMultilevel"/>
    <w:tmpl w:val="CB120F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0EB6DFE"/>
    <w:multiLevelType w:val="hybridMultilevel"/>
    <w:tmpl w:val="FEE8988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575FD7"/>
    <w:multiLevelType w:val="multilevel"/>
    <w:tmpl w:val="F8380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98723DC"/>
    <w:multiLevelType w:val="multilevel"/>
    <w:tmpl w:val="698723DC"/>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6AE655FB"/>
    <w:multiLevelType w:val="hybridMultilevel"/>
    <w:tmpl w:val="B2B2E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5D52AE6"/>
    <w:multiLevelType w:val="hybridMultilevel"/>
    <w:tmpl w:val="47806D12"/>
    <w:lvl w:ilvl="0" w:tplc="7DAA642C">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53647A"/>
    <w:multiLevelType w:val="hybridMultilevel"/>
    <w:tmpl w:val="EFD090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86467F0"/>
    <w:multiLevelType w:val="hybridMultilevel"/>
    <w:tmpl w:val="0D060E6E"/>
    <w:lvl w:ilvl="0" w:tplc="0E948CB8">
      <w:start w:val="2703"/>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9934CCE"/>
    <w:multiLevelType w:val="hybridMultilevel"/>
    <w:tmpl w:val="73564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 w:numId="6">
    <w:abstractNumId w:val="34"/>
  </w:num>
  <w:num w:numId="7">
    <w:abstractNumId w:val="22"/>
  </w:num>
  <w:num w:numId="8">
    <w:abstractNumId w:val="10"/>
  </w:num>
  <w:num w:numId="9">
    <w:abstractNumId w:val="32"/>
  </w:num>
  <w:num w:numId="10">
    <w:abstractNumId w:val="39"/>
  </w:num>
  <w:num w:numId="11">
    <w:abstractNumId w:val="11"/>
  </w:num>
  <w:num w:numId="12">
    <w:abstractNumId w:val="25"/>
  </w:num>
  <w:num w:numId="13">
    <w:abstractNumId w:val="31"/>
  </w:num>
  <w:num w:numId="14">
    <w:abstractNumId w:val="21"/>
  </w:num>
  <w:num w:numId="15">
    <w:abstractNumId w:val="20"/>
  </w:num>
  <w:num w:numId="16">
    <w:abstractNumId w:val="37"/>
  </w:num>
  <w:num w:numId="17">
    <w:abstractNumId w:val="15"/>
  </w:num>
  <w:num w:numId="18">
    <w:abstractNumId w:val="36"/>
  </w:num>
  <w:num w:numId="19">
    <w:abstractNumId w:val="8"/>
  </w:num>
  <w:num w:numId="20">
    <w:abstractNumId w:val="6"/>
  </w:num>
  <w:num w:numId="21">
    <w:abstractNumId w:val="19"/>
  </w:num>
  <w:num w:numId="22">
    <w:abstractNumId w:val="5"/>
  </w:num>
  <w:num w:numId="23">
    <w:abstractNumId w:val="25"/>
  </w:num>
  <w:num w:numId="24">
    <w:abstractNumId w:val="7"/>
  </w:num>
  <w:num w:numId="25">
    <w:abstractNumId w:val="33"/>
  </w:num>
  <w:num w:numId="26">
    <w:abstractNumId w:val="27"/>
  </w:num>
  <w:num w:numId="27">
    <w:abstractNumId w:val="40"/>
  </w:num>
  <w:num w:numId="28">
    <w:abstractNumId w:val="38"/>
  </w:num>
  <w:num w:numId="29">
    <w:abstractNumId w:val="26"/>
  </w:num>
  <w:num w:numId="30">
    <w:abstractNumId w:val="16"/>
  </w:num>
  <w:num w:numId="31">
    <w:abstractNumId w:val="28"/>
  </w:num>
  <w:num w:numId="32">
    <w:abstractNumId w:val="23"/>
  </w:num>
  <w:num w:numId="33">
    <w:abstractNumId w:val="29"/>
  </w:num>
  <w:num w:numId="34">
    <w:abstractNumId w:val="9"/>
  </w:num>
  <w:num w:numId="35">
    <w:abstractNumId w:val="35"/>
  </w:num>
  <w:num w:numId="36">
    <w:abstractNumId w:val="12"/>
  </w:num>
  <w:num w:numId="37">
    <w:abstractNumId w:val="17"/>
  </w:num>
  <w:num w:numId="38">
    <w:abstractNumId w:val="18"/>
  </w:num>
  <w:num w:numId="39">
    <w:abstractNumId w:val="30"/>
  </w:num>
  <w:num w:numId="40">
    <w:abstractNumId w:val="14"/>
  </w:num>
  <w:num w:numId="41">
    <w:abstractNumId w:val="24"/>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FC5"/>
    <w:rsid w:val="000005B2"/>
    <w:rsid w:val="00000706"/>
    <w:rsid w:val="00000736"/>
    <w:rsid w:val="00000E20"/>
    <w:rsid w:val="00000F9F"/>
    <w:rsid w:val="000011F0"/>
    <w:rsid w:val="0000151C"/>
    <w:rsid w:val="00001E9A"/>
    <w:rsid w:val="00002AC3"/>
    <w:rsid w:val="00002D5F"/>
    <w:rsid w:val="000031EA"/>
    <w:rsid w:val="0000397A"/>
    <w:rsid w:val="00004866"/>
    <w:rsid w:val="000052BA"/>
    <w:rsid w:val="0000580B"/>
    <w:rsid w:val="00006513"/>
    <w:rsid w:val="000069F8"/>
    <w:rsid w:val="00006C99"/>
    <w:rsid w:val="000076F7"/>
    <w:rsid w:val="00007F91"/>
    <w:rsid w:val="00010654"/>
    <w:rsid w:val="00011D19"/>
    <w:rsid w:val="00012B4E"/>
    <w:rsid w:val="00013F55"/>
    <w:rsid w:val="000142E7"/>
    <w:rsid w:val="00014998"/>
    <w:rsid w:val="00014F34"/>
    <w:rsid w:val="00015488"/>
    <w:rsid w:val="0001591C"/>
    <w:rsid w:val="00015993"/>
    <w:rsid w:val="00016AAA"/>
    <w:rsid w:val="00017763"/>
    <w:rsid w:val="00020CCE"/>
    <w:rsid w:val="00020DA4"/>
    <w:rsid w:val="00021115"/>
    <w:rsid w:val="00022271"/>
    <w:rsid w:val="00023A26"/>
    <w:rsid w:val="00023C80"/>
    <w:rsid w:val="0002557F"/>
    <w:rsid w:val="0002574E"/>
    <w:rsid w:val="0002632F"/>
    <w:rsid w:val="000265E8"/>
    <w:rsid w:val="0003060C"/>
    <w:rsid w:val="00031729"/>
    <w:rsid w:val="00031E29"/>
    <w:rsid w:val="0003223A"/>
    <w:rsid w:val="0003236A"/>
    <w:rsid w:val="0003284D"/>
    <w:rsid w:val="00033B76"/>
    <w:rsid w:val="000343FA"/>
    <w:rsid w:val="0003475B"/>
    <w:rsid w:val="00034E03"/>
    <w:rsid w:val="00034E7E"/>
    <w:rsid w:val="00035792"/>
    <w:rsid w:val="00036282"/>
    <w:rsid w:val="0003654B"/>
    <w:rsid w:val="000368EC"/>
    <w:rsid w:val="00036DAB"/>
    <w:rsid w:val="000372A3"/>
    <w:rsid w:val="00040565"/>
    <w:rsid w:val="00040997"/>
    <w:rsid w:val="00040F57"/>
    <w:rsid w:val="00041130"/>
    <w:rsid w:val="00041AFA"/>
    <w:rsid w:val="00042AB6"/>
    <w:rsid w:val="000449B3"/>
    <w:rsid w:val="000449B9"/>
    <w:rsid w:val="000450C0"/>
    <w:rsid w:val="0004560C"/>
    <w:rsid w:val="00045B31"/>
    <w:rsid w:val="00045E92"/>
    <w:rsid w:val="00046126"/>
    <w:rsid w:val="00046D34"/>
    <w:rsid w:val="00046D56"/>
    <w:rsid w:val="00047354"/>
    <w:rsid w:val="000476F7"/>
    <w:rsid w:val="00050967"/>
    <w:rsid w:val="00051086"/>
    <w:rsid w:val="00051095"/>
    <w:rsid w:val="00051432"/>
    <w:rsid w:val="00051549"/>
    <w:rsid w:val="0005157C"/>
    <w:rsid w:val="0005209F"/>
    <w:rsid w:val="000526C0"/>
    <w:rsid w:val="00052DC1"/>
    <w:rsid w:val="000531D4"/>
    <w:rsid w:val="000540A2"/>
    <w:rsid w:val="000542C1"/>
    <w:rsid w:val="00054EC6"/>
    <w:rsid w:val="0005517F"/>
    <w:rsid w:val="0005552B"/>
    <w:rsid w:val="000557E8"/>
    <w:rsid w:val="000560A5"/>
    <w:rsid w:val="00056783"/>
    <w:rsid w:val="00056A0C"/>
    <w:rsid w:val="00056DEA"/>
    <w:rsid w:val="00056F8D"/>
    <w:rsid w:val="0005703A"/>
    <w:rsid w:val="0005791F"/>
    <w:rsid w:val="00057DFD"/>
    <w:rsid w:val="00060555"/>
    <w:rsid w:val="00060B38"/>
    <w:rsid w:val="000619AA"/>
    <w:rsid w:val="00061E97"/>
    <w:rsid w:val="000628CD"/>
    <w:rsid w:val="00062DA7"/>
    <w:rsid w:val="00063A09"/>
    <w:rsid w:val="00063E9F"/>
    <w:rsid w:val="00064DB9"/>
    <w:rsid w:val="0006514E"/>
    <w:rsid w:val="000660B4"/>
    <w:rsid w:val="00067624"/>
    <w:rsid w:val="000677AE"/>
    <w:rsid w:val="00067B57"/>
    <w:rsid w:val="00067BCD"/>
    <w:rsid w:val="00071846"/>
    <w:rsid w:val="00071B96"/>
    <w:rsid w:val="00071BB9"/>
    <w:rsid w:val="000721BA"/>
    <w:rsid w:val="00072693"/>
    <w:rsid w:val="00073ADB"/>
    <w:rsid w:val="00074511"/>
    <w:rsid w:val="000746F3"/>
    <w:rsid w:val="0007497B"/>
    <w:rsid w:val="00075C7D"/>
    <w:rsid w:val="000762B5"/>
    <w:rsid w:val="000770E8"/>
    <w:rsid w:val="0008001B"/>
    <w:rsid w:val="00080482"/>
    <w:rsid w:val="00081D85"/>
    <w:rsid w:val="000830A9"/>
    <w:rsid w:val="00083AA1"/>
    <w:rsid w:val="0008453C"/>
    <w:rsid w:val="000845F2"/>
    <w:rsid w:val="00084EA4"/>
    <w:rsid w:val="00085F5D"/>
    <w:rsid w:val="000873B9"/>
    <w:rsid w:val="000877CF"/>
    <w:rsid w:val="00087941"/>
    <w:rsid w:val="000879E1"/>
    <w:rsid w:val="00087B2E"/>
    <w:rsid w:val="00087C81"/>
    <w:rsid w:val="00090157"/>
    <w:rsid w:val="000902F9"/>
    <w:rsid w:val="00091292"/>
    <w:rsid w:val="00091318"/>
    <w:rsid w:val="00091A08"/>
    <w:rsid w:val="00091D52"/>
    <w:rsid w:val="00091EBA"/>
    <w:rsid w:val="0009215A"/>
    <w:rsid w:val="0009235E"/>
    <w:rsid w:val="000935FC"/>
    <w:rsid w:val="00093D8E"/>
    <w:rsid w:val="00094046"/>
    <w:rsid w:val="00095724"/>
    <w:rsid w:val="000A0613"/>
    <w:rsid w:val="000A1574"/>
    <w:rsid w:val="000A18EB"/>
    <w:rsid w:val="000A1F6D"/>
    <w:rsid w:val="000A2382"/>
    <w:rsid w:val="000A25E3"/>
    <w:rsid w:val="000A2DB9"/>
    <w:rsid w:val="000A2FB1"/>
    <w:rsid w:val="000A3B7E"/>
    <w:rsid w:val="000A406C"/>
    <w:rsid w:val="000A5A76"/>
    <w:rsid w:val="000A601C"/>
    <w:rsid w:val="000B1018"/>
    <w:rsid w:val="000B18AC"/>
    <w:rsid w:val="000B1EF1"/>
    <w:rsid w:val="000B22FF"/>
    <w:rsid w:val="000B300F"/>
    <w:rsid w:val="000B33FC"/>
    <w:rsid w:val="000B3884"/>
    <w:rsid w:val="000B491B"/>
    <w:rsid w:val="000B5A90"/>
    <w:rsid w:val="000B5C3A"/>
    <w:rsid w:val="000B5FB4"/>
    <w:rsid w:val="000B7A7A"/>
    <w:rsid w:val="000B7F5E"/>
    <w:rsid w:val="000C0029"/>
    <w:rsid w:val="000C018C"/>
    <w:rsid w:val="000C0AC9"/>
    <w:rsid w:val="000C0AE9"/>
    <w:rsid w:val="000C12FB"/>
    <w:rsid w:val="000C13D4"/>
    <w:rsid w:val="000C17C6"/>
    <w:rsid w:val="000C17CF"/>
    <w:rsid w:val="000C25CA"/>
    <w:rsid w:val="000C2EB4"/>
    <w:rsid w:val="000C34E0"/>
    <w:rsid w:val="000C3A18"/>
    <w:rsid w:val="000C3AF6"/>
    <w:rsid w:val="000C3EF2"/>
    <w:rsid w:val="000C4B18"/>
    <w:rsid w:val="000C575B"/>
    <w:rsid w:val="000C6A45"/>
    <w:rsid w:val="000C6A8E"/>
    <w:rsid w:val="000C77D9"/>
    <w:rsid w:val="000C7BEB"/>
    <w:rsid w:val="000D0394"/>
    <w:rsid w:val="000D1C81"/>
    <w:rsid w:val="000D1CA8"/>
    <w:rsid w:val="000D2127"/>
    <w:rsid w:val="000D212C"/>
    <w:rsid w:val="000D247D"/>
    <w:rsid w:val="000D3C80"/>
    <w:rsid w:val="000D3EA6"/>
    <w:rsid w:val="000D41CD"/>
    <w:rsid w:val="000D4564"/>
    <w:rsid w:val="000D4D9D"/>
    <w:rsid w:val="000D5495"/>
    <w:rsid w:val="000D5943"/>
    <w:rsid w:val="000D5BB9"/>
    <w:rsid w:val="000D5FBF"/>
    <w:rsid w:val="000D62D9"/>
    <w:rsid w:val="000D648F"/>
    <w:rsid w:val="000D65AD"/>
    <w:rsid w:val="000D6848"/>
    <w:rsid w:val="000D72C3"/>
    <w:rsid w:val="000D73DE"/>
    <w:rsid w:val="000D7683"/>
    <w:rsid w:val="000D794F"/>
    <w:rsid w:val="000D7DC6"/>
    <w:rsid w:val="000D7EA5"/>
    <w:rsid w:val="000D7F29"/>
    <w:rsid w:val="000E0043"/>
    <w:rsid w:val="000E1B0B"/>
    <w:rsid w:val="000E1BBC"/>
    <w:rsid w:val="000E21CF"/>
    <w:rsid w:val="000E2794"/>
    <w:rsid w:val="000E2953"/>
    <w:rsid w:val="000E2B61"/>
    <w:rsid w:val="000E364D"/>
    <w:rsid w:val="000E373B"/>
    <w:rsid w:val="000E3DBD"/>
    <w:rsid w:val="000E40A6"/>
    <w:rsid w:val="000E46BC"/>
    <w:rsid w:val="000E52C2"/>
    <w:rsid w:val="000E58EB"/>
    <w:rsid w:val="000E5ACC"/>
    <w:rsid w:val="000E5D3A"/>
    <w:rsid w:val="000E6108"/>
    <w:rsid w:val="000E612A"/>
    <w:rsid w:val="000E783B"/>
    <w:rsid w:val="000E7CF7"/>
    <w:rsid w:val="000F08C9"/>
    <w:rsid w:val="000F0FDD"/>
    <w:rsid w:val="000F1703"/>
    <w:rsid w:val="000F2251"/>
    <w:rsid w:val="000F23EF"/>
    <w:rsid w:val="000F3F2A"/>
    <w:rsid w:val="000F3F7D"/>
    <w:rsid w:val="000F629A"/>
    <w:rsid w:val="000F63CF"/>
    <w:rsid w:val="000F776B"/>
    <w:rsid w:val="000F78E1"/>
    <w:rsid w:val="00100859"/>
    <w:rsid w:val="00101E6D"/>
    <w:rsid w:val="00102EFC"/>
    <w:rsid w:val="00103B1B"/>
    <w:rsid w:val="0010453F"/>
    <w:rsid w:val="00104683"/>
    <w:rsid w:val="001051AE"/>
    <w:rsid w:val="00105F30"/>
    <w:rsid w:val="00105FA1"/>
    <w:rsid w:val="001060CC"/>
    <w:rsid w:val="00106521"/>
    <w:rsid w:val="00106BD0"/>
    <w:rsid w:val="00107315"/>
    <w:rsid w:val="00112850"/>
    <w:rsid w:val="001137B5"/>
    <w:rsid w:val="00113ACB"/>
    <w:rsid w:val="001151F4"/>
    <w:rsid w:val="00115B38"/>
    <w:rsid w:val="00115BFB"/>
    <w:rsid w:val="00115C14"/>
    <w:rsid w:val="00115D5E"/>
    <w:rsid w:val="00115EA4"/>
    <w:rsid w:val="0011734E"/>
    <w:rsid w:val="00117846"/>
    <w:rsid w:val="00117AD3"/>
    <w:rsid w:val="00120380"/>
    <w:rsid w:val="001208F2"/>
    <w:rsid w:val="0012295C"/>
    <w:rsid w:val="001230C3"/>
    <w:rsid w:val="001232F1"/>
    <w:rsid w:val="00123597"/>
    <w:rsid w:val="001237D9"/>
    <w:rsid w:val="0012493D"/>
    <w:rsid w:val="00124CE4"/>
    <w:rsid w:val="00125152"/>
    <w:rsid w:val="0012580C"/>
    <w:rsid w:val="0012608B"/>
    <w:rsid w:val="00127F58"/>
    <w:rsid w:val="001300B0"/>
    <w:rsid w:val="00130C51"/>
    <w:rsid w:val="00131A2E"/>
    <w:rsid w:val="00131EB2"/>
    <w:rsid w:val="001328FF"/>
    <w:rsid w:val="001339D0"/>
    <w:rsid w:val="00133A2B"/>
    <w:rsid w:val="00133CAC"/>
    <w:rsid w:val="00133D99"/>
    <w:rsid w:val="00133FAA"/>
    <w:rsid w:val="00135824"/>
    <w:rsid w:val="00135F50"/>
    <w:rsid w:val="0013622B"/>
    <w:rsid w:val="001369CF"/>
    <w:rsid w:val="0013714B"/>
    <w:rsid w:val="00137EEA"/>
    <w:rsid w:val="00140009"/>
    <w:rsid w:val="00140340"/>
    <w:rsid w:val="00140520"/>
    <w:rsid w:val="00140AA7"/>
    <w:rsid w:val="00140E93"/>
    <w:rsid w:val="00141341"/>
    <w:rsid w:val="00141555"/>
    <w:rsid w:val="001419EF"/>
    <w:rsid w:val="00141CAE"/>
    <w:rsid w:val="001426E0"/>
    <w:rsid w:val="00143DEA"/>
    <w:rsid w:val="00143E8A"/>
    <w:rsid w:val="00144191"/>
    <w:rsid w:val="001441EF"/>
    <w:rsid w:val="00144EBF"/>
    <w:rsid w:val="001453E4"/>
    <w:rsid w:val="001455DC"/>
    <w:rsid w:val="00145661"/>
    <w:rsid w:val="00145FAB"/>
    <w:rsid w:val="001465C3"/>
    <w:rsid w:val="00146981"/>
    <w:rsid w:val="00146D76"/>
    <w:rsid w:val="0015138C"/>
    <w:rsid w:val="00151927"/>
    <w:rsid w:val="00151FB4"/>
    <w:rsid w:val="00152863"/>
    <w:rsid w:val="00152BED"/>
    <w:rsid w:val="00152FFC"/>
    <w:rsid w:val="001536E3"/>
    <w:rsid w:val="00154A52"/>
    <w:rsid w:val="00155809"/>
    <w:rsid w:val="00156E81"/>
    <w:rsid w:val="00157332"/>
    <w:rsid w:val="001579F2"/>
    <w:rsid w:val="00157AC1"/>
    <w:rsid w:val="00157C57"/>
    <w:rsid w:val="001616D4"/>
    <w:rsid w:val="00161818"/>
    <w:rsid w:val="0016191E"/>
    <w:rsid w:val="00161B78"/>
    <w:rsid w:val="00162D8B"/>
    <w:rsid w:val="001630B7"/>
    <w:rsid w:val="001633F2"/>
    <w:rsid w:val="001637F4"/>
    <w:rsid w:val="00163FEA"/>
    <w:rsid w:val="00165F84"/>
    <w:rsid w:val="00166639"/>
    <w:rsid w:val="00166888"/>
    <w:rsid w:val="001669B9"/>
    <w:rsid w:val="00166D5C"/>
    <w:rsid w:val="001670EE"/>
    <w:rsid w:val="00167991"/>
    <w:rsid w:val="00170EEF"/>
    <w:rsid w:val="001717E9"/>
    <w:rsid w:val="00171F76"/>
    <w:rsid w:val="001728B6"/>
    <w:rsid w:val="00172BDF"/>
    <w:rsid w:val="00172EBA"/>
    <w:rsid w:val="001730C8"/>
    <w:rsid w:val="00173C2E"/>
    <w:rsid w:val="0017472D"/>
    <w:rsid w:val="00174C4B"/>
    <w:rsid w:val="00174C75"/>
    <w:rsid w:val="0017564D"/>
    <w:rsid w:val="00175BD9"/>
    <w:rsid w:val="001762C7"/>
    <w:rsid w:val="00176966"/>
    <w:rsid w:val="00177719"/>
    <w:rsid w:val="001807C3"/>
    <w:rsid w:val="00181578"/>
    <w:rsid w:val="00181907"/>
    <w:rsid w:val="00181A89"/>
    <w:rsid w:val="001824C7"/>
    <w:rsid w:val="001828D7"/>
    <w:rsid w:val="00182E7D"/>
    <w:rsid w:val="001832D4"/>
    <w:rsid w:val="00183D3B"/>
    <w:rsid w:val="00184819"/>
    <w:rsid w:val="001853E6"/>
    <w:rsid w:val="0018598E"/>
    <w:rsid w:val="00185AF4"/>
    <w:rsid w:val="00186188"/>
    <w:rsid w:val="0018672E"/>
    <w:rsid w:val="00187E07"/>
    <w:rsid w:val="00190095"/>
    <w:rsid w:val="001913C2"/>
    <w:rsid w:val="0019169D"/>
    <w:rsid w:val="001927A5"/>
    <w:rsid w:val="001927C7"/>
    <w:rsid w:val="0019305E"/>
    <w:rsid w:val="00193D08"/>
    <w:rsid w:val="00193DCC"/>
    <w:rsid w:val="00193F6A"/>
    <w:rsid w:val="0019475D"/>
    <w:rsid w:val="00195BD4"/>
    <w:rsid w:val="00195F89"/>
    <w:rsid w:val="00196D51"/>
    <w:rsid w:val="001A0F33"/>
    <w:rsid w:val="001A18EB"/>
    <w:rsid w:val="001A1BF2"/>
    <w:rsid w:val="001A1F4D"/>
    <w:rsid w:val="001A358D"/>
    <w:rsid w:val="001A391D"/>
    <w:rsid w:val="001A40B6"/>
    <w:rsid w:val="001A439D"/>
    <w:rsid w:val="001A46AB"/>
    <w:rsid w:val="001A46F8"/>
    <w:rsid w:val="001A57F8"/>
    <w:rsid w:val="001A5850"/>
    <w:rsid w:val="001A5859"/>
    <w:rsid w:val="001A6D1C"/>
    <w:rsid w:val="001A70F9"/>
    <w:rsid w:val="001A73F9"/>
    <w:rsid w:val="001A7712"/>
    <w:rsid w:val="001A7787"/>
    <w:rsid w:val="001A7E06"/>
    <w:rsid w:val="001A7E0C"/>
    <w:rsid w:val="001B08CB"/>
    <w:rsid w:val="001B1E29"/>
    <w:rsid w:val="001B2DAF"/>
    <w:rsid w:val="001B37A3"/>
    <w:rsid w:val="001B3F8B"/>
    <w:rsid w:val="001B4EEE"/>
    <w:rsid w:val="001B5253"/>
    <w:rsid w:val="001B53D7"/>
    <w:rsid w:val="001B54F0"/>
    <w:rsid w:val="001B5FE9"/>
    <w:rsid w:val="001B650D"/>
    <w:rsid w:val="001B657C"/>
    <w:rsid w:val="001B66F0"/>
    <w:rsid w:val="001B6725"/>
    <w:rsid w:val="001C0641"/>
    <w:rsid w:val="001C0678"/>
    <w:rsid w:val="001C0A19"/>
    <w:rsid w:val="001C0EAB"/>
    <w:rsid w:val="001C0F81"/>
    <w:rsid w:val="001C1753"/>
    <w:rsid w:val="001C2799"/>
    <w:rsid w:val="001C2CB7"/>
    <w:rsid w:val="001C38D0"/>
    <w:rsid w:val="001C53AB"/>
    <w:rsid w:val="001C569A"/>
    <w:rsid w:val="001C678E"/>
    <w:rsid w:val="001C6F81"/>
    <w:rsid w:val="001C70E1"/>
    <w:rsid w:val="001C745A"/>
    <w:rsid w:val="001C7718"/>
    <w:rsid w:val="001C7CAB"/>
    <w:rsid w:val="001C7D97"/>
    <w:rsid w:val="001D0036"/>
    <w:rsid w:val="001D0179"/>
    <w:rsid w:val="001D0222"/>
    <w:rsid w:val="001D0BE7"/>
    <w:rsid w:val="001D1162"/>
    <w:rsid w:val="001D1516"/>
    <w:rsid w:val="001D1683"/>
    <w:rsid w:val="001D20F5"/>
    <w:rsid w:val="001D21FA"/>
    <w:rsid w:val="001D26F4"/>
    <w:rsid w:val="001D2891"/>
    <w:rsid w:val="001D31EC"/>
    <w:rsid w:val="001D3849"/>
    <w:rsid w:val="001D3B46"/>
    <w:rsid w:val="001D49A2"/>
    <w:rsid w:val="001D4A84"/>
    <w:rsid w:val="001D4C92"/>
    <w:rsid w:val="001D4FFD"/>
    <w:rsid w:val="001D5404"/>
    <w:rsid w:val="001D57E0"/>
    <w:rsid w:val="001D5818"/>
    <w:rsid w:val="001D5907"/>
    <w:rsid w:val="001D5BF3"/>
    <w:rsid w:val="001D65A6"/>
    <w:rsid w:val="001D6BEF"/>
    <w:rsid w:val="001D765A"/>
    <w:rsid w:val="001D7A50"/>
    <w:rsid w:val="001D7FF2"/>
    <w:rsid w:val="001E0673"/>
    <w:rsid w:val="001E193B"/>
    <w:rsid w:val="001E1FB4"/>
    <w:rsid w:val="001E2070"/>
    <w:rsid w:val="001E2197"/>
    <w:rsid w:val="001E2B27"/>
    <w:rsid w:val="001E5238"/>
    <w:rsid w:val="001E5351"/>
    <w:rsid w:val="001E5B67"/>
    <w:rsid w:val="001E6555"/>
    <w:rsid w:val="001E6B8F"/>
    <w:rsid w:val="001E7163"/>
    <w:rsid w:val="001F1A0E"/>
    <w:rsid w:val="001F241A"/>
    <w:rsid w:val="001F2AEB"/>
    <w:rsid w:val="001F2FB4"/>
    <w:rsid w:val="001F3A20"/>
    <w:rsid w:val="001F4491"/>
    <w:rsid w:val="001F44C0"/>
    <w:rsid w:val="001F459B"/>
    <w:rsid w:val="001F466F"/>
    <w:rsid w:val="001F469F"/>
    <w:rsid w:val="001F476D"/>
    <w:rsid w:val="001F479E"/>
    <w:rsid w:val="001F5201"/>
    <w:rsid w:val="001F56AE"/>
    <w:rsid w:val="001F574A"/>
    <w:rsid w:val="001F5B05"/>
    <w:rsid w:val="001F60B8"/>
    <w:rsid w:val="001F6E59"/>
    <w:rsid w:val="001F6FBE"/>
    <w:rsid w:val="001F7807"/>
    <w:rsid w:val="001F78ED"/>
    <w:rsid w:val="00200008"/>
    <w:rsid w:val="00200CCB"/>
    <w:rsid w:val="002011FB"/>
    <w:rsid w:val="00201439"/>
    <w:rsid w:val="00202335"/>
    <w:rsid w:val="002027BC"/>
    <w:rsid w:val="002038D8"/>
    <w:rsid w:val="00206E50"/>
    <w:rsid w:val="00207125"/>
    <w:rsid w:val="00207590"/>
    <w:rsid w:val="00207EFE"/>
    <w:rsid w:val="0021042C"/>
    <w:rsid w:val="00210AAF"/>
    <w:rsid w:val="00210D97"/>
    <w:rsid w:val="002113F8"/>
    <w:rsid w:val="002115A4"/>
    <w:rsid w:val="002117E7"/>
    <w:rsid w:val="00211AC2"/>
    <w:rsid w:val="00211F27"/>
    <w:rsid w:val="0021228C"/>
    <w:rsid w:val="00212822"/>
    <w:rsid w:val="00213B61"/>
    <w:rsid w:val="00214540"/>
    <w:rsid w:val="0021497D"/>
    <w:rsid w:val="00214B15"/>
    <w:rsid w:val="0021507D"/>
    <w:rsid w:val="00215E90"/>
    <w:rsid w:val="002161F2"/>
    <w:rsid w:val="002164A2"/>
    <w:rsid w:val="00220585"/>
    <w:rsid w:val="00220B5A"/>
    <w:rsid w:val="00221614"/>
    <w:rsid w:val="00221D92"/>
    <w:rsid w:val="002220A8"/>
    <w:rsid w:val="002236E4"/>
    <w:rsid w:val="00223867"/>
    <w:rsid w:val="00223B2B"/>
    <w:rsid w:val="00223E00"/>
    <w:rsid w:val="00223E84"/>
    <w:rsid w:val="0022402A"/>
    <w:rsid w:val="002242F0"/>
    <w:rsid w:val="002244C5"/>
    <w:rsid w:val="00224701"/>
    <w:rsid w:val="00224814"/>
    <w:rsid w:val="00224FF0"/>
    <w:rsid w:val="0022615E"/>
    <w:rsid w:val="0022655F"/>
    <w:rsid w:val="00226A41"/>
    <w:rsid w:val="00226AA5"/>
    <w:rsid w:val="00226F47"/>
    <w:rsid w:val="0022782C"/>
    <w:rsid w:val="00227CD5"/>
    <w:rsid w:val="00227E98"/>
    <w:rsid w:val="0023018E"/>
    <w:rsid w:val="0023046D"/>
    <w:rsid w:val="00230A12"/>
    <w:rsid w:val="00231021"/>
    <w:rsid w:val="0023110A"/>
    <w:rsid w:val="0023118B"/>
    <w:rsid w:val="00231411"/>
    <w:rsid w:val="00233592"/>
    <w:rsid w:val="002335E0"/>
    <w:rsid w:val="00234564"/>
    <w:rsid w:val="00234A14"/>
    <w:rsid w:val="0023502A"/>
    <w:rsid w:val="00235CF4"/>
    <w:rsid w:val="00235FF0"/>
    <w:rsid w:val="002367FC"/>
    <w:rsid w:val="00236D06"/>
    <w:rsid w:val="00237223"/>
    <w:rsid w:val="0023780D"/>
    <w:rsid w:val="002406BF"/>
    <w:rsid w:val="00241766"/>
    <w:rsid w:val="002419F0"/>
    <w:rsid w:val="00241D49"/>
    <w:rsid w:val="002421F9"/>
    <w:rsid w:val="00242738"/>
    <w:rsid w:val="00242AFE"/>
    <w:rsid w:val="00243015"/>
    <w:rsid w:val="002441FD"/>
    <w:rsid w:val="002450AC"/>
    <w:rsid w:val="00245791"/>
    <w:rsid w:val="00245BA9"/>
    <w:rsid w:val="00245C0C"/>
    <w:rsid w:val="00246B71"/>
    <w:rsid w:val="002473B4"/>
    <w:rsid w:val="0025040E"/>
    <w:rsid w:val="00251738"/>
    <w:rsid w:val="00251E17"/>
    <w:rsid w:val="002526BF"/>
    <w:rsid w:val="00252AAC"/>
    <w:rsid w:val="00252E74"/>
    <w:rsid w:val="00253466"/>
    <w:rsid w:val="00253484"/>
    <w:rsid w:val="00253856"/>
    <w:rsid w:val="00253DFA"/>
    <w:rsid w:val="00253FF7"/>
    <w:rsid w:val="0025409B"/>
    <w:rsid w:val="00255FC9"/>
    <w:rsid w:val="002563E5"/>
    <w:rsid w:val="00256DAD"/>
    <w:rsid w:val="00257557"/>
    <w:rsid w:val="00257CC3"/>
    <w:rsid w:val="00260272"/>
    <w:rsid w:val="00260FA1"/>
    <w:rsid w:val="00261220"/>
    <w:rsid w:val="0026176A"/>
    <w:rsid w:val="00261D1A"/>
    <w:rsid w:val="002620FF"/>
    <w:rsid w:val="0026223F"/>
    <w:rsid w:val="0026302F"/>
    <w:rsid w:val="00263D6A"/>
    <w:rsid w:val="00264351"/>
    <w:rsid w:val="00264361"/>
    <w:rsid w:val="0026460D"/>
    <w:rsid w:val="0026514C"/>
    <w:rsid w:val="00266129"/>
    <w:rsid w:val="00266150"/>
    <w:rsid w:val="002663DB"/>
    <w:rsid w:val="00266A54"/>
    <w:rsid w:val="0026752B"/>
    <w:rsid w:val="00267B6D"/>
    <w:rsid w:val="00267EAC"/>
    <w:rsid w:val="00267FCE"/>
    <w:rsid w:val="002717D6"/>
    <w:rsid w:val="00271A0C"/>
    <w:rsid w:val="00271D6D"/>
    <w:rsid w:val="00272B22"/>
    <w:rsid w:val="00272E79"/>
    <w:rsid w:val="00273157"/>
    <w:rsid w:val="00274042"/>
    <w:rsid w:val="002747AF"/>
    <w:rsid w:val="00274A36"/>
    <w:rsid w:val="00275513"/>
    <w:rsid w:val="002764CB"/>
    <w:rsid w:val="00276FC9"/>
    <w:rsid w:val="002770FC"/>
    <w:rsid w:val="002771EC"/>
    <w:rsid w:val="0027767A"/>
    <w:rsid w:val="002802BF"/>
    <w:rsid w:val="002802DB"/>
    <w:rsid w:val="00280505"/>
    <w:rsid w:val="0028076F"/>
    <w:rsid w:val="002808FC"/>
    <w:rsid w:val="00280A25"/>
    <w:rsid w:val="00280B24"/>
    <w:rsid w:val="0028269D"/>
    <w:rsid w:val="00282AB3"/>
    <w:rsid w:val="00282BD2"/>
    <w:rsid w:val="00282D47"/>
    <w:rsid w:val="00282D6D"/>
    <w:rsid w:val="00283628"/>
    <w:rsid w:val="00283702"/>
    <w:rsid w:val="00283C8C"/>
    <w:rsid w:val="0028480D"/>
    <w:rsid w:val="00284C2B"/>
    <w:rsid w:val="00284DD0"/>
    <w:rsid w:val="00284F0D"/>
    <w:rsid w:val="0028622B"/>
    <w:rsid w:val="0028647E"/>
    <w:rsid w:val="00286C6A"/>
    <w:rsid w:val="002873B0"/>
    <w:rsid w:val="002873E9"/>
    <w:rsid w:val="00287ABE"/>
    <w:rsid w:val="0029009E"/>
    <w:rsid w:val="002915B4"/>
    <w:rsid w:val="00291B8B"/>
    <w:rsid w:val="00292C69"/>
    <w:rsid w:val="002948C1"/>
    <w:rsid w:val="00294DFF"/>
    <w:rsid w:val="00297399"/>
    <w:rsid w:val="0029781E"/>
    <w:rsid w:val="00297886"/>
    <w:rsid w:val="00297989"/>
    <w:rsid w:val="00297B28"/>
    <w:rsid w:val="00297DF3"/>
    <w:rsid w:val="002A01D2"/>
    <w:rsid w:val="002A0B09"/>
    <w:rsid w:val="002A1119"/>
    <w:rsid w:val="002A1701"/>
    <w:rsid w:val="002A175D"/>
    <w:rsid w:val="002A1990"/>
    <w:rsid w:val="002A23D5"/>
    <w:rsid w:val="002A2BFE"/>
    <w:rsid w:val="002A3FBF"/>
    <w:rsid w:val="002A4128"/>
    <w:rsid w:val="002A4254"/>
    <w:rsid w:val="002A431D"/>
    <w:rsid w:val="002A44B9"/>
    <w:rsid w:val="002A51EB"/>
    <w:rsid w:val="002A71A4"/>
    <w:rsid w:val="002A7419"/>
    <w:rsid w:val="002B0825"/>
    <w:rsid w:val="002B16AE"/>
    <w:rsid w:val="002B2816"/>
    <w:rsid w:val="002B3B6A"/>
    <w:rsid w:val="002B5ABC"/>
    <w:rsid w:val="002B5AED"/>
    <w:rsid w:val="002B5D0D"/>
    <w:rsid w:val="002B7248"/>
    <w:rsid w:val="002B7AA7"/>
    <w:rsid w:val="002B7F70"/>
    <w:rsid w:val="002C0829"/>
    <w:rsid w:val="002C0E8A"/>
    <w:rsid w:val="002C116F"/>
    <w:rsid w:val="002C1662"/>
    <w:rsid w:val="002C1EEC"/>
    <w:rsid w:val="002C2345"/>
    <w:rsid w:val="002C255E"/>
    <w:rsid w:val="002C2C4A"/>
    <w:rsid w:val="002C310A"/>
    <w:rsid w:val="002C36BC"/>
    <w:rsid w:val="002C3794"/>
    <w:rsid w:val="002C3B09"/>
    <w:rsid w:val="002C41FD"/>
    <w:rsid w:val="002C47A4"/>
    <w:rsid w:val="002C4C43"/>
    <w:rsid w:val="002C4DAC"/>
    <w:rsid w:val="002C53CF"/>
    <w:rsid w:val="002C59D7"/>
    <w:rsid w:val="002C5F6F"/>
    <w:rsid w:val="002C77AA"/>
    <w:rsid w:val="002C7C3C"/>
    <w:rsid w:val="002C7F6F"/>
    <w:rsid w:val="002D0769"/>
    <w:rsid w:val="002D0909"/>
    <w:rsid w:val="002D0AD5"/>
    <w:rsid w:val="002D0FBB"/>
    <w:rsid w:val="002D14A0"/>
    <w:rsid w:val="002D2381"/>
    <w:rsid w:val="002D2BB2"/>
    <w:rsid w:val="002D2C3D"/>
    <w:rsid w:val="002D2F74"/>
    <w:rsid w:val="002D38F8"/>
    <w:rsid w:val="002D41DE"/>
    <w:rsid w:val="002D440A"/>
    <w:rsid w:val="002D46ED"/>
    <w:rsid w:val="002D5186"/>
    <w:rsid w:val="002D52B9"/>
    <w:rsid w:val="002D54BE"/>
    <w:rsid w:val="002D5599"/>
    <w:rsid w:val="002D5772"/>
    <w:rsid w:val="002D5777"/>
    <w:rsid w:val="002D5910"/>
    <w:rsid w:val="002D635C"/>
    <w:rsid w:val="002D665F"/>
    <w:rsid w:val="002D6D17"/>
    <w:rsid w:val="002D78F6"/>
    <w:rsid w:val="002D7B8A"/>
    <w:rsid w:val="002D7E27"/>
    <w:rsid w:val="002E030B"/>
    <w:rsid w:val="002E04EB"/>
    <w:rsid w:val="002E0FEC"/>
    <w:rsid w:val="002E214B"/>
    <w:rsid w:val="002E3212"/>
    <w:rsid w:val="002E34DB"/>
    <w:rsid w:val="002E3F89"/>
    <w:rsid w:val="002E4383"/>
    <w:rsid w:val="002E4574"/>
    <w:rsid w:val="002E49FD"/>
    <w:rsid w:val="002E4B30"/>
    <w:rsid w:val="002E7422"/>
    <w:rsid w:val="002E790F"/>
    <w:rsid w:val="002F014B"/>
    <w:rsid w:val="002F0154"/>
    <w:rsid w:val="002F0771"/>
    <w:rsid w:val="002F0D9A"/>
    <w:rsid w:val="002F10A0"/>
    <w:rsid w:val="002F1162"/>
    <w:rsid w:val="002F1936"/>
    <w:rsid w:val="002F1D39"/>
    <w:rsid w:val="002F212A"/>
    <w:rsid w:val="002F2DE8"/>
    <w:rsid w:val="002F371D"/>
    <w:rsid w:val="002F4B0D"/>
    <w:rsid w:val="002F5F9F"/>
    <w:rsid w:val="002F6C34"/>
    <w:rsid w:val="002F715F"/>
    <w:rsid w:val="002F719C"/>
    <w:rsid w:val="002F72AF"/>
    <w:rsid w:val="002F75B1"/>
    <w:rsid w:val="002F7893"/>
    <w:rsid w:val="002F7D3A"/>
    <w:rsid w:val="002F7E5F"/>
    <w:rsid w:val="0030053B"/>
    <w:rsid w:val="00300ADE"/>
    <w:rsid w:val="00300B7A"/>
    <w:rsid w:val="00301311"/>
    <w:rsid w:val="00301D2B"/>
    <w:rsid w:val="003024DD"/>
    <w:rsid w:val="00302FEF"/>
    <w:rsid w:val="003038ED"/>
    <w:rsid w:val="003043C2"/>
    <w:rsid w:val="00304AE9"/>
    <w:rsid w:val="00304C1D"/>
    <w:rsid w:val="00306063"/>
    <w:rsid w:val="00306797"/>
    <w:rsid w:val="003067E5"/>
    <w:rsid w:val="00306A72"/>
    <w:rsid w:val="00306C15"/>
    <w:rsid w:val="00310269"/>
    <w:rsid w:val="003102E8"/>
    <w:rsid w:val="00310E83"/>
    <w:rsid w:val="00311112"/>
    <w:rsid w:val="00312706"/>
    <w:rsid w:val="003129EE"/>
    <w:rsid w:val="003135DF"/>
    <w:rsid w:val="00313C74"/>
    <w:rsid w:val="00313CEF"/>
    <w:rsid w:val="0031491E"/>
    <w:rsid w:val="00314C35"/>
    <w:rsid w:val="00314CAC"/>
    <w:rsid w:val="00315CE0"/>
    <w:rsid w:val="00315E6A"/>
    <w:rsid w:val="00316771"/>
    <w:rsid w:val="003172F0"/>
    <w:rsid w:val="003177DB"/>
    <w:rsid w:val="00317B2D"/>
    <w:rsid w:val="00317BC9"/>
    <w:rsid w:val="003204A1"/>
    <w:rsid w:val="0032055F"/>
    <w:rsid w:val="00321DFD"/>
    <w:rsid w:val="003222E2"/>
    <w:rsid w:val="00322B58"/>
    <w:rsid w:val="00322DD8"/>
    <w:rsid w:val="00322DF7"/>
    <w:rsid w:val="00322EBC"/>
    <w:rsid w:val="00323BE6"/>
    <w:rsid w:val="0032431D"/>
    <w:rsid w:val="00324A38"/>
    <w:rsid w:val="00324D15"/>
    <w:rsid w:val="00324F7B"/>
    <w:rsid w:val="00325140"/>
    <w:rsid w:val="003259FA"/>
    <w:rsid w:val="003275B9"/>
    <w:rsid w:val="0032767E"/>
    <w:rsid w:val="00327A4C"/>
    <w:rsid w:val="00330975"/>
    <w:rsid w:val="0033098B"/>
    <w:rsid w:val="003309A2"/>
    <w:rsid w:val="00332784"/>
    <w:rsid w:val="0033284C"/>
    <w:rsid w:val="003328F1"/>
    <w:rsid w:val="00333B69"/>
    <w:rsid w:val="00334125"/>
    <w:rsid w:val="00335125"/>
    <w:rsid w:val="00336A22"/>
    <w:rsid w:val="00336EBD"/>
    <w:rsid w:val="00337067"/>
    <w:rsid w:val="00337683"/>
    <w:rsid w:val="00337837"/>
    <w:rsid w:val="00340125"/>
    <w:rsid w:val="00340819"/>
    <w:rsid w:val="00340E1C"/>
    <w:rsid w:val="003416D2"/>
    <w:rsid w:val="00343013"/>
    <w:rsid w:val="00343F07"/>
    <w:rsid w:val="00344810"/>
    <w:rsid w:val="00344ADC"/>
    <w:rsid w:val="00344C31"/>
    <w:rsid w:val="003450A2"/>
    <w:rsid w:val="003457CB"/>
    <w:rsid w:val="00345E97"/>
    <w:rsid w:val="003478A4"/>
    <w:rsid w:val="00347E8D"/>
    <w:rsid w:val="00347F50"/>
    <w:rsid w:val="003501B5"/>
    <w:rsid w:val="003503E6"/>
    <w:rsid w:val="00350DD6"/>
    <w:rsid w:val="00350EFC"/>
    <w:rsid w:val="0035130B"/>
    <w:rsid w:val="00351419"/>
    <w:rsid w:val="00352356"/>
    <w:rsid w:val="00352D58"/>
    <w:rsid w:val="003536D4"/>
    <w:rsid w:val="003554AD"/>
    <w:rsid w:val="00356E16"/>
    <w:rsid w:val="0035775D"/>
    <w:rsid w:val="00357BFE"/>
    <w:rsid w:val="00357E65"/>
    <w:rsid w:val="0036017F"/>
    <w:rsid w:val="00360897"/>
    <w:rsid w:val="00360CB1"/>
    <w:rsid w:val="00360D96"/>
    <w:rsid w:val="00362469"/>
    <w:rsid w:val="00362C1F"/>
    <w:rsid w:val="00363361"/>
    <w:rsid w:val="00363B65"/>
    <w:rsid w:val="003644AA"/>
    <w:rsid w:val="0036482C"/>
    <w:rsid w:val="003654D2"/>
    <w:rsid w:val="00365716"/>
    <w:rsid w:val="0036679D"/>
    <w:rsid w:val="00366A5C"/>
    <w:rsid w:val="00366E32"/>
    <w:rsid w:val="00367934"/>
    <w:rsid w:val="00367C9E"/>
    <w:rsid w:val="00371721"/>
    <w:rsid w:val="0037350F"/>
    <w:rsid w:val="0037359D"/>
    <w:rsid w:val="00373A7B"/>
    <w:rsid w:val="0037417B"/>
    <w:rsid w:val="00374325"/>
    <w:rsid w:val="003745A3"/>
    <w:rsid w:val="003745D1"/>
    <w:rsid w:val="003747D4"/>
    <w:rsid w:val="00374ED9"/>
    <w:rsid w:val="00375513"/>
    <w:rsid w:val="003764E5"/>
    <w:rsid w:val="003765F4"/>
    <w:rsid w:val="00376660"/>
    <w:rsid w:val="00377101"/>
    <w:rsid w:val="003771E5"/>
    <w:rsid w:val="00377C6C"/>
    <w:rsid w:val="00377D3B"/>
    <w:rsid w:val="00377EE3"/>
    <w:rsid w:val="0038048F"/>
    <w:rsid w:val="00380B0B"/>
    <w:rsid w:val="003811B5"/>
    <w:rsid w:val="0038133D"/>
    <w:rsid w:val="00381783"/>
    <w:rsid w:val="0038213E"/>
    <w:rsid w:val="0038215A"/>
    <w:rsid w:val="00382238"/>
    <w:rsid w:val="003822E8"/>
    <w:rsid w:val="0038231E"/>
    <w:rsid w:val="00382A3E"/>
    <w:rsid w:val="00382A61"/>
    <w:rsid w:val="00382C11"/>
    <w:rsid w:val="003833F7"/>
    <w:rsid w:val="003840FE"/>
    <w:rsid w:val="00384868"/>
    <w:rsid w:val="00384AF6"/>
    <w:rsid w:val="0038658B"/>
    <w:rsid w:val="00386D2D"/>
    <w:rsid w:val="003878A1"/>
    <w:rsid w:val="00390634"/>
    <w:rsid w:val="00390FB3"/>
    <w:rsid w:val="0039137B"/>
    <w:rsid w:val="0039186E"/>
    <w:rsid w:val="00391B52"/>
    <w:rsid w:val="0039234C"/>
    <w:rsid w:val="0039282D"/>
    <w:rsid w:val="00392F47"/>
    <w:rsid w:val="00393D55"/>
    <w:rsid w:val="00394744"/>
    <w:rsid w:val="00394C8F"/>
    <w:rsid w:val="00394E32"/>
    <w:rsid w:val="00394E8E"/>
    <w:rsid w:val="00395C90"/>
    <w:rsid w:val="00396F18"/>
    <w:rsid w:val="00396F9F"/>
    <w:rsid w:val="00397E05"/>
    <w:rsid w:val="00397F1F"/>
    <w:rsid w:val="00397FF1"/>
    <w:rsid w:val="003A05BB"/>
    <w:rsid w:val="003A0DB9"/>
    <w:rsid w:val="003A151B"/>
    <w:rsid w:val="003A17BD"/>
    <w:rsid w:val="003A1E0B"/>
    <w:rsid w:val="003A27E4"/>
    <w:rsid w:val="003A3315"/>
    <w:rsid w:val="003A3668"/>
    <w:rsid w:val="003A4086"/>
    <w:rsid w:val="003A41E2"/>
    <w:rsid w:val="003A4259"/>
    <w:rsid w:val="003A4FDD"/>
    <w:rsid w:val="003A504F"/>
    <w:rsid w:val="003A510E"/>
    <w:rsid w:val="003A56CB"/>
    <w:rsid w:val="003A5AE6"/>
    <w:rsid w:val="003A5FE2"/>
    <w:rsid w:val="003A7FA5"/>
    <w:rsid w:val="003B0422"/>
    <w:rsid w:val="003B1C3A"/>
    <w:rsid w:val="003B1D75"/>
    <w:rsid w:val="003B22DE"/>
    <w:rsid w:val="003B2F36"/>
    <w:rsid w:val="003B2FC7"/>
    <w:rsid w:val="003B300B"/>
    <w:rsid w:val="003B3130"/>
    <w:rsid w:val="003B3D1B"/>
    <w:rsid w:val="003B459D"/>
    <w:rsid w:val="003B476D"/>
    <w:rsid w:val="003B4CB5"/>
    <w:rsid w:val="003B4F62"/>
    <w:rsid w:val="003B588F"/>
    <w:rsid w:val="003B5E41"/>
    <w:rsid w:val="003B5F41"/>
    <w:rsid w:val="003B6639"/>
    <w:rsid w:val="003B6ED8"/>
    <w:rsid w:val="003B782E"/>
    <w:rsid w:val="003B7EEA"/>
    <w:rsid w:val="003C0030"/>
    <w:rsid w:val="003C13EC"/>
    <w:rsid w:val="003C1660"/>
    <w:rsid w:val="003C21AE"/>
    <w:rsid w:val="003C23F9"/>
    <w:rsid w:val="003C3737"/>
    <w:rsid w:val="003C3834"/>
    <w:rsid w:val="003C3E71"/>
    <w:rsid w:val="003C51D3"/>
    <w:rsid w:val="003C5761"/>
    <w:rsid w:val="003C613E"/>
    <w:rsid w:val="003C69AB"/>
    <w:rsid w:val="003C7682"/>
    <w:rsid w:val="003C7CF6"/>
    <w:rsid w:val="003D0D93"/>
    <w:rsid w:val="003D0EE9"/>
    <w:rsid w:val="003D1BFF"/>
    <w:rsid w:val="003D1EDC"/>
    <w:rsid w:val="003D23B2"/>
    <w:rsid w:val="003D28D3"/>
    <w:rsid w:val="003D3034"/>
    <w:rsid w:val="003D3D31"/>
    <w:rsid w:val="003D475C"/>
    <w:rsid w:val="003D50F3"/>
    <w:rsid w:val="003D612E"/>
    <w:rsid w:val="003D6196"/>
    <w:rsid w:val="003D6452"/>
    <w:rsid w:val="003D6D3F"/>
    <w:rsid w:val="003D6EFC"/>
    <w:rsid w:val="003E074B"/>
    <w:rsid w:val="003E2108"/>
    <w:rsid w:val="003E2BC2"/>
    <w:rsid w:val="003E3138"/>
    <w:rsid w:val="003E3D79"/>
    <w:rsid w:val="003E40B2"/>
    <w:rsid w:val="003E486C"/>
    <w:rsid w:val="003E5753"/>
    <w:rsid w:val="003E64A5"/>
    <w:rsid w:val="003E6A5B"/>
    <w:rsid w:val="003E7185"/>
    <w:rsid w:val="003E724E"/>
    <w:rsid w:val="003E78F6"/>
    <w:rsid w:val="003F0864"/>
    <w:rsid w:val="003F1A28"/>
    <w:rsid w:val="003F1A48"/>
    <w:rsid w:val="003F26F7"/>
    <w:rsid w:val="003F38E0"/>
    <w:rsid w:val="003F3D9C"/>
    <w:rsid w:val="003F4038"/>
    <w:rsid w:val="003F4E73"/>
    <w:rsid w:val="003F5046"/>
    <w:rsid w:val="003F511D"/>
    <w:rsid w:val="003F5C40"/>
    <w:rsid w:val="003F66F4"/>
    <w:rsid w:val="003F73A3"/>
    <w:rsid w:val="003F782C"/>
    <w:rsid w:val="004015D3"/>
    <w:rsid w:val="00401712"/>
    <w:rsid w:val="00402ADB"/>
    <w:rsid w:val="00402B97"/>
    <w:rsid w:val="00402F34"/>
    <w:rsid w:val="00403425"/>
    <w:rsid w:val="00403771"/>
    <w:rsid w:val="004047C4"/>
    <w:rsid w:val="00405114"/>
    <w:rsid w:val="00405D3D"/>
    <w:rsid w:val="004069DE"/>
    <w:rsid w:val="0041055A"/>
    <w:rsid w:val="00410F79"/>
    <w:rsid w:val="004118E6"/>
    <w:rsid w:val="00412ED3"/>
    <w:rsid w:val="00413258"/>
    <w:rsid w:val="00413941"/>
    <w:rsid w:val="00414175"/>
    <w:rsid w:val="004146CB"/>
    <w:rsid w:val="00414970"/>
    <w:rsid w:val="00414D4E"/>
    <w:rsid w:val="00414FF7"/>
    <w:rsid w:val="004156DF"/>
    <w:rsid w:val="00415B71"/>
    <w:rsid w:val="004162C8"/>
    <w:rsid w:val="004164AD"/>
    <w:rsid w:val="00416D42"/>
    <w:rsid w:val="00416E3E"/>
    <w:rsid w:val="00416FB8"/>
    <w:rsid w:val="0042043E"/>
    <w:rsid w:val="00420D8E"/>
    <w:rsid w:val="004216BD"/>
    <w:rsid w:val="00421914"/>
    <w:rsid w:val="00421980"/>
    <w:rsid w:val="00422061"/>
    <w:rsid w:val="004222DA"/>
    <w:rsid w:val="0042267B"/>
    <w:rsid w:val="004229BF"/>
    <w:rsid w:val="00422DD7"/>
    <w:rsid w:val="00422E43"/>
    <w:rsid w:val="004235F3"/>
    <w:rsid w:val="004243AE"/>
    <w:rsid w:val="0042521A"/>
    <w:rsid w:val="0042544A"/>
    <w:rsid w:val="00426142"/>
    <w:rsid w:val="004264BF"/>
    <w:rsid w:val="004267D9"/>
    <w:rsid w:val="00426EB4"/>
    <w:rsid w:val="0042708C"/>
    <w:rsid w:val="004274FF"/>
    <w:rsid w:val="004279F9"/>
    <w:rsid w:val="00427B1E"/>
    <w:rsid w:val="00430352"/>
    <w:rsid w:val="00431B92"/>
    <w:rsid w:val="00431CE6"/>
    <w:rsid w:val="00433FAA"/>
    <w:rsid w:val="00434343"/>
    <w:rsid w:val="004346BE"/>
    <w:rsid w:val="00434E36"/>
    <w:rsid w:val="00435495"/>
    <w:rsid w:val="00435747"/>
    <w:rsid w:val="00435DD2"/>
    <w:rsid w:val="00435FD4"/>
    <w:rsid w:val="00436198"/>
    <w:rsid w:val="00436ACF"/>
    <w:rsid w:val="00436D55"/>
    <w:rsid w:val="00437633"/>
    <w:rsid w:val="0043784D"/>
    <w:rsid w:val="00437D02"/>
    <w:rsid w:val="00437EF5"/>
    <w:rsid w:val="00440135"/>
    <w:rsid w:val="00440E7E"/>
    <w:rsid w:val="00441DC3"/>
    <w:rsid w:val="0044257D"/>
    <w:rsid w:val="00445BF1"/>
    <w:rsid w:val="004461AA"/>
    <w:rsid w:val="00446403"/>
    <w:rsid w:val="004465E8"/>
    <w:rsid w:val="00447300"/>
    <w:rsid w:val="004477D5"/>
    <w:rsid w:val="00447F28"/>
    <w:rsid w:val="00450553"/>
    <w:rsid w:val="00451128"/>
    <w:rsid w:val="00451B31"/>
    <w:rsid w:val="00451D87"/>
    <w:rsid w:val="0045213D"/>
    <w:rsid w:val="00452EEB"/>
    <w:rsid w:val="00453734"/>
    <w:rsid w:val="004538DD"/>
    <w:rsid w:val="00453DF6"/>
    <w:rsid w:val="0045490E"/>
    <w:rsid w:val="00455AFB"/>
    <w:rsid w:val="0045608B"/>
    <w:rsid w:val="004562A0"/>
    <w:rsid w:val="004569D1"/>
    <w:rsid w:val="00456A77"/>
    <w:rsid w:val="00456BF9"/>
    <w:rsid w:val="00456FFD"/>
    <w:rsid w:val="004575D5"/>
    <w:rsid w:val="00457882"/>
    <w:rsid w:val="00457CBF"/>
    <w:rsid w:val="00457F43"/>
    <w:rsid w:val="00460CCB"/>
    <w:rsid w:val="00461449"/>
    <w:rsid w:val="00461495"/>
    <w:rsid w:val="004617C7"/>
    <w:rsid w:val="00463769"/>
    <w:rsid w:val="00464A63"/>
    <w:rsid w:val="004652AE"/>
    <w:rsid w:val="00465305"/>
    <w:rsid w:val="00465895"/>
    <w:rsid w:val="00465A89"/>
    <w:rsid w:val="00465FDA"/>
    <w:rsid w:val="004662E0"/>
    <w:rsid w:val="0046693A"/>
    <w:rsid w:val="00466A38"/>
    <w:rsid w:val="00467151"/>
    <w:rsid w:val="00470038"/>
    <w:rsid w:val="004701FC"/>
    <w:rsid w:val="00470770"/>
    <w:rsid w:val="00470E10"/>
    <w:rsid w:val="00471131"/>
    <w:rsid w:val="0047244B"/>
    <w:rsid w:val="00472715"/>
    <w:rsid w:val="004736E2"/>
    <w:rsid w:val="004740F4"/>
    <w:rsid w:val="004741D4"/>
    <w:rsid w:val="004742EF"/>
    <w:rsid w:val="004745D9"/>
    <w:rsid w:val="0047511E"/>
    <w:rsid w:val="00475A6F"/>
    <w:rsid w:val="004766D7"/>
    <w:rsid w:val="004767EE"/>
    <w:rsid w:val="00476861"/>
    <w:rsid w:val="00476C05"/>
    <w:rsid w:val="00476FA6"/>
    <w:rsid w:val="00477899"/>
    <w:rsid w:val="004779DE"/>
    <w:rsid w:val="00480167"/>
    <w:rsid w:val="00480582"/>
    <w:rsid w:val="004815FD"/>
    <w:rsid w:val="00481CB1"/>
    <w:rsid w:val="00481E8B"/>
    <w:rsid w:val="004825EE"/>
    <w:rsid w:val="00482696"/>
    <w:rsid w:val="00482748"/>
    <w:rsid w:val="00482BC1"/>
    <w:rsid w:val="0048311F"/>
    <w:rsid w:val="0048331C"/>
    <w:rsid w:val="00483737"/>
    <w:rsid w:val="00483FEB"/>
    <w:rsid w:val="00485668"/>
    <w:rsid w:val="0048579F"/>
    <w:rsid w:val="00485CB6"/>
    <w:rsid w:val="00486025"/>
    <w:rsid w:val="004861BB"/>
    <w:rsid w:val="00486456"/>
    <w:rsid w:val="00486864"/>
    <w:rsid w:val="00486C5E"/>
    <w:rsid w:val="004872CB"/>
    <w:rsid w:val="00490070"/>
    <w:rsid w:val="0049038A"/>
    <w:rsid w:val="00490617"/>
    <w:rsid w:val="0049072A"/>
    <w:rsid w:val="00491B70"/>
    <w:rsid w:val="00491EBD"/>
    <w:rsid w:val="00492C8D"/>
    <w:rsid w:val="0049321C"/>
    <w:rsid w:val="0049387F"/>
    <w:rsid w:val="00493ED3"/>
    <w:rsid w:val="00494728"/>
    <w:rsid w:val="004954B7"/>
    <w:rsid w:val="00495ABC"/>
    <w:rsid w:val="00495EF8"/>
    <w:rsid w:val="00496D6C"/>
    <w:rsid w:val="00497409"/>
    <w:rsid w:val="00497564"/>
    <w:rsid w:val="004975EA"/>
    <w:rsid w:val="00497E0F"/>
    <w:rsid w:val="004A012A"/>
    <w:rsid w:val="004A094D"/>
    <w:rsid w:val="004A0DC0"/>
    <w:rsid w:val="004A178A"/>
    <w:rsid w:val="004A187E"/>
    <w:rsid w:val="004A2C4D"/>
    <w:rsid w:val="004A3709"/>
    <w:rsid w:val="004A3A4C"/>
    <w:rsid w:val="004A3BA8"/>
    <w:rsid w:val="004A3E40"/>
    <w:rsid w:val="004A4103"/>
    <w:rsid w:val="004A4AC4"/>
    <w:rsid w:val="004A51D3"/>
    <w:rsid w:val="004A5833"/>
    <w:rsid w:val="004A5905"/>
    <w:rsid w:val="004A59CC"/>
    <w:rsid w:val="004A59E8"/>
    <w:rsid w:val="004A5AE4"/>
    <w:rsid w:val="004A72C1"/>
    <w:rsid w:val="004A7565"/>
    <w:rsid w:val="004A792E"/>
    <w:rsid w:val="004A7EE5"/>
    <w:rsid w:val="004B0312"/>
    <w:rsid w:val="004B035E"/>
    <w:rsid w:val="004B2114"/>
    <w:rsid w:val="004B29A8"/>
    <w:rsid w:val="004B2B68"/>
    <w:rsid w:val="004B372D"/>
    <w:rsid w:val="004B5130"/>
    <w:rsid w:val="004B580C"/>
    <w:rsid w:val="004B582A"/>
    <w:rsid w:val="004B59DE"/>
    <w:rsid w:val="004B5CFE"/>
    <w:rsid w:val="004B5D60"/>
    <w:rsid w:val="004B67E1"/>
    <w:rsid w:val="004B7A41"/>
    <w:rsid w:val="004C0324"/>
    <w:rsid w:val="004C16F4"/>
    <w:rsid w:val="004C1862"/>
    <w:rsid w:val="004C21C5"/>
    <w:rsid w:val="004C23F2"/>
    <w:rsid w:val="004C26BA"/>
    <w:rsid w:val="004C34D4"/>
    <w:rsid w:val="004C414B"/>
    <w:rsid w:val="004C45FF"/>
    <w:rsid w:val="004C472C"/>
    <w:rsid w:val="004C4942"/>
    <w:rsid w:val="004C4C6C"/>
    <w:rsid w:val="004C4F88"/>
    <w:rsid w:val="004C549F"/>
    <w:rsid w:val="004C5FF7"/>
    <w:rsid w:val="004C62A0"/>
    <w:rsid w:val="004C6B53"/>
    <w:rsid w:val="004C6EC1"/>
    <w:rsid w:val="004C73D1"/>
    <w:rsid w:val="004D01D0"/>
    <w:rsid w:val="004D1C53"/>
    <w:rsid w:val="004D2922"/>
    <w:rsid w:val="004D2D83"/>
    <w:rsid w:val="004D2F2A"/>
    <w:rsid w:val="004D3347"/>
    <w:rsid w:val="004D3405"/>
    <w:rsid w:val="004D430A"/>
    <w:rsid w:val="004D476B"/>
    <w:rsid w:val="004D4BDB"/>
    <w:rsid w:val="004D4CDB"/>
    <w:rsid w:val="004D4D70"/>
    <w:rsid w:val="004D5040"/>
    <w:rsid w:val="004D606C"/>
    <w:rsid w:val="004D61EC"/>
    <w:rsid w:val="004D628C"/>
    <w:rsid w:val="004D65B6"/>
    <w:rsid w:val="004D66E8"/>
    <w:rsid w:val="004D6944"/>
    <w:rsid w:val="004D6B86"/>
    <w:rsid w:val="004D6ED9"/>
    <w:rsid w:val="004D6FB1"/>
    <w:rsid w:val="004D72D5"/>
    <w:rsid w:val="004D7A23"/>
    <w:rsid w:val="004E09F7"/>
    <w:rsid w:val="004E0A15"/>
    <w:rsid w:val="004E146D"/>
    <w:rsid w:val="004E2376"/>
    <w:rsid w:val="004E24DA"/>
    <w:rsid w:val="004E2DEF"/>
    <w:rsid w:val="004E305D"/>
    <w:rsid w:val="004E3295"/>
    <w:rsid w:val="004E351A"/>
    <w:rsid w:val="004E406B"/>
    <w:rsid w:val="004E45F6"/>
    <w:rsid w:val="004E4CC5"/>
    <w:rsid w:val="004E50A8"/>
    <w:rsid w:val="004E5397"/>
    <w:rsid w:val="004E5C92"/>
    <w:rsid w:val="004E78BA"/>
    <w:rsid w:val="004F1524"/>
    <w:rsid w:val="004F1BD4"/>
    <w:rsid w:val="004F1F3A"/>
    <w:rsid w:val="004F2A12"/>
    <w:rsid w:val="004F3748"/>
    <w:rsid w:val="004F4018"/>
    <w:rsid w:val="004F476C"/>
    <w:rsid w:val="004F4E12"/>
    <w:rsid w:val="004F59B5"/>
    <w:rsid w:val="004F5B24"/>
    <w:rsid w:val="004F5DC6"/>
    <w:rsid w:val="004F6134"/>
    <w:rsid w:val="004F63A6"/>
    <w:rsid w:val="004F7DD5"/>
    <w:rsid w:val="0050020B"/>
    <w:rsid w:val="005031ED"/>
    <w:rsid w:val="005041F4"/>
    <w:rsid w:val="00505615"/>
    <w:rsid w:val="00505636"/>
    <w:rsid w:val="00505FBB"/>
    <w:rsid w:val="00506483"/>
    <w:rsid w:val="00506A73"/>
    <w:rsid w:val="00506CDA"/>
    <w:rsid w:val="005070E3"/>
    <w:rsid w:val="0050741C"/>
    <w:rsid w:val="00507E3D"/>
    <w:rsid w:val="00510789"/>
    <w:rsid w:val="00510E4A"/>
    <w:rsid w:val="00512699"/>
    <w:rsid w:val="00512F9C"/>
    <w:rsid w:val="005133B7"/>
    <w:rsid w:val="0051388E"/>
    <w:rsid w:val="00513D5D"/>
    <w:rsid w:val="005143F8"/>
    <w:rsid w:val="00514A03"/>
    <w:rsid w:val="00514F7C"/>
    <w:rsid w:val="0051537D"/>
    <w:rsid w:val="00515485"/>
    <w:rsid w:val="00515858"/>
    <w:rsid w:val="005158C4"/>
    <w:rsid w:val="00515DA8"/>
    <w:rsid w:val="00517289"/>
    <w:rsid w:val="005173F0"/>
    <w:rsid w:val="00517A0A"/>
    <w:rsid w:val="005207E1"/>
    <w:rsid w:val="00520A32"/>
    <w:rsid w:val="00520F5A"/>
    <w:rsid w:val="00521612"/>
    <w:rsid w:val="00521A45"/>
    <w:rsid w:val="005221B3"/>
    <w:rsid w:val="00522531"/>
    <w:rsid w:val="00522FBE"/>
    <w:rsid w:val="00523245"/>
    <w:rsid w:val="00523251"/>
    <w:rsid w:val="0052379C"/>
    <w:rsid w:val="00523A80"/>
    <w:rsid w:val="00523F3A"/>
    <w:rsid w:val="005245D2"/>
    <w:rsid w:val="005248EE"/>
    <w:rsid w:val="00525254"/>
    <w:rsid w:val="00526010"/>
    <w:rsid w:val="005264D2"/>
    <w:rsid w:val="00526540"/>
    <w:rsid w:val="00526ACC"/>
    <w:rsid w:val="00527047"/>
    <w:rsid w:val="00527A90"/>
    <w:rsid w:val="00527E82"/>
    <w:rsid w:val="005303C6"/>
    <w:rsid w:val="005309E4"/>
    <w:rsid w:val="0053127A"/>
    <w:rsid w:val="005319DE"/>
    <w:rsid w:val="00531E52"/>
    <w:rsid w:val="00532F8B"/>
    <w:rsid w:val="00533384"/>
    <w:rsid w:val="0053339D"/>
    <w:rsid w:val="005339B3"/>
    <w:rsid w:val="0053414A"/>
    <w:rsid w:val="00534576"/>
    <w:rsid w:val="00534EB4"/>
    <w:rsid w:val="00535041"/>
    <w:rsid w:val="00535539"/>
    <w:rsid w:val="00535554"/>
    <w:rsid w:val="0053571A"/>
    <w:rsid w:val="00535BE9"/>
    <w:rsid w:val="00536384"/>
    <w:rsid w:val="00536FD4"/>
    <w:rsid w:val="00537102"/>
    <w:rsid w:val="005405F8"/>
    <w:rsid w:val="00541252"/>
    <w:rsid w:val="00541C51"/>
    <w:rsid w:val="00543573"/>
    <w:rsid w:val="005438B2"/>
    <w:rsid w:val="00544B4F"/>
    <w:rsid w:val="00544E66"/>
    <w:rsid w:val="005459C2"/>
    <w:rsid w:val="00545AE3"/>
    <w:rsid w:val="00545D18"/>
    <w:rsid w:val="00546503"/>
    <w:rsid w:val="0054678A"/>
    <w:rsid w:val="005479B9"/>
    <w:rsid w:val="00550165"/>
    <w:rsid w:val="00550C25"/>
    <w:rsid w:val="005511D3"/>
    <w:rsid w:val="0055247E"/>
    <w:rsid w:val="00553846"/>
    <w:rsid w:val="00554239"/>
    <w:rsid w:val="0055476D"/>
    <w:rsid w:val="005549A9"/>
    <w:rsid w:val="00557E4E"/>
    <w:rsid w:val="005606C5"/>
    <w:rsid w:val="005609AA"/>
    <w:rsid w:val="00560DAD"/>
    <w:rsid w:val="005611BF"/>
    <w:rsid w:val="00562332"/>
    <w:rsid w:val="00562D23"/>
    <w:rsid w:val="005640BA"/>
    <w:rsid w:val="005642F4"/>
    <w:rsid w:val="0056497C"/>
    <w:rsid w:val="00566A85"/>
    <w:rsid w:val="005676B4"/>
    <w:rsid w:val="005711C5"/>
    <w:rsid w:val="00572191"/>
    <w:rsid w:val="00572345"/>
    <w:rsid w:val="005726BE"/>
    <w:rsid w:val="00573189"/>
    <w:rsid w:val="00573255"/>
    <w:rsid w:val="0057375D"/>
    <w:rsid w:val="005740E5"/>
    <w:rsid w:val="0057421C"/>
    <w:rsid w:val="00574EC7"/>
    <w:rsid w:val="00580573"/>
    <w:rsid w:val="00581ED5"/>
    <w:rsid w:val="00582362"/>
    <w:rsid w:val="00582A96"/>
    <w:rsid w:val="00582B49"/>
    <w:rsid w:val="005830C3"/>
    <w:rsid w:val="00583263"/>
    <w:rsid w:val="00584308"/>
    <w:rsid w:val="00584B9F"/>
    <w:rsid w:val="0058511A"/>
    <w:rsid w:val="00585776"/>
    <w:rsid w:val="005863B0"/>
    <w:rsid w:val="005863C3"/>
    <w:rsid w:val="00586516"/>
    <w:rsid w:val="00587F3E"/>
    <w:rsid w:val="00590B1F"/>
    <w:rsid w:val="0059138A"/>
    <w:rsid w:val="0059155B"/>
    <w:rsid w:val="00591EAB"/>
    <w:rsid w:val="00592399"/>
    <w:rsid w:val="00592440"/>
    <w:rsid w:val="00593975"/>
    <w:rsid w:val="0059466F"/>
    <w:rsid w:val="00594D7A"/>
    <w:rsid w:val="00595341"/>
    <w:rsid w:val="005957C0"/>
    <w:rsid w:val="00596B14"/>
    <w:rsid w:val="00596D58"/>
    <w:rsid w:val="00596F0E"/>
    <w:rsid w:val="00597E7F"/>
    <w:rsid w:val="005A00D6"/>
    <w:rsid w:val="005A0290"/>
    <w:rsid w:val="005A0EF3"/>
    <w:rsid w:val="005A10E9"/>
    <w:rsid w:val="005A11B9"/>
    <w:rsid w:val="005A1B62"/>
    <w:rsid w:val="005A1C03"/>
    <w:rsid w:val="005A1D85"/>
    <w:rsid w:val="005A1F51"/>
    <w:rsid w:val="005A1F78"/>
    <w:rsid w:val="005A227A"/>
    <w:rsid w:val="005A23E2"/>
    <w:rsid w:val="005A2A5B"/>
    <w:rsid w:val="005A2B69"/>
    <w:rsid w:val="005A301B"/>
    <w:rsid w:val="005A3204"/>
    <w:rsid w:val="005A37DA"/>
    <w:rsid w:val="005A3BB1"/>
    <w:rsid w:val="005A3F30"/>
    <w:rsid w:val="005A4847"/>
    <w:rsid w:val="005A4C7C"/>
    <w:rsid w:val="005A5F4B"/>
    <w:rsid w:val="005A6F9E"/>
    <w:rsid w:val="005A7738"/>
    <w:rsid w:val="005B04F1"/>
    <w:rsid w:val="005B0713"/>
    <w:rsid w:val="005B13A1"/>
    <w:rsid w:val="005B1A88"/>
    <w:rsid w:val="005B1E48"/>
    <w:rsid w:val="005B26B5"/>
    <w:rsid w:val="005B2E46"/>
    <w:rsid w:val="005B3070"/>
    <w:rsid w:val="005B3277"/>
    <w:rsid w:val="005B327F"/>
    <w:rsid w:val="005B3588"/>
    <w:rsid w:val="005B45F9"/>
    <w:rsid w:val="005B53EB"/>
    <w:rsid w:val="005B617F"/>
    <w:rsid w:val="005B61FA"/>
    <w:rsid w:val="005B6C50"/>
    <w:rsid w:val="005B709F"/>
    <w:rsid w:val="005B785A"/>
    <w:rsid w:val="005C006D"/>
    <w:rsid w:val="005C0150"/>
    <w:rsid w:val="005C01D5"/>
    <w:rsid w:val="005C164E"/>
    <w:rsid w:val="005C1765"/>
    <w:rsid w:val="005C180F"/>
    <w:rsid w:val="005C1B53"/>
    <w:rsid w:val="005C20DA"/>
    <w:rsid w:val="005C2D55"/>
    <w:rsid w:val="005C3275"/>
    <w:rsid w:val="005C428E"/>
    <w:rsid w:val="005C4BC3"/>
    <w:rsid w:val="005C4C0D"/>
    <w:rsid w:val="005C4D02"/>
    <w:rsid w:val="005C52C6"/>
    <w:rsid w:val="005C5976"/>
    <w:rsid w:val="005C642A"/>
    <w:rsid w:val="005C7159"/>
    <w:rsid w:val="005C72F1"/>
    <w:rsid w:val="005D0C9E"/>
    <w:rsid w:val="005D0F29"/>
    <w:rsid w:val="005D19DB"/>
    <w:rsid w:val="005D1B9B"/>
    <w:rsid w:val="005D1F84"/>
    <w:rsid w:val="005D286D"/>
    <w:rsid w:val="005D3049"/>
    <w:rsid w:val="005D3386"/>
    <w:rsid w:val="005D3ACE"/>
    <w:rsid w:val="005D3C0F"/>
    <w:rsid w:val="005D4188"/>
    <w:rsid w:val="005D449B"/>
    <w:rsid w:val="005D463A"/>
    <w:rsid w:val="005D5086"/>
    <w:rsid w:val="005D5261"/>
    <w:rsid w:val="005D55C3"/>
    <w:rsid w:val="005D580E"/>
    <w:rsid w:val="005D61DF"/>
    <w:rsid w:val="005D633C"/>
    <w:rsid w:val="005D6533"/>
    <w:rsid w:val="005D6B9D"/>
    <w:rsid w:val="005D74C6"/>
    <w:rsid w:val="005D7939"/>
    <w:rsid w:val="005E116B"/>
    <w:rsid w:val="005E20E5"/>
    <w:rsid w:val="005E2363"/>
    <w:rsid w:val="005E27E8"/>
    <w:rsid w:val="005E2B7B"/>
    <w:rsid w:val="005E2C31"/>
    <w:rsid w:val="005E2FD0"/>
    <w:rsid w:val="005E3AA9"/>
    <w:rsid w:val="005E3FD2"/>
    <w:rsid w:val="005E558A"/>
    <w:rsid w:val="005E5749"/>
    <w:rsid w:val="005E6759"/>
    <w:rsid w:val="005E6BE3"/>
    <w:rsid w:val="005E6E1B"/>
    <w:rsid w:val="005E6FDA"/>
    <w:rsid w:val="005E786B"/>
    <w:rsid w:val="005F0B62"/>
    <w:rsid w:val="005F0E3C"/>
    <w:rsid w:val="005F1008"/>
    <w:rsid w:val="005F1C2D"/>
    <w:rsid w:val="005F221A"/>
    <w:rsid w:val="005F3D5B"/>
    <w:rsid w:val="005F3E30"/>
    <w:rsid w:val="005F3FD0"/>
    <w:rsid w:val="005F4307"/>
    <w:rsid w:val="005F4D30"/>
    <w:rsid w:val="005F52B4"/>
    <w:rsid w:val="005F5310"/>
    <w:rsid w:val="005F5B92"/>
    <w:rsid w:val="005F60FD"/>
    <w:rsid w:val="005F6657"/>
    <w:rsid w:val="005F69A8"/>
    <w:rsid w:val="005F79B0"/>
    <w:rsid w:val="005F7FD1"/>
    <w:rsid w:val="006000F1"/>
    <w:rsid w:val="006011EF"/>
    <w:rsid w:val="006018C4"/>
    <w:rsid w:val="00601B37"/>
    <w:rsid w:val="00602151"/>
    <w:rsid w:val="00602A18"/>
    <w:rsid w:val="00602F97"/>
    <w:rsid w:val="0060301E"/>
    <w:rsid w:val="006038E8"/>
    <w:rsid w:val="00604621"/>
    <w:rsid w:val="00604B95"/>
    <w:rsid w:val="006052A6"/>
    <w:rsid w:val="00605668"/>
    <w:rsid w:val="00606740"/>
    <w:rsid w:val="00606D9F"/>
    <w:rsid w:val="00607EC9"/>
    <w:rsid w:val="006102AB"/>
    <w:rsid w:val="00610E99"/>
    <w:rsid w:val="0061112A"/>
    <w:rsid w:val="00612061"/>
    <w:rsid w:val="00612591"/>
    <w:rsid w:val="00613376"/>
    <w:rsid w:val="00613471"/>
    <w:rsid w:val="00613E0A"/>
    <w:rsid w:val="00614284"/>
    <w:rsid w:val="0061458B"/>
    <w:rsid w:val="0061475B"/>
    <w:rsid w:val="006148E5"/>
    <w:rsid w:val="006150FB"/>
    <w:rsid w:val="00615565"/>
    <w:rsid w:val="006155EF"/>
    <w:rsid w:val="006159D4"/>
    <w:rsid w:val="00616358"/>
    <w:rsid w:val="006170EF"/>
    <w:rsid w:val="00617252"/>
    <w:rsid w:val="006172E1"/>
    <w:rsid w:val="00617433"/>
    <w:rsid w:val="006179E6"/>
    <w:rsid w:val="00617AF2"/>
    <w:rsid w:val="0062029F"/>
    <w:rsid w:val="006202CE"/>
    <w:rsid w:val="006209FF"/>
    <w:rsid w:val="00620B6B"/>
    <w:rsid w:val="00620C0B"/>
    <w:rsid w:val="00621A3A"/>
    <w:rsid w:val="00621E52"/>
    <w:rsid w:val="006227A2"/>
    <w:rsid w:val="0062323F"/>
    <w:rsid w:val="006238F2"/>
    <w:rsid w:val="006249A8"/>
    <w:rsid w:val="006250FB"/>
    <w:rsid w:val="0062567B"/>
    <w:rsid w:val="0062567F"/>
    <w:rsid w:val="00625C24"/>
    <w:rsid w:val="006262F6"/>
    <w:rsid w:val="006265DB"/>
    <w:rsid w:val="00627226"/>
    <w:rsid w:val="00627574"/>
    <w:rsid w:val="006279B8"/>
    <w:rsid w:val="006300AB"/>
    <w:rsid w:val="00630831"/>
    <w:rsid w:val="006309E1"/>
    <w:rsid w:val="00631138"/>
    <w:rsid w:val="006317DE"/>
    <w:rsid w:val="0063310F"/>
    <w:rsid w:val="0063375D"/>
    <w:rsid w:val="00633A53"/>
    <w:rsid w:val="00633B7A"/>
    <w:rsid w:val="00633E0A"/>
    <w:rsid w:val="0063418A"/>
    <w:rsid w:val="006341B6"/>
    <w:rsid w:val="006344AA"/>
    <w:rsid w:val="00634B93"/>
    <w:rsid w:val="00635A0C"/>
    <w:rsid w:val="00635E16"/>
    <w:rsid w:val="006361D8"/>
    <w:rsid w:val="00636401"/>
    <w:rsid w:val="00636779"/>
    <w:rsid w:val="00636B5F"/>
    <w:rsid w:val="00637871"/>
    <w:rsid w:val="00637BD6"/>
    <w:rsid w:val="00640884"/>
    <w:rsid w:val="0064198A"/>
    <w:rsid w:val="00642096"/>
    <w:rsid w:val="00642329"/>
    <w:rsid w:val="006444C3"/>
    <w:rsid w:val="0064470A"/>
    <w:rsid w:val="00644E6C"/>
    <w:rsid w:val="00645BC4"/>
    <w:rsid w:val="00646076"/>
    <w:rsid w:val="00646A29"/>
    <w:rsid w:val="0065003F"/>
    <w:rsid w:val="006502A2"/>
    <w:rsid w:val="006502C2"/>
    <w:rsid w:val="00650443"/>
    <w:rsid w:val="006507C3"/>
    <w:rsid w:val="00650FE4"/>
    <w:rsid w:val="00651081"/>
    <w:rsid w:val="006511AD"/>
    <w:rsid w:val="00653371"/>
    <w:rsid w:val="00654702"/>
    <w:rsid w:val="00656C13"/>
    <w:rsid w:val="0065701A"/>
    <w:rsid w:val="006578DE"/>
    <w:rsid w:val="00657C47"/>
    <w:rsid w:val="0066024F"/>
    <w:rsid w:val="00660309"/>
    <w:rsid w:val="00660A13"/>
    <w:rsid w:val="00661F4D"/>
    <w:rsid w:val="00662186"/>
    <w:rsid w:val="0066328F"/>
    <w:rsid w:val="00664189"/>
    <w:rsid w:val="0066446A"/>
    <w:rsid w:val="00664997"/>
    <w:rsid w:val="006649B7"/>
    <w:rsid w:val="00666394"/>
    <w:rsid w:val="006666A0"/>
    <w:rsid w:val="006669A1"/>
    <w:rsid w:val="00666A4B"/>
    <w:rsid w:val="00667121"/>
    <w:rsid w:val="0066780E"/>
    <w:rsid w:val="0067153D"/>
    <w:rsid w:val="006716B8"/>
    <w:rsid w:val="00671874"/>
    <w:rsid w:val="0067191B"/>
    <w:rsid w:val="00673474"/>
    <w:rsid w:val="00673CBA"/>
    <w:rsid w:val="00674438"/>
    <w:rsid w:val="00674A72"/>
    <w:rsid w:val="006754FC"/>
    <w:rsid w:val="00675E05"/>
    <w:rsid w:val="00676109"/>
    <w:rsid w:val="00676EA2"/>
    <w:rsid w:val="0067734D"/>
    <w:rsid w:val="006773D0"/>
    <w:rsid w:val="00677F57"/>
    <w:rsid w:val="00677F77"/>
    <w:rsid w:val="00680C64"/>
    <w:rsid w:val="00680DBC"/>
    <w:rsid w:val="006813F4"/>
    <w:rsid w:val="00681BBC"/>
    <w:rsid w:val="0068395D"/>
    <w:rsid w:val="0068412F"/>
    <w:rsid w:val="006861C5"/>
    <w:rsid w:val="00686CF2"/>
    <w:rsid w:val="006871B4"/>
    <w:rsid w:val="00691531"/>
    <w:rsid w:val="006915CF"/>
    <w:rsid w:val="00691765"/>
    <w:rsid w:val="0069217F"/>
    <w:rsid w:val="00693264"/>
    <w:rsid w:val="0069381A"/>
    <w:rsid w:val="00693AC9"/>
    <w:rsid w:val="006941B9"/>
    <w:rsid w:val="00694BDC"/>
    <w:rsid w:val="0069574E"/>
    <w:rsid w:val="006964F9"/>
    <w:rsid w:val="00696AE1"/>
    <w:rsid w:val="00696F16"/>
    <w:rsid w:val="006979C1"/>
    <w:rsid w:val="00697EF3"/>
    <w:rsid w:val="00697F6E"/>
    <w:rsid w:val="00697FA0"/>
    <w:rsid w:val="00697FC9"/>
    <w:rsid w:val="006A02EA"/>
    <w:rsid w:val="006A0304"/>
    <w:rsid w:val="006A07A0"/>
    <w:rsid w:val="006A08B6"/>
    <w:rsid w:val="006A1187"/>
    <w:rsid w:val="006A18FA"/>
    <w:rsid w:val="006A2F56"/>
    <w:rsid w:val="006A3A8A"/>
    <w:rsid w:val="006A40E8"/>
    <w:rsid w:val="006A466A"/>
    <w:rsid w:val="006A529D"/>
    <w:rsid w:val="006A6D39"/>
    <w:rsid w:val="006A77E3"/>
    <w:rsid w:val="006B100C"/>
    <w:rsid w:val="006B1A0F"/>
    <w:rsid w:val="006B2272"/>
    <w:rsid w:val="006B2309"/>
    <w:rsid w:val="006B34A5"/>
    <w:rsid w:val="006B448A"/>
    <w:rsid w:val="006B4F0C"/>
    <w:rsid w:val="006B50B8"/>
    <w:rsid w:val="006B659E"/>
    <w:rsid w:val="006C117E"/>
    <w:rsid w:val="006C155F"/>
    <w:rsid w:val="006C16F5"/>
    <w:rsid w:val="006C1C52"/>
    <w:rsid w:val="006C2AD2"/>
    <w:rsid w:val="006C2C3B"/>
    <w:rsid w:val="006C2E13"/>
    <w:rsid w:val="006C3BE9"/>
    <w:rsid w:val="006C48D3"/>
    <w:rsid w:val="006C4A99"/>
    <w:rsid w:val="006C500E"/>
    <w:rsid w:val="006C5E6F"/>
    <w:rsid w:val="006C6886"/>
    <w:rsid w:val="006C74E7"/>
    <w:rsid w:val="006C750F"/>
    <w:rsid w:val="006D224C"/>
    <w:rsid w:val="006D239A"/>
    <w:rsid w:val="006D25DC"/>
    <w:rsid w:val="006D2C1E"/>
    <w:rsid w:val="006D30F4"/>
    <w:rsid w:val="006D376A"/>
    <w:rsid w:val="006D4FC9"/>
    <w:rsid w:val="006D5D45"/>
    <w:rsid w:val="006D62AD"/>
    <w:rsid w:val="006D6CE0"/>
    <w:rsid w:val="006D6EE6"/>
    <w:rsid w:val="006E05A9"/>
    <w:rsid w:val="006E098E"/>
    <w:rsid w:val="006E11E2"/>
    <w:rsid w:val="006E1993"/>
    <w:rsid w:val="006E19B9"/>
    <w:rsid w:val="006E1ECE"/>
    <w:rsid w:val="006E4CB4"/>
    <w:rsid w:val="006E669E"/>
    <w:rsid w:val="006E690A"/>
    <w:rsid w:val="006E6E9B"/>
    <w:rsid w:val="006E7BEF"/>
    <w:rsid w:val="006F12AE"/>
    <w:rsid w:val="006F17CB"/>
    <w:rsid w:val="006F27A0"/>
    <w:rsid w:val="006F3880"/>
    <w:rsid w:val="006F3FA7"/>
    <w:rsid w:val="006F4C37"/>
    <w:rsid w:val="006F587B"/>
    <w:rsid w:val="006F5E7B"/>
    <w:rsid w:val="006F71BA"/>
    <w:rsid w:val="006F73F4"/>
    <w:rsid w:val="00700BA1"/>
    <w:rsid w:val="00700C3A"/>
    <w:rsid w:val="0070174F"/>
    <w:rsid w:val="007019C6"/>
    <w:rsid w:val="007023C2"/>
    <w:rsid w:val="00703EA9"/>
    <w:rsid w:val="00704323"/>
    <w:rsid w:val="00705182"/>
    <w:rsid w:val="007051A3"/>
    <w:rsid w:val="0070559D"/>
    <w:rsid w:val="00705BC1"/>
    <w:rsid w:val="00706252"/>
    <w:rsid w:val="00706BE2"/>
    <w:rsid w:val="0071097C"/>
    <w:rsid w:val="00710A79"/>
    <w:rsid w:val="0071101A"/>
    <w:rsid w:val="00711286"/>
    <w:rsid w:val="0071194E"/>
    <w:rsid w:val="0071282C"/>
    <w:rsid w:val="00713086"/>
    <w:rsid w:val="007130D4"/>
    <w:rsid w:val="0071342E"/>
    <w:rsid w:val="00713532"/>
    <w:rsid w:val="007135D5"/>
    <w:rsid w:val="00713775"/>
    <w:rsid w:val="007148FF"/>
    <w:rsid w:val="00715430"/>
    <w:rsid w:val="00715EEF"/>
    <w:rsid w:val="00715F0A"/>
    <w:rsid w:val="00717B3D"/>
    <w:rsid w:val="00717D86"/>
    <w:rsid w:val="00717E4F"/>
    <w:rsid w:val="00720261"/>
    <w:rsid w:val="007202DA"/>
    <w:rsid w:val="0072073B"/>
    <w:rsid w:val="00720757"/>
    <w:rsid w:val="007208D4"/>
    <w:rsid w:val="007209EF"/>
    <w:rsid w:val="0072211A"/>
    <w:rsid w:val="00723869"/>
    <w:rsid w:val="00723941"/>
    <w:rsid w:val="0072395C"/>
    <w:rsid w:val="00724429"/>
    <w:rsid w:val="00725292"/>
    <w:rsid w:val="0072540F"/>
    <w:rsid w:val="007256E0"/>
    <w:rsid w:val="00725F28"/>
    <w:rsid w:val="00726038"/>
    <w:rsid w:val="00726B4B"/>
    <w:rsid w:val="007276F6"/>
    <w:rsid w:val="00727E17"/>
    <w:rsid w:val="00727F86"/>
    <w:rsid w:val="0073069F"/>
    <w:rsid w:val="007315FE"/>
    <w:rsid w:val="0073201C"/>
    <w:rsid w:val="0073210A"/>
    <w:rsid w:val="00732C27"/>
    <w:rsid w:val="007339A3"/>
    <w:rsid w:val="00733D08"/>
    <w:rsid w:val="0073401C"/>
    <w:rsid w:val="00734027"/>
    <w:rsid w:val="00734727"/>
    <w:rsid w:val="00735048"/>
    <w:rsid w:val="007350E2"/>
    <w:rsid w:val="0073533B"/>
    <w:rsid w:val="00735352"/>
    <w:rsid w:val="007354E2"/>
    <w:rsid w:val="00736D45"/>
    <w:rsid w:val="007376D4"/>
    <w:rsid w:val="0074034B"/>
    <w:rsid w:val="007405B0"/>
    <w:rsid w:val="00740F98"/>
    <w:rsid w:val="00741602"/>
    <w:rsid w:val="00741D14"/>
    <w:rsid w:val="0074214C"/>
    <w:rsid w:val="0074242C"/>
    <w:rsid w:val="0074265D"/>
    <w:rsid w:val="00742832"/>
    <w:rsid w:val="00742A06"/>
    <w:rsid w:val="007431BE"/>
    <w:rsid w:val="00743539"/>
    <w:rsid w:val="00743654"/>
    <w:rsid w:val="007436B9"/>
    <w:rsid w:val="00743C54"/>
    <w:rsid w:val="00744762"/>
    <w:rsid w:val="007450AC"/>
    <w:rsid w:val="0074544E"/>
    <w:rsid w:val="0074547F"/>
    <w:rsid w:val="0074559E"/>
    <w:rsid w:val="007458B4"/>
    <w:rsid w:val="00745B07"/>
    <w:rsid w:val="00746102"/>
    <w:rsid w:val="00746659"/>
    <w:rsid w:val="007477AA"/>
    <w:rsid w:val="00747918"/>
    <w:rsid w:val="00747CE7"/>
    <w:rsid w:val="0075019D"/>
    <w:rsid w:val="00750575"/>
    <w:rsid w:val="00751076"/>
    <w:rsid w:val="007519E6"/>
    <w:rsid w:val="00751C61"/>
    <w:rsid w:val="00752826"/>
    <w:rsid w:val="00752AF3"/>
    <w:rsid w:val="00752C1B"/>
    <w:rsid w:val="00753220"/>
    <w:rsid w:val="007549BE"/>
    <w:rsid w:val="00754A6B"/>
    <w:rsid w:val="00755ED2"/>
    <w:rsid w:val="007567EB"/>
    <w:rsid w:val="00756A74"/>
    <w:rsid w:val="0076017E"/>
    <w:rsid w:val="007614E6"/>
    <w:rsid w:val="00761577"/>
    <w:rsid w:val="007634B2"/>
    <w:rsid w:val="00764D6A"/>
    <w:rsid w:val="00765075"/>
    <w:rsid w:val="00765220"/>
    <w:rsid w:val="00765430"/>
    <w:rsid w:val="0076560F"/>
    <w:rsid w:val="00766115"/>
    <w:rsid w:val="00766EC6"/>
    <w:rsid w:val="0077011A"/>
    <w:rsid w:val="007701E9"/>
    <w:rsid w:val="0077145C"/>
    <w:rsid w:val="00771651"/>
    <w:rsid w:val="0077185B"/>
    <w:rsid w:val="00771B7E"/>
    <w:rsid w:val="007720E8"/>
    <w:rsid w:val="0077243A"/>
    <w:rsid w:val="00772BAC"/>
    <w:rsid w:val="00773949"/>
    <w:rsid w:val="00773E30"/>
    <w:rsid w:val="00774F7A"/>
    <w:rsid w:val="007751B7"/>
    <w:rsid w:val="00776657"/>
    <w:rsid w:val="007769C3"/>
    <w:rsid w:val="00777F82"/>
    <w:rsid w:val="00780F40"/>
    <w:rsid w:val="007816C0"/>
    <w:rsid w:val="00781AFC"/>
    <w:rsid w:val="00781E0F"/>
    <w:rsid w:val="00782FC7"/>
    <w:rsid w:val="0078377F"/>
    <w:rsid w:val="00783AC0"/>
    <w:rsid w:val="007847C1"/>
    <w:rsid w:val="00784947"/>
    <w:rsid w:val="00784DFB"/>
    <w:rsid w:val="007853CD"/>
    <w:rsid w:val="007855A8"/>
    <w:rsid w:val="00785C85"/>
    <w:rsid w:val="0078603E"/>
    <w:rsid w:val="007861F6"/>
    <w:rsid w:val="0078671C"/>
    <w:rsid w:val="00786A64"/>
    <w:rsid w:val="0078732D"/>
    <w:rsid w:val="00787BE9"/>
    <w:rsid w:val="00787BEE"/>
    <w:rsid w:val="00790504"/>
    <w:rsid w:val="00790659"/>
    <w:rsid w:val="00790A2A"/>
    <w:rsid w:val="00790CBD"/>
    <w:rsid w:val="0079116E"/>
    <w:rsid w:val="00791B10"/>
    <w:rsid w:val="00791CE9"/>
    <w:rsid w:val="00792476"/>
    <w:rsid w:val="0079311B"/>
    <w:rsid w:val="00793BD8"/>
    <w:rsid w:val="00793EFC"/>
    <w:rsid w:val="00794E9D"/>
    <w:rsid w:val="0079533A"/>
    <w:rsid w:val="007955B3"/>
    <w:rsid w:val="007968A6"/>
    <w:rsid w:val="00796BE8"/>
    <w:rsid w:val="00797248"/>
    <w:rsid w:val="00797823"/>
    <w:rsid w:val="00797A16"/>
    <w:rsid w:val="00797AB0"/>
    <w:rsid w:val="007A0D6A"/>
    <w:rsid w:val="007A1823"/>
    <w:rsid w:val="007A1DF5"/>
    <w:rsid w:val="007A2D1D"/>
    <w:rsid w:val="007A3140"/>
    <w:rsid w:val="007A330E"/>
    <w:rsid w:val="007A37B9"/>
    <w:rsid w:val="007A384E"/>
    <w:rsid w:val="007A4CD2"/>
    <w:rsid w:val="007A5313"/>
    <w:rsid w:val="007A54E5"/>
    <w:rsid w:val="007A588B"/>
    <w:rsid w:val="007A5DFB"/>
    <w:rsid w:val="007A64D2"/>
    <w:rsid w:val="007A6A6D"/>
    <w:rsid w:val="007A6D60"/>
    <w:rsid w:val="007A6F96"/>
    <w:rsid w:val="007A70D9"/>
    <w:rsid w:val="007A7CB2"/>
    <w:rsid w:val="007B057B"/>
    <w:rsid w:val="007B05BD"/>
    <w:rsid w:val="007B1311"/>
    <w:rsid w:val="007B1747"/>
    <w:rsid w:val="007B3207"/>
    <w:rsid w:val="007B386B"/>
    <w:rsid w:val="007B4AC6"/>
    <w:rsid w:val="007B4AE6"/>
    <w:rsid w:val="007B4E0C"/>
    <w:rsid w:val="007B5442"/>
    <w:rsid w:val="007B6733"/>
    <w:rsid w:val="007B790A"/>
    <w:rsid w:val="007B7C2A"/>
    <w:rsid w:val="007B7EF7"/>
    <w:rsid w:val="007C1D2D"/>
    <w:rsid w:val="007C2D71"/>
    <w:rsid w:val="007C30C3"/>
    <w:rsid w:val="007C30D1"/>
    <w:rsid w:val="007C3C23"/>
    <w:rsid w:val="007C4DAB"/>
    <w:rsid w:val="007C4E7D"/>
    <w:rsid w:val="007C52F3"/>
    <w:rsid w:val="007C67F7"/>
    <w:rsid w:val="007C697F"/>
    <w:rsid w:val="007C6E6A"/>
    <w:rsid w:val="007C78F5"/>
    <w:rsid w:val="007D074D"/>
    <w:rsid w:val="007D0F66"/>
    <w:rsid w:val="007D11F3"/>
    <w:rsid w:val="007D1323"/>
    <w:rsid w:val="007D166E"/>
    <w:rsid w:val="007D169B"/>
    <w:rsid w:val="007D1991"/>
    <w:rsid w:val="007D248B"/>
    <w:rsid w:val="007D281D"/>
    <w:rsid w:val="007D2B17"/>
    <w:rsid w:val="007D2D9C"/>
    <w:rsid w:val="007D2E5F"/>
    <w:rsid w:val="007D2E77"/>
    <w:rsid w:val="007D3CA0"/>
    <w:rsid w:val="007D431B"/>
    <w:rsid w:val="007D4456"/>
    <w:rsid w:val="007D4F51"/>
    <w:rsid w:val="007D5570"/>
    <w:rsid w:val="007D5778"/>
    <w:rsid w:val="007D586A"/>
    <w:rsid w:val="007D6166"/>
    <w:rsid w:val="007D6209"/>
    <w:rsid w:val="007D76F3"/>
    <w:rsid w:val="007E0FC5"/>
    <w:rsid w:val="007E0FE0"/>
    <w:rsid w:val="007E1236"/>
    <w:rsid w:val="007E1559"/>
    <w:rsid w:val="007E1A90"/>
    <w:rsid w:val="007E1EA8"/>
    <w:rsid w:val="007E2402"/>
    <w:rsid w:val="007E2819"/>
    <w:rsid w:val="007E2861"/>
    <w:rsid w:val="007E3041"/>
    <w:rsid w:val="007E3A08"/>
    <w:rsid w:val="007E3C6C"/>
    <w:rsid w:val="007E3D6D"/>
    <w:rsid w:val="007E3E0B"/>
    <w:rsid w:val="007E4A24"/>
    <w:rsid w:val="007E4C49"/>
    <w:rsid w:val="007E4E14"/>
    <w:rsid w:val="007E5502"/>
    <w:rsid w:val="007E56C0"/>
    <w:rsid w:val="007E56F3"/>
    <w:rsid w:val="007E5C7E"/>
    <w:rsid w:val="007E5EC5"/>
    <w:rsid w:val="007E624B"/>
    <w:rsid w:val="007E632F"/>
    <w:rsid w:val="007E6C56"/>
    <w:rsid w:val="007E7310"/>
    <w:rsid w:val="007E7476"/>
    <w:rsid w:val="007E74B3"/>
    <w:rsid w:val="007E775B"/>
    <w:rsid w:val="007E7DE0"/>
    <w:rsid w:val="007F1073"/>
    <w:rsid w:val="007F144E"/>
    <w:rsid w:val="007F1F1F"/>
    <w:rsid w:val="007F2459"/>
    <w:rsid w:val="007F33E7"/>
    <w:rsid w:val="007F3741"/>
    <w:rsid w:val="007F3747"/>
    <w:rsid w:val="007F3CF5"/>
    <w:rsid w:val="007F43A6"/>
    <w:rsid w:val="007F585F"/>
    <w:rsid w:val="007F5D42"/>
    <w:rsid w:val="008001DD"/>
    <w:rsid w:val="008002CF"/>
    <w:rsid w:val="008010EB"/>
    <w:rsid w:val="008012E7"/>
    <w:rsid w:val="008014C2"/>
    <w:rsid w:val="008024CC"/>
    <w:rsid w:val="008024F9"/>
    <w:rsid w:val="00802A21"/>
    <w:rsid w:val="00802AC2"/>
    <w:rsid w:val="00803377"/>
    <w:rsid w:val="00803DE1"/>
    <w:rsid w:val="00803F9C"/>
    <w:rsid w:val="008045F3"/>
    <w:rsid w:val="0080625B"/>
    <w:rsid w:val="008062DD"/>
    <w:rsid w:val="00806435"/>
    <w:rsid w:val="00806631"/>
    <w:rsid w:val="0080682A"/>
    <w:rsid w:val="00806B9C"/>
    <w:rsid w:val="00807ED8"/>
    <w:rsid w:val="008102CC"/>
    <w:rsid w:val="008109C1"/>
    <w:rsid w:val="00810B9E"/>
    <w:rsid w:val="008123D5"/>
    <w:rsid w:val="0081302A"/>
    <w:rsid w:val="008138A1"/>
    <w:rsid w:val="00813E8B"/>
    <w:rsid w:val="00814238"/>
    <w:rsid w:val="00814359"/>
    <w:rsid w:val="0081445B"/>
    <w:rsid w:val="008144DE"/>
    <w:rsid w:val="0081499C"/>
    <w:rsid w:val="008164C3"/>
    <w:rsid w:val="0081655B"/>
    <w:rsid w:val="00817E59"/>
    <w:rsid w:val="0082158D"/>
    <w:rsid w:val="00822265"/>
    <w:rsid w:val="00822725"/>
    <w:rsid w:val="00822901"/>
    <w:rsid w:val="00822F10"/>
    <w:rsid w:val="008237FD"/>
    <w:rsid w:val="0082387B"/>
    <w:rsid w:val="00824300"/>
    <w:rsid w:val="00824502"/>
    <w:rsid w:val="00825009"/>
    <w:rsid w:val="0082528C"/>
    <w:rsid w:val="008253CA"/>
    <w:rsid w:val="0082541A"/>
    <w:rsid w:val="008258FF"/>
    <w:rsid w:val="008262B9"/>
    <w:rsid w:val="0082642C"/>
    <w:rsid w:val="008274BF"/>
    <w:rsid w:val="00827672"/>
    <w:rsid w:val="008301F6"/>
    <w:rsid w:val="00831278"/>
    <w:rsid w:val="008314A2"/>
    <w:rsid w:val="00831E18"/>
    <w:rsid w:val="00832B73"/>
    <w:rsid w:val="00833A77"/>
    <w:rsid w:val="00833F45"/>
    <w:rsid w:val="008344A2"/>
    <w:rsid w:val="00834B89"/>
    <w:rsid w:val="00835066"/>
    <w:rsid w:val="0083535F"/>
    <w:rsid w:val="0083555A"/>
    <w:rsid w:val="008356E6"/>
    <w:rsid w:val="00835D08"/>
    <w:rsid w:val="008361F4"/>
    <w:rsid w:val="008364BB"/>
    <w:rsid w:val="00837502"/>
    <w:rsid w:val="00837D34"/>
    <w:rsid w:val="00840E6F"/>
    <w:rsid w:val="008417AB"/>
    <w:rsid w:val="0084240B"/>
    <w:rsid w:val="008425F1"/>
    <w:rsid w:val="00842CCA"/>
    <w:rsid w:val="00843E3C"/>
    <w:rsid w:val="0084414A"/>
    <w:rsid w:val="008446CA"/>
    <w:rsid w:val="00844BC0"/>
    <w:rsid w:val="00844DBF"/>
    <w:rsid w:val="008451C1"/>
    <w:rsid w:val="0084569B"/>
    <w:rsid w:val="008457DB"/>
    <w:rsid w:val="00845CC9"/>
    <w:rsid w:val="00845D23"/>
    <w:rsid w:val="00845F80"/>
    <w:rsid w:val="0084611B"/>
    <w:rsid w:val="00846693"/>
    <w:rsid w:val="00846C56"/>
    <w:rsid w:val="008470AC"/>
    <w:rsid w:val="008472D3"/>
    <w:rsid w:val="00850E50"/>
    <w:rsid w:val="00851739"/>
    <w:rsid w:val="0085186C"/>
    <w:rsid w:val="00853065"/>
    <w:rsid w:val="00853202"/>
    <w:rsid w:val="00853CF0"/>
    <w:rsid w:val="00854ED8"/>
    <w:rsid w:val="008552B6"/>
    <w:rsid w:val="00855DE1"/>
    <w:rsid w:val="0085662D"/>
    <w:rsid w:val="0085692A"/>
    <w:rsid w:val="008601A7"/>
    <w:rsid w:val="00860625"/>
    <w:rsid w:val="00860646"/>
    <w:rsid w:val="0086065F"/>
    <w:rsid w:val="008608D4"/>
    <w:rsid w:val="00860F2D"/>
    <w:rsid w:val="00861061"/>
    <w:rsid w:val="00861573"/>
    <w:rsid w:val="00861961"/>
    <w:rsid w:val="00862106"/>
    <w:rsid w:val="00862FD3"/>
    <w:rsid w:val="008633DC"/>
    <w:rsid w:val="008645FE"/>
    <w:rsid w:val="00864CE8"/>
    <w:rsid w:val="00865E31"/>
    <w:rsid w:val="00866345"/>
    <w:rsid w:val="00866B6B"/>
    <w:rsid w:val="00867736"/>
    <w:rsid w:val="00867A28"/>
    <w:rsid w:val="00867FFC"/>
    <w:rsid w:val="00870B93"/>
    <w:rsid w:val="00870D3B"/>
    <w:rsid w:val="008718CD"/>
    <w:rsid w:val="0087219B"/>
    <w:rsid w:val="00872219"/>
    <w:rsid w:val="008734CF"/>
    <w:rsid w:val="00873F6D"/>
    <w:rsid w:val="008749E8"/>
    <w:rsid w:val="0087575B"/>
    <w:rsid w:val="00875814"/>
    <w:rsid w:val="00875F62"/>
    <w:rsid w:val="00876518"/>
    <w:rsid w:val="00880717"/>
    <w:rsid w:val="008818E7"/>
    <w:rsid w:val="00882A98"/>
    <w:rsid w:val="00882B82"/>
    <w:rsid w:val="008831FB"/>
    <w:rsid w:val="00884682"/>
    <w:rsid w:val="008848F8"/>
    <w:rsid w:val="00885751"/>
    <w:rsid w:val="008859CE"/>
    <w:rsid w:val="008869E5"/>
    <w:rsid w:val="00886B57"/>
    <w:rsid w:val="008875DB"/>
    <w:rsid w:val="008879D5"/>
    <w:rsid w:val="00887F9E"/>
    <w:rsid w:val="008904D1"/>
    <w:rsid w:val="008907C2"/>
    <w:rsid w:val="0089105B"/>
    <w:rsid w:val="008912FC"/>
    <w:rsid w:val="00891620"/>
    <w:rsid w:val="00891B7A"/>
    <w:rsid w:val="008935D8"/>
    <w:rsid w:val="00893920"/>
    <w:rsid w:val="0089399E"/>
    <w:rsid w:val="00893E6D"/>
    <w:rsid w:val="00894078"/>
    <w:rsid w:val="00894D08"/>
    <w:rsid w:val="00894E31"/>
    <w:rsid w:val="00894FFE"/>
    <w:rsid w:val="008954AE"/>
    <w:rsid w:val="00895584"/>
    <w:rsid w:val="008958CB"/>
    <w:rsid w:val="0089635B"/>
    <w:rsid w:val="00897F21"/>
    <w:rsid w:val="008A080F"/>
    <w:rsid w:val="008A13AA"/>
    <w:rsid w:val="008A1493"/>
    <w:rsid w:val="008A18DC"/>
    <w:rsid w:val="008A19FB"/>
    <w:rsid w:val="008A2478"/>
    <w:rsid w:val="008A24C1"/>
    <w:rsid w:val="008A3974"/>
    <w:rsid w:val="008A4642"/>
    <w:rsid w:val="008A52AB"/>
    <w:rsid w:val="008A5925"/>
    <w:rsid w:val="008A5F1F"/>
    <w:rsid w:val="008A6180"/>
    <w:rsid w:val="008A6774"/>
    <w:rsid w:val="008A704D"/>
    <w:rsid w:val="008A71FB"/>
    <w:rsid w:val="008A750C"/>
    <w:rsid w:val="008B0EFF"/>
    <w:rsid w:val="008B1082"/>
    <w:rsid w:val="008B1462"/>
    <w:rsid w:val="008B1ADC"/>
    <w:rsid w:val="008B2645"/>
    <w:rsid w:val="008B27B5"/>
    <w:rsid w:val="008B2A2F"/>
    <w:rsid w:val="008B2CD2"/>
    <w:rsid w:val="008B2DB2"/>
    <w:rsid w:val="008B36FF"/>
    <w:rsid w:val="008B4688"/>
    <w:rsid w:val="008B5F1E"/>
    <w:rsid w:val="008B64EE"/>
    <w:rsid w:val="008B67F8"/>
    <w:rsid w:val="008B6A83"/>
    <w:rsid w:val="008B72A5"/>
    <w:rsid w:val="008B7335"/>
    <w:rsid w:val="008B7EE2"/>
    <w:rsid w:val="008C0D61"/>
    <w:rsid w:val="008C119D"/>
    <w:rsid w:val="008C147C"/>
    <w:rsid w:val="008C16F5"/>
    <w:rsid w:val="008C1919"/>
    <w:rsid w:val="008C1941"/>
    <w:rsid w:val="008C1C54"/>
    <w:rsid w:val="008C2689"/>
    <w:rsid w:val="008C29C0"/>
    <w:rsid w:val="008C32FB"/>
    <w:rsid w:val="008C3CC6"/>
    <w:rsid w:val="008C4C08"/>
    <w:rsid w:val="008C56BC"/>
    <w:rsid w:val="008C5D9E"/>
    <w:rsid w:val="008C71EB"/>
    <w:rsid w:val="008D02B7"/>
    <w:rsid w:val="008D050F"/>
    <w:rsid w:val="008D10E9"/>
    <w:rsid w:val="008D1348"/>
    <w:rsid w:val="008D13E0"/>
    <w:rsid w:val="008D2202"/>
    <w:rsid w:val="008D2459"/>
    <w:rsid w:val="008D2EB1"/>
    <w:rsid w:val="008D2F74"/>
    <w:rsid w:val="008D3092"/>
    <w:rsid w:val="008D3536"/>
    <w:rsid w:val="008D36B3"/>
    <w:rsid w:val="008D3A0E"/>
    <w:rsid w:val="008D3EF8"/>
    <w:rsid w:val="008D4DB1"/>
    <w:rsid w:val="008D5D82"/>
    <w:rsid w:val="008D5EAA"/>
    <w:rsid w:val="008D7AA8"/>
    <w:rsid w:val="008D7F22"/>
    <w:rsid w:val="008E0926"/>
    <w:rsid w:val="008E1704"/>
    <w:rsid w:val="008E1F8A"/>
    <w:rsid w:val="008E1F9B"/>
    <w:rsid w:val="008E26DD"/>
    <w:rsid w:val="008E2B63"/>
    <w:rsid w:val="008E2CA9"/>
    <w:rsid w:val="008E31BC"/>
    <w:rsid w:val="008E33ED"/>
    <w:rsid w:val="008E34D3"/>
    <w:rsid w:val="008E3816"/>
    <w:rsid w:val="008E3894"/>
    <w:rsid w:val="008E3A8B"/>
    <w:rsid w:val="008E4123"/>
    <w:rsid w:val="008E421B"/>
    <w:rsid w:val="008E4457"/>
    <w:rsid w:val="008E5116"/>
    <w:rsid w:val="008E5EB5"/>
    <w:rsid w:val="008E5F22"/>
    <w:rsid w:val="008E6310"/>
    <w:rsid w:val="008E6566"/>
    <w:rsid w:val="008E6999"/>
    <w:rsid w:val="008E7DA0"/>
    <w:rsid w:val="008E7E5C"/>
    <w:rsid w:val="008F035D"/>
    <w:rsid w:val="008F05AA"/>
    <w:rsid w:val="008F09C7"/>
    <w:rsid w:val="008F0F23"/>
    <w:rsid w:val="008F1433"/>
    <w:rsid w:val="008F15A5"/>
    <w:rsid w:val="008F262A"/>
    <w:rsid w:val="008F27F6"/>
    <w:rsid w:val="008F2FD4"/>
    <w:rsid w:val="008F3409"/>
    <w:rsid w:val="008F3A42"/>
    <w:rsid w:val="008F4515"/>
    <w:rsid w:val="008F46CE"/>
    <w:rsid w:val="008F5A2A"/>
    <w:rsid w:val="008F5C32"/>
    <w:rsid w:val="008F606F"/>
    <w:rsid w:val="008F68C5"/>
    <w:rsid w:val="008F69B4"/>
    <w:rsid w:val="008F6DF0"/>
    <w:rsid w:val="008F71E0"/>
    <w:rsid w:val="008F73AF"/>
    <w:rsid w:val="008F7BEA"/>
    <w:rsid w:val="0090022D"/>
    <w:rsid w:val="009008BF"/>
    <w:rsid w:val="00901581"/>
    <w:rsid w:val="00901D4D"/>
    <w:rsid w:val="00901FFA"/>
    <w:rsid w:val="009020BE"/>
    <w:rsid w:val="009021F5"/>
    <w:rsid w:val="00902438"/>
    <w:rsid w:val="0090261D"/>
    <w:rsid w:val="0090286A"/>
    <w:rsid w:val="00902A5E"/>
    <w:rsid w:val="009040D9"/>
    <w:rsid w:val="00904515"/>
    <w:rsid w:val="00904C9F"/>
    <w:rsid w:val="00905223"/>
    <w:rsid w:val="0090648E"/>
    <w:rsid w:val="009068B6"/>
    <w:rsid w:val="00907738"/>
    <w:rsid w:val="00910A5B"/>
    <w:rsid w:val="00910E29"/>
    <w:rsid w:val="00912CCD"/>
    <w:rsid w:val="00912CF9"/>
    <w:rsid w:val="00913E5D"/>
    <w:rsid w:val="00913E8A"/>
    <w:rsid w:val="00913F4F"/>
    <w:rsid w:val="0091436C"/>
    <w:rsid w:val="00914752"/>
    <w:rsid w:val="009148AF"/>
    <w:rsid w:val="00914903"/>
    <w:rsid w:val="00914A9B"/>
    <w:rsid w:val="0091519A"/>
    <w:rsid w:val="009162B0"/>
    <w:rsid w:val="00916950"/>
    <w:rsid w:val="009169A1"/>
    <w:rsid w:val="00916D3A"/>
    <w:rsid w:val="00917531"/>
    <w:rsid w:val="0092031A"/>
    <w:rsid w:val="0092043D"/>
    <w:rsid w:val="00920A70"/>
    <w:rsid w:val="00922300"/>
    <w:rsid w:val="009244E8"/>
    <w:rsid w:val="0092455A"/>
    <w:rsid w:val="00924A66"/>
    <w:rsid w:val="0092572D"/>
    <w:rsid w:val="00925AEC"/>
    <w:rsid w:val="009265C9"/>
    <w:rsid w:val="0092692C"/>
    <w:rsid w:val="0092709C"/>
    <w:rsid w:val="00927241"/>
    <w:rsid w:val="0092755F"/>
    <w:rsid w:val="00930035"/>
    <w:rsid w:val="009300B7"/>
    <w:rsid w:val="00930C54"/>
    <w:rsid w:val="0093187D"/>
    <w:rsid w:val="00931F23"/>
    <w:rsid w:val="00932218"/>
    <w:rsid w:val="00932FFF"/>
    <w:rsid w:val="00933444"/>
    <w:rsid w:val="00933908"/>
    <w:rsid w:val="00936624"/>
    <w:rsid w:val="009370CF"/>
    <w:rsid w:val="009374D5"/>
    <w:rsid w:val="00937792"/>
    <w:rsid w:val="00937809"/>
    <w:rsid w:val="009378D7"/>
    <w:rsid w:val="00937D9A"/>
    <w:rsid w:val="00937F14"/>
    <w:rsid w:val="009403AB"/>
    <w:rsid w:val="009411E7"/>
    <w:rsid w:val="00941201"/>
    <w:rsid w:val="00941337"/>
    <w:rsid w:val="00941C55"/>
    <w:rsid w:val="009425E0"/>
    <w:rsid w:val="00942BBD"/>
    <w:rsid w:val="00942C76"/>
    <w:rsid w:val="009431AD"/>
    <w:rsid w:val="00943990"/>
    <w:rsid w:val="00943E78"/>
    <w:rsid w:val="00945838"/>
    <w:rsid w:val="009458BA"/>
    <w:rsid w:val="00945B2C"/>
    <w:rsid w:val="00946B67"/>
    <w:rsid w:val="0094702F"/>
    <w:rsid w:val="00947442"/>
    <w:rsid w:val="00947A2D"/>
    <w:rsid w:val="00947CB8"/>
    <w:rsid w:val="009509EC"/>
    <w:rsid w:val="00950C54"/>
    <w:rsid w:val="00950DA8"/>
    <w:rsid w:val="0095151B"/>
    <w:rsid w:val="00951592"/>
    <w:rsid w:val="0095252F"/>
    <w:rsid w:val="0095275B"/>
    <w:rsid w:val="00952BB3"/>
    <w:rsid w:val="00953D8F"/>
    <w:rsid w:val="00953EB2"/>
    <w:rsid w:val="00954010"/>
    <w:rsid w:val="009541C8"/>
    <w:rsid w:val="009545D9"/>
    <w:rsid w:val="00954786"/>
    <w:rsid w:val="00954854"/>
    <w:rsid w:val="00955270"/>
    <w:rsid w:val="009555D9"/>
    <w:rsid w:val="00957FB9"/>
    <w:rsid w:val="00960B46"/>
    <w:rsid w:val="00960CBC"/>
    <w:rsid w:val="0096111E"/>
    <w:rsid w:val="0096126F"/>
    <w:rsid w:val="00961409"/>
    <w:rsid w:val="0096153C"/>
    <w:rsid w:val="009619EB"/>
    <w:rsid w:val="009621A3"/>
    <w:rsid w:val="00962461"/>
    <w:rsid w:val="00962AF6"/>
    <w:rsid w:val="009634C5"/>
    <w:rsid w:val="00963677"/>
    <w:rsid w:val="00963B01"/>
    <w:rsid w:val="0096401F"/>
    <w:rsid w:val="00964139"/>
    <w:rsid w:val="009641E7"/>
    <w:rsid w:val="00965AE3"/>
    <w:rsid w:val="00966B34"/>
    <w:rsid w:val="00967278"/>
    <w:rsid w:val="00967C58"/>
    <w:rsid w:val="00970002"/>
    <w:rsid w:val="00970477"/>
    <w:rsid w:val="0097180A"/>
    <w:rsid w:val="0097247E"/>
    <w:rsid w:val="009726AF"/>
    <w:rsid w:val="0097270C"/>
    <w:rsid w:val="00972AAF"/>
    <w:rsid w:val="00972FAD"/>
    <w:rsid w:val="009733A2"/>
    <w:rsid w:val="0097372D"/>
    <w:rsid w:val="00975997"/>
    <w:rsid w:val="00975E73"/>
    <w:rsid w:val="00981467"/>
    <w:rsid w:val="00982685"/>
    <w:rsid w:val="00982B4D"/>
    <w:rsid w:val="00982CA4"/>
    <w:rsid w:val="009838AB"/>
    <w:rsid w:val="0098673D"/>
    <w:rsid w:val="00986D0F"/>
    <w:rsid w:val="00987084"/>
    <w:rsid w:val="00987CB1"/>
    <w:rsid w:val="00987CC5"/>
    <w:rsid w:val="0099064C"/>
    <w:rsid w:val="00991817"/>
    <w:rsid w:val="00991B0E"/>
    <w:rsid w:val="00992D85"/>
    <w:rsid w:val="00992E85"/>
    <w:rsid w:val="0099303F"/>
    <w:rsid w:val="0099359F"/>
    <w:rsid w:val="00993DE4"/>
    <w:rsid w:val="009946F1"/>
    <w:rsid w:val="00995049"/>
    <w:rsid w:val="00995395"/>
    <w:rsid w:val="00995CC6"/>
    <w:rsid w:val="00996113"/>
    <w:rsid w:val="009961EC"/>
    <w:rsid w:val="009962F3"/>
    <w:rsid w:val="009A107A"/>
    <w:rsid w:val="009A1B97"/>
    <w:rsid w:val="009A1C08"/>
    <w:rsid w:val="009A2050"/>
    <w:rsid w:val="009A23F9"/>
    <w:rsid w:val="009A2FAF"/>
    <w:rsid w:val="009A3109"/>
    <w:rsid w:val="009A3CAE"/>
    <w:rsid w:val="009A422A"/>
    <w:rsid w:val="009A42EF"/>
    <w:rsid w:val="009A4CB7"/>
    <w:rsid w:val="009A4F1E"/>
    <w:rsid w:val="009A504C"/>
    <w:rsid w:val="009A633A"/>
    <w:rsid w:val="009A726C"/>
    <w:rsid w:val="009A7BB1"/>
    <w:rsid w:val="009A7E72"/>
    <w:rsid w:val="009A7FBA"/>
    <w:rsid w:val="009B089C"/>
    <w:rsid w:val="009B19F2"/>
    <w:rsid w:val="009B2AC6"/>
    <w:rsid w:val="009B2B0F"/>
    <w:rsid w:val="009B2C19"/>
    <w:rsid w:val="009B3E34"/>
    <w:rsid w:val="009B430E"/>
    <w:rsid w:val="009B4539"/>
    <w:rsid w:val="009B48F7"/>
    <w:rsid w:val="009B4A75"/>
    <w:rsid w:val="009B52AA"/>
    <w:rsid w:val="009B53CC"/>
    <w:rsid w:val="009B5CC3"/>
    <w:rsid w:val="009B60E6"/>
    <w:rsid w:val="009B7F18"/>
    <w:rsid w:val="009C02BD"/>
    <w:rsid w:val="009C0473"/>
    <w:rsid w:val="009C0744"/>
    <w:rsid w:val="009C0CBB"/>
    <w:rsid w:val="009C246F"/>
    <w:rsid w:val="009C31A2"/>
    <w:rsid w:val="009C3AAA"/>
    <w:rsid w:val="009C41FA"/>
    <w:rsid w:val="009C4A30"/>
    <w:rsid w:val="009C4B52"/>
    <w:rsid w:val="009C5431"/>
    <w:rsid w:val="009C5837"/>
    <w:rsid w:val="009C592B"/>
    <w:rsid w:val="009C598C"/>
    <w:rsid w:val="009C5AAC"/>
    <w:rsid w:val="009C6426"/>
    <w:rsid w:val="009C73A5"/>
    <w:rsid w:val="009C7F08"/>
    <w:rsid w:val="009D00B9"/>
    <w:rsid w:val="009D0F9B"/>
    <w:rsid w:val="009D1218"/>
    <w:rsid w:val="009D1C3A"/>
    <w:rsid w:val="009D306B"/>
    <w:rsid w:val="009D372A"/>
    <w:rsid w:val="009D46CE"/>
    <w:rsid w:val="009D51F6"/>
    <w:rsid w:val="009D554A"/>
    <w:rsid w:val="009D602D"/>
    <w:rsid w:val="009D63F9"/>
    <w:rsid w:val="009D753D"/>
    <w:rsid w:val="009D78AF"/>
    <w:rsid w:val="009D7C74"/>
    <w:rsid w:val="009D7F61"/>
    <w:rsid w:val="009E0011"/>
    <w:rsid w:val="009E0541"/>
    <w:rsid w:val="009E1461"/>
    <w:rsid w:val="009E1669"/>
    <w:rsid w:val="009E1AC0"/>
    <w:rsid w:val="009E1C60"/>
    <w:rsid w:val="009E227C"/>
    <w:rsid w:val="009E26C1"/>
    <w:rsid w:val="009E3018"/>
    <w:rsid w:val="009E301E"/>
    <w:rsid w:val="009E45B7"/>
    <w:rsid w:val="009E4B65"/>
    <w:rsid w:val="009E4E14"/>
    <w:rsid w:val="009E4E56"/>
    <w:rsid w:val="009E5309"/>
    <w:rsid w:val="009E6E2B"/>
    <w:rsid w:val="009E6EFA"/>
    <w:rsid w:val="009E6FD7"/>
    <w:rsid w:val="009E7CB2"/>
    <w:rsid w:val="009F06AB"/>
    <w:rsid w:val="009F0AB6"/>
    <w:rsid w:val="009F13F9"/>
    <w:rsid w:val="009F29BA"/>
    <w:rsid w:val="009F2DDD"/>
    <w:rsid w:val="009F32D9"/>
    <w:rsid w:val="009F3F0C"/>
    <w:rsid w:val="009F4153"/>
    <w:rsid w:val="009F466F"/>
    <w:rsid w:val="009F4CFB"/>
    <w:rsid w:val="009F5DA3"/>
    <w:rsid w:val="009F5EE7"/>
    <w:rsid w:val="009F5F43"/>
    <w:rsid w:val="009F68BF"/>
    <w:rsid w:val="00A00406"/>
    <w:rsid w:val="00A00604"/>
    <w:rsid w:val="00A007E2"/>
    <w:rsid w:val="00A009D1"/>
    <w:rsid w:val="00A01995"/>
    <w:rsid w:val="00A01B32"/>
    <w:rsid w:val="00A01CEC"/>
    <w:rsid w:val="00A024BC"/>
    <w:rsid w:val="00A02C0E"/>
    <w:rsid w:val="00A035FF"/>
    <w:rsid w:val="00A054E7"/>
    <w:rsid w:val="00A0562E"/>
    <w:rsid w:val="00A05BA6"/>
    <w:rsid w:val="00A071CD"/>
    <w:rsid w:val="00A07DD4"/>
    <w:rsid w:val="00A10403"/>
    <w:rsid w:val="00A10AA2"/>
    <w:rsid w:val="00A11BCD"/>
    <w:rsid w:val="00A11CAC"/>
    <w:rsid w:val="00A11F4E"/>
    <w:rsid w:val="00A12067"/>
    <w:rsid w:val="00A14660"/>
    <w:rsid w:val="00A14C30"/>
    <w:rsid w:val="00A17156"/>
    <w:rsid w:val="00A17554"/>
    <w:rsid w:val="00A216E0"/>
    <w:rsid w:val="00A21A50"/>
    <w:rsid w:val="00A22DD2"/>
    <w:rsid w:val="00A22EFE"/>
    <w:rsid w:val="00A2345F"/>
    <w:rsid w:val="00A23B55"/>
    <w:rsid w:val="00A245FC"/>
    <w:rsid w:val="00A24707"/>
    <w:rsid w:val="00A248BC"/>
    <w:rsid w:val="00A25461"/>
    <w:rsid w:val="00A2587E"/>
    <w:rsid w:val="00A25AB2"/>
    <w:rsid w:val="00A263DF"/>
    <w:rsid w:val="00A26740"/>
    <w:rsid w:val="00A267D5"/>
    <w:rsid w:val="00A27915"/>
    <w:rsid w:val="00A27D6B"/>
    <w:rsid w:val="00A31DA8"/>
    <w:rsid w:val="00A33F06"/>
    <w:rsid w:val="00A340AD"/>
    <w:rsid w:val="00A361C6"/>
    <w:rsid w:val="00A36398"/>
    <w:rsid w:val="00A3658C"/>
    <w:rsid w:val="00A37B8F"/>
    <w:rsid w:val="00A37BE9"/>
    <w:rsid w:val="00A400FC"/>
    <w:rsid w:val="00A404FF"/>
    <w:rsid w:val="00A40669"/>
    <w:rsid w:val="00A4077B"/>
    <w:rsid w:val="00A40F10"/>
    <w:rsid w:val="00A40FAD"/>
    <w:rsid w:val="00A41020"/>
    <w:rsid w:val="00A4109B"/>
    <w:rsid w:val="00A42506"/>
    <w:rsid w:val="00A42714"/>
    <w:rsid w:val="00A42DC7"/>
    <w:rsid w:val="00A430D1"/>
    <w:rsid w:val="00A43232"/>
    <w:rsid w:val="00A43F89"/>
    <w:rsid w:val="00A44869"/>
    <w:rsid w:val="00A454C6"/>
    <w:rsid w:val="00A4586E"/>
    <w:rsid w:val="00A45E3A"/>
    <w:rsid w:val="00A4631F"/>
    <w:rsid w:val="00A46576"/>
    <w:rsid w:val="00A474CC"/>
    <w:rsid w:val="00A474F9"/>
    <w:rsid w:val="00A47C2E"/>
    <w:rsid w:val="00A47C36"/>
    <w:rsid w:val="00A504E9"/>
    <w:rsid w:val="00A50B4C"/>
    <w:rsid w:val="00A510C6"/>
    <w:rsid w:val="00A52161"/>
    <w:rsid w:val="00A526C7"/>
    <w:rsid w:val="00A527B7"/>
    <w:rsid w:val="00A539B9"/>
    <w:rsid w:val="00A545D3"/>
    <w:rsid w:val="00A545E0"/>
    <w:rsid w:val="00A549FA"/>
    <w:rsid w:val="00A54D3E"/>
    <w:rsid w:val="00A5521A"/>
    <w:rsid w:val="00A555B8"/>
    <w:rsid w:val="00A55EE2"/>
    <w:rsid w:val="00A5647B"/>
    <w:rsid w:val="00A56A33"/>
    <w:rsid w:val="00A56B82"/>
    <w:rsid w:val="00A57469"/>
    <w:rsid w:val="00A574AB"/>
    <w:rsid w:val="00A5756F"/>
    <w:rsid w:val="00A61217"/>
    <w:rsid w:val="00A61DF7"/>
    <w:rsid w:val="00A626CF"/>
    <w:rsid w:val="00A62FAA"/>
    <w:rsid w:val="00A63324"/>
    <w:rsid w:val="00A64ED0"/>
    <w:rsid w:val="00A64FAA"/>
    <w:rsid w:val="00A655F9"/>
    <w:rsid w:val="00A65AA6"/>
    <w:rsid w:val="00A65F71"/>
    <w:rsid w:val="00A673CE"/>
    <w:rsid w:val="00A67B2A"/>
    <w:rsid w:val="00A67B4C"/>
    <w:rsid w:val="00A67CC8"/>
    <w:rsid w:val="00A70E4E"/>
    <w:rsid w:val="00A7135C"/>
    <w:rsid w:val="00A7156D"/>
    <w:rsid w:val="00A7254C"/>
    <w:rsid w:val="00A72C69"/>
    <w:rsid w:val="00A73E16"/>
    <w:rsid w:val="00A74290"/>
    <w:rsid w:val="00A743AC"/>
    <w:rsid w:val="00A746E8"/>
    <w:rsid w:val="00A74784"/>
    <w:rsid w:val="00A74B92"/>
    <w:rsid w:val="00A758F3"/>
    <w:rsid w:val="00A76272"/>
    <w:rsid w:val="00A764DD"/>
    <w:rsid w:val="00A765E6"/>
    <w:rsid w:val="00A766FE"/>
    <w:rsid w:val="00A7687D"/>
    <w:rsid w:val="00A76E53"/>
    <w:rsid w:val="00A7780A"/>
    <w:rsid w:val="00A7798F"/>
    <w:rsid w:val="00A8044E"/>
    <w:rsid w:val="00A80BB7"/>
    <w:rsid w:val="00A81768"/>
    <w:rsid w:val="00A81C83"/>
    <w:rsid w:val="00A82B3C"/>
    <w:rsid w:val="00A83397"/>
    <w:rsid w:val="00A83F60"/>
    <w:rsid w:val="00A85083"/>
    <w:rsid w:val="00A85488"/>
    <w:rsid w:val="00A857D9"/>
    <w:rsid w:val="00A85D2D"/>
    <w:rsid w:val="00A864E1"/>
    <w:rsid w:val="00A8735B"/>
    <w:rsid w:val="00A90B4C"/>
    <w:rsid w:val="00A912C0"/>
    <w:rsid w:val="00A928D6"/>
    <w:rsid w:val="00A92C19"/>
    <w:rsid w:val="00A92E07"/>
    <w:rsid w:val="00A93EB9"/>
    <w:rsid w:val="00A942D1"/>
    <w:rsid w:val="00A943D1"/>
    <w:rsid w:val="00A943FB"/>
    <w:rsid w:val="00A957BB"/>
    <w:rsid w:val="00A958D6"/>
    <w:rsid w:val="00A965FD"/>
    <w:rsid w:val="00A96689"/>
    <w:rsid w:val="00A96694"/>
    <w:rsid w:val="00A977F9"/>
    <w:rsid w:val="00AA013F"/>
    <w:rsid w:val="00AA01E3"/>
    <w:rsid w:val="00AA0C40"/>
    <w:rsid w:val="00AA198E"/>
    <w:rsid w:val="00AA1AB6"/>
    <w:rsid w:val="00AA1D72"/>
    <w:rsid w:val="00AA3168"/>
    <w:rsid w:val="00AA45D5"/>
    <w:rsid w:val="00AA4D1E"/>
    <w:rsid w:val="00AA5004"/>
    <w:rsid w:val="00AA5101"/>
    <w:rsid w:val="00AA53F8"/>
    <w:rsid w:val="00AA6045"/>
    <w:rsid w:val="00AB0137"/>
    <w:rsid w:val="00AB1F0F"/>
    <w:rsid w:val="00AB1F1F"/>
    <w:rsid w:val="00AB4174"/>
    <w:rsid w:val="00AB454F"/>
    <w:rsid w:val="00AB4FD1"/>
    <w:rsid w:val="00AB5400"/>
    <w:rsid w:val="00AB543F"/>
    <w:rsid w:val="00AB5685"/>
    <w:rsid w:val="00AB5C48"/>
    <w:rsid w:val="00AB617D"/>
    <w:rsid w:val="00AB6C60"/>
    <w:rsid w:val="00AB6F3D"/>
    <w:rsid w:val="00AC091F"/>
    <w:rsid w:val="00AC1058"/>
    <w:rsid w:val="00AC1E22"/>
    <w:rsid w:val="00AC2CE2"/>
    <w:rsid w:val="00AC47CD"/>
    <w:rsid w:val="00AC4B83"/>
    <w:rsid w:val="00AC4CC2"/>
    <w:rsid w:val="00AC4CEB"/>
    <w:rsid w:val="00AC4E50"/>
    <w:rsid w:val="00AC5E01"/>
    <w:rsid w:val="00AC62E4"/>
    <w:rsid w:val="00AC657D"/>
    <w:rsid w:val="00AC72C1"/>
    <w:rsid w:val="00AC747F"/>
    <w:rsid w:val="00AC7C64"/>
    <w:rsid w:val="00AD0320"/>
    <w:rsid w:val="00AD0902"/>
    <w:rsid w:val="00AD114C"/>
    <w:rsid w:val="00AD13C5"/>
    <w:rsid w:val="00AD1B18"/>
    <w:rsid w:val="00AD1F56"/>
    <w:rsid w:val="00AD21D9"/>
    <w:rsid w:val="00AD2346"/>
    <w:rsid w:val="00AD3CBE"/>
    <w:rsid w:val="00AD43BE"/>
    <w:rsid w:val="00AD4470"/>
    <w:rsid w:val="00AD4746"/>
    <w:rsid w:val="00AD4BEA"/>
    <w:rsid w:val="00AD5339"/>
    <w:rsid w:val="00AD598F"/>
    <w:rsid w:val="00AD5F54"/>
    <w:rsid w:val="00AD6040"/>
    <w:rsid w:val="00AD6C32"/>
    <w:rsid w:val="00AD6E3D"/>
    <w:rsid w:val="00AD7475"/>
    <w:rsid w:val="00AD780F"/>
    <w:rsid w:val="00AD7B76"/>
    <w:rsid w:val="00AD7C48"/>
    <w:rsid w:val="00AE010C"/>
    <w:rsid w:val="00AE092D"/>
    <w:rsid w:val="00AE0D41"/>
    <w:rsid w:val="00AE1639"/>
    <w:rsid w:val="00AE1D4E"/>
    <w:rsid w:val="00AE28C7"/>
    <w:rsid w:val="00AE2E53"/>
    <w:rsid w:val="00AE2E69"/>
    <w:rsid w:val="00AE39B0"/>
    <w:rsid w:val="00AE4CA8"/>
    <w:rsid w:val="00AE4D01"/>
    <w:rsid w:val="00AE58E9"/>
    <w:rsid w:val="00AE5B4C"/>
    <w:rsid w:val="00AE69D4"/>
    <w:rsid w:val="00AE76A3"/>
    <w:rsid w:val="00AE7A1B"/>
    <w:rsid w:val="00AE7DA7"/>
    <w:rsid w:val="00AF01EF"/>
    <w:rsid w:val="00AF0608"/>
    <w:rsid w:val="00AF0738"/>
    <w:rsid w:val="00AF0799"/>
    <w:rsid w:val="00AF1437"/>
    <w:rsid w:val="00AF191B"/>
    <w:rsid w:val="00AF1A64"/>
    <w:rsid w:val="00AF1ABD"/>
    <w:rsid w:val="00AF1AED"/>
    <w:rsid w:val="00AF1EB7"/>
    <w:rsid w:val="00AF218B"/>
    <w:rsid w:val="00AF2749"/>
    <w:rsid w:val="00AF2C1E"/>
    <w:rsid w:val="00AF2ED7"/>
    <w:rsid w:val="00AF30A9"/>
    <w:rsid w:val="00AF7FE3"/>
    <w:rsid w:val="00B0062A"/>
    <w:rsid w:val="00B016AD"/>
    <w:rsid w:val="00B020DD"/>
    <w:rsid w:val="00B022EC"/>
    <w:rsid w:val="00B02A09"/>
    <w:rsid w:val="00B02AA0"/>
    <w:rsid w:val="00B0315E"/>
    <w:rsid w:val="00B0394D"/>
    <w:rsid w:val="00B03D01"/>
    <w:rsid w:val="00B04352"/>
    <w:rsid w:val="00B053C5"/>
    <w:rsid w:val="00B059C3"/>
    <w:rsid w:val="00B0799A"/>
    <w:rsid w:val="00B10F66"/>
    <w:rsid w:val="00B11EE2"/>
    <w:rsid w:val="00B1277F"/>
    <w:rsid w:val="00B12A9A"/>
    <w:rsid w:val="00B12B94"/>
    <w:rsid w:val="00B12DC8"/>
    <w:rsid w:val="00B134C3"/>
    <w:rsid w:val="00B135AF"/>
    <w:rsid w:val="00B13C20"/>
    <w:rsid w:val="00B13DDC"/>
    <w:rsid w:val="00B14E7A"/>
    <w:rsid w:val="00B15418"/>
    <w:rsid w:val="00B15DA4"/>
    <w:rsid w:val="00B16234"/>
    <w:rsid w:val="00B174B4"/>
    <w:rsid w:val="00B2084E"/>
    <w:rsid w:val="00B20A00"/>
    <w:rsid w:val="00B20A02"/>
    <w:rsid w:val="00B21153"/>
    <w:rsid w:val="00B219FF"/>
    <w:rsid w:val="00B22DFB"/>
    <w:rsid w:val="00B2355A"/>
    <w:rsid w:val="00B24367"/>
    <w:rsid w:val="00B24A13"/>
    <w:rsid w:val="00B25523"/>
    <w:rsid w:val="00B266A0"/>
    <w:rsid w:val="00B268A3"/>
    <w:rsid w:val="00B27B17"/>
    <w:rsid w:val="00B27C2A"/>
    <w:rsid w:val="00B305C1"/>
    <w:rsid w:val="00B306EF"/>
    <w:rsid w:val="00B30816"/>
    <w:rsid w:val="00B308A8"/>
    <w:rsid w:val="00B311A7"/>
    <w:rsid w:val="00B3155B"/>
    <w:rsid w:val="00B31A9A"/>
    <w:rsid w:val="00B31AE3"/>
    <w:rsid w:val="00B31DC4"/>
    <w:rsid w:val="00B31EB3"/>
    <w:rsid w:val="00B323AD"/>
    <w:rsid w:val="00B325CD"/>
    <w:rsid w:val="00B327C3"/>
    <w:rsid w:val="00B32E72"/>
    <w:rsid w:val="00B3311C"/>
    <w:rsid w:val="00B3327D"/>
    <w:rsid w:val="00B33671"/>
    <w:rsid w:val="00B33C93"/>
    <w:rsid w:val="00B34276"/>
    <w:rsid w:val="00B34325"/>
    <w:rsid w:val="00B3432F"/>
    <w:rsid w:val="00B34C2B"/>
    <w:rsid w:val="00B3527C"/>
    <w:rsid w:val="00B356AC"/>
    <w:rsid w:val="00B35D5F"/>
    <w:rsid w:val="00B3690D"/>
    <w:rsid w:val="00B36A00"/>
    <w:rsid w:val="00B36B48"/>
    <w:rsid w:val="00B36F39"/>
    <w:rsid w:val="00B371DB"/>
    <w:rsid w:val="00B3738B"/>
    <w:rsid w:val="00B37397"/>
    <w:rsid w:val="00B375EA"/>
    <w:rsid w:val="00B37F2C"/>
    <w:rsid w:val="00B407CD"/>
    <w:rsid w:val="00B40AA5"/>
    <w:rsid w:val="00B40B5B"/>
    <w:rsid w:val="00B40F28"/>
    <w:rsid w:val="00B40FA1"/>
    <w:rsid w:val="00B417A4"/>
    <w:rsid w:val="00B41948"/>
    <w:rsid w:val="00B4220D"/>
    <w:rsid w:val="00B42FF7"/>
    <w:rsid w:val="00B43163"/>
    <w:rsid w:val="00B438DA"/>
    <w:rsid w:val="00B45541"/>
    <w:rsid w:val="00B45847"/>
    <w:rsid w:val="00B4636E"/>
    <w:rsid w:val="00B465D6"/>
    <w:rsid w:val="00B46689"/>
    <w:rsid w:val="00B46B55"/>
    <w:rsid w:val="00B473A1"/>
    <w:rsid w:val="00B474CF"/>
    <w:rsid w:val="00B47F3E"/>
    <w:rsid w:val="00B514CC"/>
    <w:rsid w:val="00B51AD1"/>
    <w:rsid w:val="00B520F4"/>
    <w:rsid w:val="00B5278B"/>
    <w:rsid w:val="00B52DC9"/>
    <w:rsid w:val="00B53190"/>
    <w:rsid w:val="00B53616"/>
    <w:rsid w:val="00B54DE0"/>
    <w:rsid w:val="00B5547D"/>
    <w:rsid w:val="00B55A01"/>
    <w:rsid w:val="00B55B25"/>
    <w:rsid w:val="00B56DB8"/>
    <w:rsid w:val="00B60292"/>
    <w:rsid w:val="00B60BF6"/>
    <w:rsid w:val="00B60CFF"/>
    <w:rsid w:val="00B611FA"/>
    <w:rsid w:val="00B61646"/>
    <w:rsid w:val="00B61741"/>
    <w:rsid w:val="00B61E17"/>
    <w:rsid w:val="00B627E5"/>
    <w:rsid w:val="00B6286A"/>
    <w:rsid w:val="00B62D1C"/>
    <w:rsid w:val="00B63591"/>
    <w:rsid w:val="00B6360B"/>
    <w:rsid w:val="00B644EB"/>
    <w:rsid w:val="00B64F5D"/>
    <w:rsid w:val="00B6540A"/>
    <w:rsid w:val="00B662C8"/>
    <w:rsid w:val="00B674DE"/>
    <w:rsid w:val="00B709F8"/>
    <w:rsid w:val="00B7131C"/>
    <w:rsid w:val="00B715DD"/>
    <w:rsid w:val="00B71D00"/>
    <w:rsid w:val="00B72260"/>
    <w:rsid w:val="00B73258"/>
    <w:rsid w:val="00B73FD8"/>
    <w:rsid w:val="00B7461C"/>
    <w:rsid w:val="00B75EC2"/>
    <w:rsid w:val="00B761D7"/>
    <w:rsid w:val="00B7656E"/>
    <w:rsid w:val="00B769F7"/>
    <w:rsid w:val="00B76DD2"/>
    <w:rsid w:val="00B7736B"/>
    <w:rsid w:val="00B8180F"/>
    <w:rsid w:val="00B8270B"/>
    <w:rsid w:val="00B82B6B"/>
    <w:rsid w:val="00B82D90"/>
    <w:rsid w:val="00B834F8"/>
    <w:rsid w:val="00B837CC"/>
    <w:rsid w:val="00B8410A"/>
    <w:rsid w:val="00B84819"/>
    <w:rsid w:val="00B84E48"/>
    <w:rsid w:val="00B8523D"/>
    <w:rsid w:val="00B85793"/>
    <w:rsid w:val="00B85E26"/>
    <w:rsid w:val="00B868CE"/>
    <w:rsid w:val="00B868F9"/>
    <w:rsid w:val="00B873D3"/>
    <w:rsid w:val="00B87702"/>
    <w:rsid w:val="00B8779C"/>
    <w:rsid w:val="00B87887"/>
    <w:rsid w:val="00B87969"/>
    <w:rsid w:val="00B900A7"/>
    <w:rsid w:val="00B906BE"/>
    <w:rsid w:val="00B906E6"/>
    <w:rsid w:val="00B9091D"/>
    <w:rsid w:val="00B90A2A"/>
    <w:rsid w:val="00B9216E"/>
    <w:rsid w:val="00B924E1"/>
    <w:rsid w:val="00B92EDD"/>
    <w:rsid w:val="00B93266"/>
    <w:rsid w:val="00B9329C"/>
    <w:rsid w:val="00B94558"/>
    <w:rsid w:val="00B9540D"/>
    <w:rsid w:val="00B95E80"/>
    <w:rsid w:val="00B96167"/>
    <w:rsid w:val="00B966EE"/>
    <w:rsid w:val="00B96AE8"/>
    <w:rsid w:val="00B96C5F"/>
    <w:rsid w:val="00B971C0"/>
    <w:rsid w:val="00B97344"/>
    <w:rsid w:val="00B97744"/>
    <w:rsid w:val="00B979DD"/>
    <w:rsid w:val="00B97D65"/>
    <w:rsid w:val="00BA0DC0"/>
    <w:rsid w:val="00BA20D9"/>
    <w:rsid w:val="00BA21E3"/>
    <w:rsid w:val="00BA2424"/>
    <w:rsid w:val="00BA2F75"/>
    <w:rsid w:val="00BA348F"/>
    <w:rsid w:val="00BA3CDA"/>
    <w:rsid w:val="00BA78ED"/>
    <w:rsid w:val="00BA7954"/>
    <w:rsid w:val="00BA7CD1"/>
    <w:rsid w:val="00BB061A"/>
    <w:rsid w:val="00BB09E3"/>
    <w:rsid w:val="00BB0B6A"/>
    <w:rsid w:val="00BB134C"/>
    <w:rsid w:val="00BB1637"/>
    <w:rsid w:val="00BB1F9F"/>
    <w:rsid w:val="00BB23B5"/>
    <w:rsid w:val="00BB2B4E"/>
    <w:rsid w:val="00BB3679"/>
    <w:rsid w:val="00BB371F"/>
    <w:rsid w:val="00BB3BCA"/>
    <w:rsid w:val="00BB4D0B"/>
    <w:rsid w:val="00BB4D60"/>
    <w:rsid w:val="00BB4F1C"/>
    <w:rsid w:val="00BB50A8"/>
    <w:rsid w:val="00BB50EF"/>
    <w:rsid w:val="00BB51C2"/>
    <w:rsid w:val="00BB52CF"/>
    <w:rsid w:val="00BB5973"/>
    <w:rsid w:val="00BB5C36"/>
    <w:rsid w:val="00BB5FB6"/>
    <w:rsid w:val="00BB64B9"/>
    <w:rsid w:val="00BB6A18"/>
    <w:rsid w:val="00BB6E66"/>
    <w:rsid w:val="00BB7B7F"/>
    <w:rsid w:val="00BC0CDD"/>
    <w:rsid w:val="00BC11C6"/>
    <w:rsid w:val="00BC1347"/>
    <w:rsid w:val="00BC1872"/>
    <w:rsid w:val="00BC1881"/>
    <w:rsid w:val="00BC1967"/>
    <w:rsid w:val="00BC29EF"/>
    <w:rsid w:val="00BC2A5B"/>
    <w:rsid w:val="00BC3496"/>
    <w:rsid w:val="00BC3722"/>
    <w:rsid w:val="00BC375D"/>
    <w:rsid w:val="00BC5289"/>
    <w:rsid w:val="00BC5794"/>
    <w:rsid w:val="00BC5DCB"/>
    <w:rsid w:val="00BC5EB7"/>
    <w:rsid w:val="00BC5FF9"/>
    <w:rsid w:val="00BC647C"/>
    <w:rsid w:val="00BC699F"/>
    <w:rsid w:val="00BC7045"/>
    <w:rsid w:val="00BC71EF"/>
    <w:rsid w:val="00BC7819"/>
    <w:rsid w:val="00BC7DDD"/>
    <w:rsid w:val="00BC7FE9"/>
    <w:rsid w:val="00BD01DD"/>
    <w:rsid w:val="00BD02AE"/>
    <w:rsid w:val="00BD0A88"/>
    <w:rsid w:val="00BD18A0"/>
    <w:rsid w:val="00BD30DA"/>
    <w:rsid w:val="00BD313A"/>
    <w:rsid w:val="00BD39D1"/>
    <w:rsid w:val="00BD3AC1"/>
    <w:rsid w:val="00BD3CCF"/>
    <w:rsid w:val="00BD3EA9"/>
    <w:rsid w:val="00BD6254"/>
    <w:rsid w:val="00BD62CA"/>
    <w:rsid w:val="00BD7124"/>
    <w:rsid w:val="00BD7FF3"/>
    <w:rsid w:val="00BE046D"/>
    <w:rsid w:val="00BE0A5D"/>
    <w:rsid w:val="00BE0E8B"/>
    <w:rsid w:val="00BE1297"/>
    <w:rsid w:val="00BE17C1"/>
    <w:rsid w:val="00BE1D77"/>
    <w:rsid w:val="00BE23E9"/>
    <w:rsid w:val="00BE2BEF"/>
    <w:rsid w:val="00BE2C0E"/>
    <w:rsid w:val="00BE34AE"/>
    <w:rsid w:val="00BE34BD"/>
    <w:rsid w:val="00BE4783"/>
    <w:rsid w:val="00BE615D"/>
    <w:rsid w:val="00BE6620"/>
    <w:rsid w:val="00BE6742"/>
    <w:rsid w:val="00BE67E3"/>
    <w:rsid w:val="00BE6EB4"/>
    <w:rsid w:val="00BE6F62"/>
    <w:rsid w:val="00BF0357"/>
    <w:rsid w:val="00BF038F"/>
    <w:rsid w:val="00BF0794"/>
    <w:rsid w:val="00BF29D7"/>
    <w:rsid w:val="00BF2EB5"/>
    <w:rsid w:val="00BF4043"/>
    <w:rsid w:val="00BF56D1"/>
    <w:rsid w:val="00BF58E9"/>
    <w:rsid w:val="00BF5B6F"/>
    <w:rsid w:val="00BF622C"/>
    <w:rsid w:val="00BF637B"/>
    <w:rsid w:val="00BF63A0"/>
    <w:rsid w:val="00BF6AA3"/>
    <w:rsid w:val="00BF7016"/>
    <w:rsid w:val="00BF7365"/>
    <w:rsid w:val="00BF748D"/>
    <w:rsid w:val="00BF7C48"/>
    <w:rsid w:val="00C00416"/>
    <w:rsid w:val="00C00927"/>
    <w:rsid w:val="00C00F2E"/>
    <w:rsid w:val="00C013A5"/>
    <w:rsid w:val="00C03112"/>
    <w:rsid w:val="00C03866"/>
    <w:rsid w:val="00C03A05"/>
    <w:rsid w:val="00C03DA0"/>
    <w:rsid w:val="00C03FD7"/>
    <w:rsid w:val="00C04D9A"/>
    <w:rsid w:val="00C05C41"/>
    <w:rsid w:val="00C05CF1"/>
    <w:rsid w:val="00C05F7C"/>
    <w:rsid w:val="00C064A8"/>
    <w:rsid w:val="00C06934"/>
    <w:rsid w:val="00C06B17"/>
    <w:rsid w:val="00C06D60"/>
    <w:rsid w:val="00C07928"/>
    <w:rsid w:val="00C07E37"/>
    <w:rsid w:val="00C105F6"/>
    <w:rsid w:val="00C1147E"/>
    <w:rsid w:val="00C12187"/>
    <w:rsid w:val="00C1258F"/>
    <w:rsid w:val="00C128B4"/>
    <w:rsid w:val="00C12DC9"/>
    <w:rsid w:val="00C13070"/>
    <w:rsid w:val="00C13158"/>
    <w:rsid w:val="00C13B3A"/>
    <w:rsid w:val="00C13EE3"/>
    <w:rsid w:val="00C14406"/>
    <w:rsid w:val="00C148F1"/>
    <w:rsid w:val="00C14ADE"/>
    <w:rsid w:val="00C14D74"/>
    <w:rsid w:val="00C150F1"/>
    <w:rsid w:val="00C155B8"/>
    <w:rsid w:val="00C15623"/>
    <w:rsid w:val="00C15C27"/>
    <w:rsid w:val="00C15C42"/>
    <w:rsid w:val="00C1638B"/>
    <w:rsid w:val="00C16DCA"/>
    <w:rsid w:val="00C20156"/>
    <w:rsid w:val="00C20169"/>
    <w:rsid w:val="00C227E9"/>
    <w:rsid w:val="00C229E8"/>
    <w:rsid w:val="00C24C4C"/>
    <w:rsid w:val="00C24DA0"/>
    <w:rsid w:val="00C24ECC"/>
    <w:rsid w:val="00C25895"/>
    <w:rsid w:val="00C25EDD"/>
    <w:rsid w:val="00C2637A"/>
    <w:rsid w:val="00C271FC"/>
    <w:rsid w:val="00C27794"/>
    <w:rsid w:val="00C27C2F"/>
    <w:rsid w:val="00C27EEA"/>
    <w:rsid w:val="00C305CE"/>
    <w:rsid w:val="00C30E28"/>
    <w:rsid w:val="00C31C01"/>
    <w:rsid w:val="00C31C6F"/>
    <w:rsid w:val="00C31FD5"/>
    <w:rsid w:val="00C32C1F"/>
    <w:rsid w:val="00C334AE"/>
    <w:rsid w:val="00C33857"/>
    <w:rsid w:val="00C33F38"/>
    <w:rsid w:val="00C3439C"/>
    <w:rsid w:val="00C34AFA"/>
    <w:rsid w:val="00C355E8"/>
    <w:rsid w:val="00C357ED"/>
    <w:rsid w:val="00C36041"/>
    <w:rsid w:val="00C362A3"/>
    <w:rsid w:val="00C37E88"/>
    <w:rsid w:val="00C404D8"/>
    <w:rsid w:val="00C40746"/>
    <w:rsid w:val="00C412DB"/>
    <w:rsid w:val="00C414A6"/>
    <w:rsid w:val="00C41E13"/>
    <w:rsid w:val="00C4279A"/>
    <w:rsid w:val="00C42FBD"/>
    <w:rsid w:val="00C438CF"/>
    <w:rsid w:val="00C43F91"/>
    <w:rsid w:val="00C45910"/>
    <w:rsid w:val="00C45BE0"/>
    <w:rsid w:val="00C46DFF"/>
    <w:rsid w:val="00C4786C"/>
    <w:rsid w:val="00C47896"/>
    <w:rsid w:val="00C503A9"/>
    <w:rsid w:val="00C509DE"/>
    <w:rsid w:val="00C50BBF"/>
    <w:rsid w:val="00C50EED"/>
    <w:rsid w:val="00C5283D"/>
    <w:rsid w:val="00C539B6"/>
    <w:rsid w:val="00C5435F"/>
    <w:rsid w:val="00C544B3"/>
    <w:rsid w:val="00C54672"/>
    <w:rsid w:val="00C5485C"/>
    <w:rsid w:val="00C54CBD"/>
    <w:rsid w:val="00C54D26"/>
    <w:rsid w:val="00C55052"/>
    <w:rsid w:val="00C551F0"/>
    <w:rsid w:val="00C5615F"/>
    <w:rsid w:val="00C561F1"/>
    <w:rsid w:val="00C6069C"/>
    <w:rsid w:val="00C60EF5"/>
    <w:rsid w:val="00C62066"/>
    <w:rsid w:val="00C623FD"/>
    <w:rsid w:val="00C62610"/>
    <w:rsid w:val="00C64FBA"/>
    <w:rsid w:val="00C650B8"/>
    <w:rsid w:val="00C65912"/>
    <w:rsid w:val="00C65F1F"/>
    <w:rsid w:val="00C66430"/>
    <w:rsid w:val="00C666DB"/>
    <w:rsid w:val="00C66810"/>
    <w:rsid w:val="00C668FE"/>
    <w:rsid w:val="00C70263"/>
    <w:rsid w:val="00C72BBB"/>
    <w:rsid w:val="00C74062"/>
    <w:rsid w:val="00C748D1"/>
    <w:rsid w:val="00C75286"/>
    <w:rsid w:val="00C760F0"/>
    <w:rsid w:val="00C7755B"/>
    <w:rsid w:val="00C77CF3"/>
    <w:rsid w:val="00C77F7A"/>
    <w:rsid w:val="00C80439"/>
    <w:rsid w:val="00C80449"/>
    <w:rsid w:val="00C8094A"/>
    <w:rsid w:val="00C824C6"/>
    <w:rsid w:val="00C82C76"/>
    <w:rsid w:val="00C82F7E"/>
    <w:rsid w:val="00C83145"/>
    <w:rsid w:val="00C831B5"/>
    <w:rsid w:val="00C83257"/>
    <w:rsid w:val="00C83D98"/>
    <w:rsid w:val="00C83FE0"/>
    <w:rsid w:val="00C83FF0"/>
    <w:rsid w:val="00C84F85"/>
    <w:rsid w:val="00C851CD"/>
    <w:rsid w:val="00C85DEF"/>
    <w:rsid w:val="00C85F22"/>
    <w:rsid w:val="00C85FC5"/>
    <w:rsid w:val="00C860C8"/>
    <w:rsid w:val="00C86442"/>
    <w:rsid w:val="00C86F20"/>
    <w:rsid w:val="00C876C1"/>
    <w:rsid w:val="00C87D52"/>
    <w:rsid w:val="00C90425"/>
    <w:rsid w:val="00C90D9A"/>
    <w:rsid w:val="00C91377"/>
    <w:rsid w:val="00C91414"/>
    <w:rsid w:val="00C927FC"/>
    <w:rsid w:val="00C92A9D"/>
    <w:rsid w:val="00C9388A"/>
    <w:rsid w:val="00C9413A"/>
    <w:rsid w:val="00C9512B"/>
    <w:rsid w:val="00C959B7"/>
    <w:rsid w:val="00C97338"/>
    <w:rsid w:val="00CA0EC2"/>
    <w:rsid w:val="00CA1704"/>
    <w:rsid w:val="00CA1A6B"/>
    <w:rsid w:val="00CA25FF"/>
    <w:rsid w:val="00CA3784"/>
    <w:rsid w:val="00CA3E9B"/>
    <w:rsid w:val="00CA431B"/>
    <w:rsid w:val="00CA453C"/>
    <w:rsid w:val="00CA45E9"/>
    <w:rsid w:val="00CA4839"/>
    <w:rsid w:val="00CA4876"/>
    <w:rsid w:val="00CA499E"/>
    <w:rsid w:val="00CA4ACE"/>
    <w:rsid w:val="00CA5254"/>
    <w:rsid w:val="00CA5B44"/>
    <w:rsid w:val="00CA5FA6"/>
    <w:rsid w:val="00CA78B4"/>
    <w:rsid w:val="00CA7D19"/>
    <w:rsid w:val="00CB0796"/>
    <w:rsid w:val="00CB1546"/>
    <w:rsid w:val="00CB1804"/>
    <w:rsid w:val="00CB33B6"/>
    <w:rsid w:val="00CB3743"/>
    <w:rsid w:val="00CB414F"/>
    <w:rsid w:val="00CB5320"/>
    <w:rsid w:val="00CB5A35"/>
    <w:rsid w:val="00CB600B"/>
    <w:rsid w:val="00CB6204"/>
    <w:rsid w:val="00CB6E7C"/>
    <w:rsid w:val="00CB7196"/>
    <w:rsid w:val="00CB7208"/>
    <w:rsid w:val="00CB7BE9"/>
    <w:rsid w:val="00CC0601"/>
    <w:rsid w:val="00CC0BE0"/>
    <w:rsid w:val="00CC25A2"/>
    <w:rsid w:val="00CC274C"/>
    <w:rsid w:val="00CC2A2B"/>
    <w:rsid w:val="00CC2F75"/>
    <w:rsid w:val="00CC365A"/>
    <w:rsid w:val="00CC3845"/>
    <w:rsid w:val="00CC428C"/>
    <w:rsid w:val="00CC4437"/>
    <w:rsid w:val="00CC4EDF"/>
    <w:rsid w:val="00CC4F3F"/>
    <w:rsid w:val="00CC64ED"/>
    <w:rsid w:val="00CD00B6"/>
    <w:rsid w:val="00CD00DC"/>
    <w:rsid w:val="00CD06EE"/>
    <w:rsid w:val="00CD19DF"/>
    <w:rsid w:val="00CD25A0"/>
    <w:rsid w:val="00CD2A08"/>
    <w:rsid w:val="00CD2A60"/>
    <w:rsid w:val="00CD2CC9"/>
    <w:rsid w:val="00CD2F04"/>
    <w:rsid w:val="00CD371F"/>
    <w:rsid w:val="00CD399F"/>
    <w:rsid w:val="00CD4093"/>
    <w:rsid w:val="00CD41F6"/>
    <w:rsid w:val="00CD51C1"/>
    <w:rsid w:val="00CD63BF"/>
    <w:rsid w:val="00CD6E9F"/>
    <w:rsid w:val="00CD737A"/>
    <w:rsid w:val="00CD7B19"/>
    <w:rsid w:val="00CE09F8"/>
    <w:rsid w:val="00CE0B6E"/>
    <w:rsid w:val="00CE105A"/>
    <w:rsid w:val="00CE118E"/>
    <w:rsid w:val="00CE179E"/>
    <w:rsid w:val="00CE195D"/>
    <w:rsid w:val="00CE1A24"/>
    <w:rsid w:val="00CE1C05"/>
    <w:rsid w:val="00CE2262"/>
    <w:rsid w:val="00CE27F0"/>
    <w:rsid w:val="00CE438C"/>
    <w:rsid w:val="00CE44DB"/>
    <w:rsid w:val="00CE5355"/>
    <w:rsid w:val="00CE5834"/>
    <w:rsid w:val="00CE5EF0"/>
    <w:rsid w:val="00CF010E"/>
    <w:rsid w:val="00CF03B5"/>
    <w:rsid w:val="00CF13CC"/>
    <w:rsid w:val="00CF18A2"/>
    <w:rsid w:val="00CF3A0D"/>
    <w:rsid w:val="00CF3FF2"/>
    <w:rsid w:val="00CF42AA"/>
    <w:rsid w:val="00CF46B5"/>
    <w:rsid w:val="00CF4743"/>
    <w:rsid w:val="00CF4F9D"/>
    <w:rsid w:val="00CF543B"/>
    <w:rsid w:val="00CF5C43"/>
    <w:rsid w:val="00CF610E"/>
    <w:rsid w:val="00CF6FFB"/>
    <w:rsid w:val="00CF7033"/>
    <w:rsid w:val="00CF7415"/>
    <w:rsid w:val="00CF7853"/>
    <w:rsid w:val="00D0076D"/>
    <w:rsid w:val="00D00985"/>
    <w:rsid w:val="00D00C43"/>
    <w:rsid w:val="00D02961"/>
    <w:rsid w:val="00D03A5C"/>
    <w:rsid w:val="00D03F59"/>
    <w:rsid w:val="00D0434B"/>
    <w:rsid w:val="00D04FE3"/>
    <w:rsid w:val="00D0533C"/>
    <w:rsid w:val="00D05426"/>
    <w:rsid w:val="00D05BF8"/>
    <w:rsid w:val="00D1074F"/>
    <w:rsid w:val="00D11900"/>
    <w:rsid w:val="00D127D9"/>
    <w:rsid w:val="00D12BAF"/>
    <w:rsid w:val="00D13441"/>
    <w:rsid w:val="00D147DD"/>
    <w:rsid w:val="00D14A7D"/>
    <w:rsid w:val="00D14A9C"/>
    <w:rsid w:val="00D152C8"/>
    <w:rsid w:val="00D15C73"/>
    <w:rsid w:val="00D15FEA"/>
    <w:rsid w:val="00D166AD"/>
    <w:rsid w:val="00D1694D"/>
    <w:rsid w:val="00D16B40"/>
    <w:rsid w:val="00D16BEA"/>
    <w:rsid w:val="00D17D78"/>
    <w:rsid w:val="00D20088"/>
    <w:rsid w:val="00D20179"/>
    <w:rsid w:val="00D201DC"/>
    <w:rsid w:val="00D20DF3"/>
    <w:rsid w:val="00D21559"/>
    <w:rsid w:val="00D21834"/>
    <w:rsid w:val="00D21D9E"/>
    <w:rsid w:val="00D21FE2"/>
    <w:rsid w:val="00D22CB6"/>
    <w:rsid w:val="00D23C67"/>
    <w:rsid w:val="00D25057"/>
    <w:rsid w:val="00D257F6"/>
    <w:rsid w:val="00D25AC9"/>
    <w:rsid w:val="00D25ECD"/>
    <w:rsid w:val="00D262A0"/>
    <w:rsid w:val="00D27867"/>
    <w:rsid w:val="00D3053E"/>
    <w:rsid w:val="00D30575"/>
    <w:rsid w:val="00D306D2"/>
    <w:rsid w:val="00D30AC3"/>
    <w:rsid w:val="00D314AC"/>
    <w:rsid w:val="00D31956"/>
    <w:rsid w:val="00D3198E"/>
    <w:rsid w:val="00D3216F"/>
    <w:rsid w:val="00D32817"/>
    <w:rsid w:val="00D32BFD"/>
    <w:rsid w:val="00D32F6E"/>
    <w:rsid w:val="00D347F5"/>
    <w:rsid w:val="00D349BA"/>
    <w:rsid w:val="00D35E2F"/>
    <w:rsid w:val="00D35E32"/>
    <w:rsid w:val="00D364C8"/>
    <w:rsid w:val="00D36CA8"/>
    <w:rsid w:val="00D37EA2"/>
    <w:rsid w:val="00D41163"/>
    <w:rsid w:val="00D41AC3"/>
    <w:rsid w:val="00D4253B"/>
    <w:rsid w:val="00D42ABC"/>
    <w:rsid w:val="00D43C47"/>
    <w:rsid w:val="00D44EAE"/>
    <w:rsid w:val="00D4523F"/>
    <w:rsid w:val="00D4536E"/>
    <w:rsid w:val="00D46153"/>
    <w:rsid w:val="00D47CDE"/>
    <w:rsid w:val="00D47D87"/>
    <w:rsid w:val="00D47FF3"/>
    <w:rsid w:val="00D500F0"/>
    <w:rsid w:val="00D50AF2"/>
    <w:rsid w:val="00D512B0"/>
    <w:rsid w:val="00D519E4"/>
    <w:rsid w:val="00D51FD1"/>
    <w:rsid w:val="00D520AB"/>
    <w:rsid w:val="00D5227F"/>
    <w:rsid w:val="00D5235A"/>
    <w:rsid w:val="00D53DB8"/>
    <w:rsid w:val="00D53FF2"/>
    <w:rsid w:val="00D546D5"/>
    <w:rsid w:val="00D54AD4"/>
    <w:rsid w:val="00D55C5E"/>
    <w:rsid w:val="00D60CF5"/>
    <w:rsid w:val="00D61AD4"/>
    <w:rsid w:val="00D62560"/>
    <w:rsid w:val="00D635D2"/>
    <w:rsid w:val="00D63B6A"/>
    <w:rsid w:val="00D64470"/>
    <w:rsid w:val="00D647F3"/>
    <w:rsid w:val="00D64AD3"/>
    <w:rsid w:val="00D654C3"/>
    <w:rsid w:val="00D66185"/>
    <w:rsid w:val="00D6765F"/>
    <w:rsid w:val="00D7047C"/>
    <w:rsid w:val="00D706A6"/>
    <w:rsid w:val="00D70A8F"/>
    <w:rsid w:val="00D70C4C"/>
    <w:rsid w:val="00D71619"/>
    <w:rsid w:val="00D71781"/>
    <w:rsid w:val="00D72E2F"/>
    <w:rsid w:val="00D7315B"/>
    <w:rsid w:val="00D7327C"/>
    <w:rsid w:val="00D73760"/>
    <w:rsid w:val="00D74E44"/>
    <w:rsid w:val="00D756BE"/>
    <w:rsid w:val="00D75909"/>
    <w:rsid w:val="00D759C8"/>
    <w:rsid w:val="00D77758"/>
    <w:rsid w:val="00D809FC"/>
    <w:rsid w:val="00D80C59"/>
    <w:rsid w:val="00D80E82"/>
    <w:rsid w:val="00D81A53"/>
    <w:rsid w:val="00D81D2D"/>
    <w:rsid w:val="00D8233A"/>
    <w:rsid w:val="00D833EB"/>
    <w:rsid w:val="00D842B9"/>
    <w:rsid w:val="00D861B7"/>
    <w:rsid w:val="00D86925"/>
    <w:rsid w:val="00D86D1D"/>
    <w:rsid w:val="00D907DA"/>
    <w:rsid w:val="00D90F22"/>
    <w:rsid w:val="00D916A1"/>
    <w:rsid w:val="00D91810"/>
    <w:rsid w:val="00D9181F"/>
    <w:rsid w:val="00D9205E"/>
    <w:rsid w:val="00D92616"/>
    <w:rsid w:val="00D92654"/>
    <w:rsid w:val="00D9276B"/>
    <w:rsid w:val="00D92ED0"/>
    <w:rsid w:val="00D93116"/>
    <w:rsid w:val="00D938C6"/>
    <w:rsid w:val="00D940FB"/>
    <w:rsid w:val="00D942FE"/>
    <w:rsid w:val="00D949DD"/>
    <w:rsid w:val="00D94CC8"/>
    <w:rsid w:val="00D94E28"/>
    <w:rsid w:val="00D953D2"/>
    <w:rsid w:val="00D95488"/>
    <w:rsid w:val="00D96403"/>
    <w:rsid w:val="00D969AC"/>
    <w:rsid w:val="00DA13AE"/>
    <w:rsid w:val="00DA1EE9"/>
    <w:rsid w:val="00DA25FB"/>
    <w:rsid w:val="00DA2F97"/>
    <w:rsid w:val="00DA34A3"/>
    <w:rsid w:val="00DA37DB"/>
    <w:rsid w:val="00DA3A5B"/>
    <w:rsid w:val="00DA45BE"/>
    <w:rsid w:val="00DA4673"/>
    <w:rsid w:val="00DA4676"/>
    <w:rsid w:val="00DA478C"/>
    <w:rsid w:val="00DA50B0"/>
    <w:rsid w:val="00DA5479"/>
    <w:rsid w:val="00DA58F0"/>
    <w:rsid w:val="00DA6451"/>
    <w:rsid w:val="00DA74F7"/>
    <w:rsid w:val="00DA7C58"/>
    <w:rsid w:val="00DB0230"/>
    <w:rsid w:val="00DB0B9F"/>
    <w:rsid w:val="00DB0ED6"/>
    <w:rsid w:val="00DB11C5"/>
    <w:rsid w:val="00DB1225"/>
    <w:rsid w:val="00DB16B7"/>
    <w:rsid w:val="00DB2BF1"/>
    <w:rsid w:val="00DB305C"/>
    <w:rsid w:val="00DB3444"/>
    <w:rsid w:val="00DB3A06"/>
    <w:rsid w:val="00DB3B46"/>
    <w:rsid w:val="00DB4A2E"/>
    <w:rsid w:val="00DB4B06"/>
    <w:rsid w:val="00DB5A57"/>
    <w:rsid w:val="00DB5BBD"/>
    <w:rsid w:val="00DB6940"/>
    <w:rsid w:val="00DB6CB0"/>
    <w:rsid w:val="00DB6F7D"/>
    <w:rsid w:val="00DB7A02"/>
    <w:rsid w:val="00DB7D70"/>
    <w:rsid w:val="00DB7DC3"/>
    <w:rsid w:val="00DC1146"/>
    <w:rsid w:val="00DC1242"/>
    <w:rsid w:val="00DC1443"/>
    <w:rsid w:val="00DC1E7C"/>
    <w:rsid w:val="00DC2EAB"/>
    <w:rsid w:val="00DC3045"/>
    <w:rsid w:val="00DC3233"/>
    <w:rsid w:val="00DC3A49"/>
    <w:rsid w:val="00DC40B9"/>
    <w:rsid w:val="00DC432A"/>
    <w:rsid w:val="00DC4951"/>
    <w:rsid w:val="00DC4C2E"/>
    <w:rsid w:val="00DC508B"/>
    <w:rsid w:val="00DC61F8"/>
    <w:rsid w:val="00DC6D5D"/>
    <w:rsid w:val="00DC7CF4"/>
    <w:rsid w:val="00DD0031"/>
    <w:rsid w:val="00DD03E3"/>
    <w:rsid w:val="00DD07DE"/>
    <w:rsid w:val="00DD0817"/>
    <w:rsid w:val="00DD0CA1"/>
    <w:rsid w:val="00DD1EBF"/>
    <w:rsid w:val="00DD223F"/>
    <w:rsid w:val="00DD235D"/>
    <w:rsid w:val="00DD25C5"/>
    <w:rsid w:val="00DD28D8"/>
    <w:rsid w:val="00DD3244"/>
    <w:rsid w:val="00DD344C"/>
    <w:rsid w:val="00DD3493"/>
    <w:rsid w:val="00DD3DFF"/>
    <w:rsid w:val="00DD4536"/>
    <w:rsid w:val="00DD53CE"/>
    <w:rsid w:val="00DD58A0"/>
    <w:rsid w:val="00DD5C72"/>
    <w:rsid w:val="00DD5DEC"/>
    <w:rsid w:val="00DD6B0E"/>
    <w:rsid w:val="00DD6BE9"/>
    <w:rsid w:val="00DD6ED9"/>
    <w:rsid w:val="00DE00B6"/>
    <w:rsid w:val="00DE07C4"/>
    <w:rsid w:val="00DE15FD"/>
    <w:rsid w:val="00DE1C31"/>
    <w:rsid w:val="00DE2596"/>
    <w:rsid w:val="00DE29B1"/>
    <w:rsid w:val="00DE2A9D"/>
    <w:rsid w:val="00DE31D3"/>
    <w:rsid w:val="00DE320C"/>
    <w:rsid w:val="00DE3579"/>
    <w:rsid w:val="00DE4078"/>
    <w:rsid w:val="00DE45C5"/>
    <w:rsid w:val="00DE5070"/>
    <w:rsid w:val="00DE5D8F"/>
    <w:rsid w:val="00DE5E2A"/>
    <w:rsid w:val="00DE6111"/>
    <w:rsid w:val="00DE6330"/>
    <w:rsid w:val="00DE6570"/>
    <w:rsid w:val="00DE69B4"/>
    <w:rsid w:val="00DE700A"/>
    <w:rsid w:val="00DE70FC"/>
    <w:rsid w:val="00DE7358"/>
    <w:rsid w:val="00DE7589"/>
    <w:rsid w:val="00DE78BB"/>
    <w:rsid w:val="00DE7922"/>
    <w:rsid w:val="00DE7EB4"/>
    <w:rsid w:val="00DF071F"/>
    <w:rsid w:val="00DF0864"/>
    <w:rsid w:val="00DF092F"/>
    <w:rsid w:val="00DF2075"/>
    <w:rsid w:val="00DF21D3"/>
    <w:rsid w:val="00DF4886"/>
    <w:rsid w:val="00DF49D9"/>
    <w:rsid w:val="00DF5209"/>
    <w:rsid w:val="00DF54BA"/>
    <w:rsid w:val="00DF54DA"/>
    <w:rsid w:val="00DF567D"/>
    <w:rsid w:val="00DF5956"/>
    <w:rsid w:val="00DF63AF"/>
    <w:rsid w:val="00DF640D"/>
    <w:rsid w:val="00DF7F50"/>
    <w:rsid w:val="00E00D7F"/>
    <w:rsid w:val="00E01089"/>
    <w:rsid w:val="00E02E7C"/>
    <w:rsid w:val="00E03610"/>
    <w:rsid w:val="00E03EFA"/>
    <w:rsid w:val="00E0487E"/>
    <w:rsid w:val="00E04E7C"/>
    <w:rsid w:val="00E05F5F"/>
    <w:rsid w:val="00E061BE"/>
    <w:rsid w:val="00E061FB"/>
    <w:rsid w:val="00E06D47"/>
    <w:rsid w:val="00E06F73"/>
    <w:rsid w:val="00E07381"/>
    <w:rsid w:val="00E07D6A"/>
    <w:rsid w:val="00E1018D"/>
    <w:rsid w:val="00E10754"/>
    <w:rsid w:val="00E107A5"/>
    <w:rsid w:val="00E12E2E"/>
    <w:rsid w:val="00E133BF"/>
    <w:rsid w:val="00E13416"/>
    <w:rsid w:val="00E135BD"/>
    <w:rsid w:val="00E13FFA"/>
    <w:rsid w:val="00E14C70"/>
    <w:rsid w:val="00E14C8B"/>
    <w:rsid w:val="00E15A2B"/>
    <w:rsid w:val="00E15D5B"/>
    <w:rsid w:val="00E1604B"/>
    <w:rsid w:val="00E16352"/>
    <w:rsid w:val="00E1636D"/>
    <w:rsid w:val="00E164E3"/>
    <w:rsid w:val="00E177FF"/>
    <w:rsid w:val="00E17D97"/>
    <w:rsid w:val="00E20E6B"/>
    <w:rsid w:val="00E20EC6"/>
    <w:rsid w:val="00E2183E"/>
    <w:rsid w:val="00E22E82"/>
    <w:rsid w:val="00E22F6E"/>
    <w:rsid w:val="00E232EF"/>
    <w:rsid w:val="00E23973"/>
    <w:rsid w:val="00E241D1"/>
    <w:rsid w:val="00E2457D"/>
    <w:rsid w:val="00E248F7"/>
    <w:rsid w:val="00E24DB4"/>
    <w:rsid w:val="00E24DBC"/>
    <w:rsid w:val="00E25080"/>
    <w:rsid w:val="00E25427"/>
    <w:rsid w:val="00E2632F"/>
    <w:rsid w:val="00E263E6"/>
    <w:rsid w:val="00E268FF"/>
    <w:rsid w:val="00E26B54"/>
    <w:rsid w:val="00E272AD"/>
    <w:rsid w:val="00E309DA"/>
    <w:rsid w:val="00E3165C"/>
    <w:rsid w:val="00E31BA0"/>
    <w:rsid w:val="00E32087"/>
    <w:rsid w:val="00E32B55"/>
    <w:rsid w:val="00E3367A"/>
    <w:rsid w:val="00E340AD"/>
    <w:rsid w:val="00E35140"/>
    <w:rsid w:val="00E35465"/>
    <w:rsid w:val="00E355C7"/>
    <w:rsid w:val="00E3582A"/>
    <w:rsid w:val="00E359D8"/>
    <w:rsid w:val="00E35C2F"/>
    <w:rsid w:val="00E3618A"/>
    <w:rsid w:val="00E36C13"/>
    <w:rsid w:val="00E36ED5"/>
    <w:rsid w:val="00E36F05"/>
    <w:rsid w:val="00E374DB"/>
    <w:rsid w:val="00E37F8D"/>
    <w:rsid w:val="00E40703"/>
    <w:rsid w:val="00E40E60"/>
    <w:rsid w:val="00E41411"/>
    <w:rsid w:val="00E4147B"/>
    <w:rsid w:val="00E4173B"/>
    <w:rsid w:val="00E421CF"/>
    <w:rsid w:val="00E432D2"/>
    <w:rsid w:val="00E436B4"/>
    <w:rsid w:val="00E4411A"/>
    <w:rsid w:val="00E442A0"/>
    <w:rsid w:val="00E443BD"/>
    <w:rsid w:val="00E44B53"/>
    <w:rsid w:val="00E45107"/>
    <w:rsid w:val="00E45244"/>
    <w:rsid w:val="00E463C6"/>
    <w:rsid w:val="00E46EB6"/>
    <w:rsid w:val="00E47B39"/>
    <w:rsid w:val="00E50F32"/>
    <w:rsid w:val="00E53611"/>
    <w:rsid w:val="00E53638"/>
    <w:rsid w:val="00E53BC9"/>
    <w:rsid w:val="00E53E6B"/>
    <w:rsid w:val="00E53FE5"/>
    <w:rsid w:val="00E54478"/>
    <w:rsid w:val="00E5452C"/>
    <w:rsid w:val="00E5462F"/>
    <w:rsid w:val="00E5464A"/>
    <w:rsid w:val="00E5466F"/>
    <w:rsid w:val="00E54704"/>
    <w:rsid w:val="00E569D6"/>
    <w:rsid w:val="00E56CFF"/>
    <w:rsid w:val="00E57063"/>
    <w:rsid w:val="00E57584"/>
    <w:rsid w:val="00E60A64"/>
    <w:rsid w:val="00E619AA"/>
    <w:rsid w:val="00E61B20"/>
    <w:rsid w:val="00E625BC"/>
    <w:rsid w:val="00E62E85"/>
    <w:rsid w:val="00E6387C"/>
    <w:rsid w:val="00E63DFF"/>
    <w:rsid w:val="00E6563A"/>
    <w:rsid w:val="00E65766"/>
    <w:rsid w:val="00E65DCD"/>
    <w:rsid w:val="00E6644C"/>
    <w:rsid w:val="00E669C1"/>
    <w:rsid w:val="00E703CA"/>
    <w:rsid w:val="00E7069E"/>
    <w:rsid w:val="00E70A72"/>
    <w:rsid w:val="00E70D08"/>
    <w:rsid w:val="00E71609"/>
    <w:rsid w:val="00E716FC"/>
    <w:rsid w:val="00E7222A"/>
    <w:rsid w:val="00E724F6"/>
    <w:rsid w:val="00E7277F"/>
    <w:rsid w:val="00E729FA"/>
    <w:rsid w:val="00E73C3E"/>
    <w:rsid w:val="00E73DAE"/>
    <w:rsid w:val="00E74D3A"/>
    <w:rsid w:val="00E74F5F"/>
    <w:rsid w:val="00E75114"/>
    <w:rsid w:val="00E759AD"/>
    <w:rsid w:val="00E75BB4"/>
    <w:rsid w:val="00E764AA"/>
    <w:rsid w:val="00E76568"/>
    <w:rsid w:val="00E769EE"/>
    <w:rsid w:val="00E77691"/>
    <w:rsid w:val="00E778C9"/>
    <w:rsid w:val="00E77B01"/>
    <w:rsid w:val="00E77F1C"/>
    <w:rsid w:val="00E8090B"/>
    <w:rsid w:val="00E8123E"/>
    <w:rsid w:val="00E8134B"/>
    <w:rsid w:val="00E81FC8"/>
    <w:rsid w:val="00E82EC8"/>
    <w:rsid w:val="00E832ED"/>
    <w:rsid w:val="00E83F86"/>
    <w:rsid w:val="00E83F90"/>
    <w:rsid w:val="00E84062"/>
    <w:rsid w:val="00E8519A"/>
    <w:rsid w:val="00E853C6"/>
    <w:rsid w:val="00E85751"/>
    <w:rsid w:val="00E85AE1"/>
    <w:rsid w:val="00E85C8D"/>
    <w:rsid w:val="00E87766"/>
    <w:rsid w:val="00E87B4A"/>
    <w:rsid w:val="00E87CB8"/>
    <w:rsid w:val="00E90EE0"/>
    <w:rsid w:val="00E91093"/>
    <w:rsid w:val="00E919D4"/>
    <w:rsid w:val="00E91B8E"/>
    <w:rsid w:val="00E91D6F"/>
    <w:rsid w:val="00E93552"/>
    <w:rsid w:val="00E936F9"/>
    <w:rsid w:val="00E93D80"/>
    <w:rsid w:val="00E93E38"/>
    <w:rsid w:val="00E94A5C"/>
    <w:rsid w:val="00E95175"/>
    <w:rsid w:val="00E95912"/>
    <w:rsid w:val="00E95CE9"/>
    <w:rsid w:val="00E963AF"/>
    <w:rsid w:val="00E96808"/>
    <w:rsid w:val="00E96F3A"/>
    <w:rsid w:val="00E974EE"/>
    <w:rsid w:val="00E97E39"/>
    <w:rsid w:val="00EA0322"/>
    <w:rsid w:val="00EA133B"/>
    <w:rsid w:val="00EA209B"/>
    <w:rsid w:val="00EA23F0"/>
    <w:rsid w:val="00EA3BEE"/>
    <w:rsid w:val="00EA3E4B"/>
    <w:rsid w:val="00EA428A"/>
    <w:rsid w:val="00EA5D46"/>
    <w:rsid w:val="00EA5DA9"/>
    <w:rsid w:val="00EA5F5C"/>
    <w:rsid w:val="00EA60CB"/>
    <w:rsid w:val="00EA63C3"/>
    <w:rsid w:val="00EA6433"/>
    <w:rsid w:val="00EA7154"/>
    <w:rsid w:val="00EA7BC8"/>
    <w:rsid w:val="00EA7EB3"/>
    <w:rsid w:val="00EB01B1"/>
    <w:rsid w:val="00EB0663"/>
    <w:rsid w:val="00EB12DB"/>
    <w:rsid w:val="00EB2588"/>
    <w:rsid w:val="00EB269A"/>
    <w:rsid w:val="00EB2BBE"/>
    <w:rsid w:val="00EB34C5"/>
    <w:rsid w:val="00EB46FB"/>
    <w:rsid w:val="00EB4D63"/>
    <w:rsid w:val="00EB4ED4"/>
    <w:rsid w:val="00EB54D5"/>
    <w:rsid w:val="00EB6835"/>
    <w:rsid w:val="00EB6927"/>
    <w:rsid w:val="00EB6A25"/>
    <w:rsid w:val="00EB6B14"/>
    <w:rsid w:val="00EB7250"/>
    <w:rsid w:val="00EB7FD7"/>
    <w:rsid w:val="00EC01B9"/>
    <w:rsid w:val="00EC0248"/>
    <w:rsid w:val="00EC0A96"/>
    <w:rsid w:val="00EC0EC8"/>
    <w:rsid w:val="00EC1B67"/>
    <w:rsid w:val="00EC1DEB"/>
    <w:rsid w:val="00EC1F5A"/>
    <w:rsid w:val="00EC26DD"/>
    <w:rsid w:val="00EC351C"/>
    <w:rsid w:val="00EC3F30"/>
    <w:rsid w:val="00EC513A"/>
    <w:rsid w:val="00EC5527"/>
    <w:rsid w:val="00EC58B2"/>
    <w:rsid w:val="00EC5C3E"/>
    <w:rsid w:val="00EC5E68"/>
    <w:rsid w:val="00EC6B09"/>
    <w:rsid w:val="00EC6BBD"/>
    <w:rsid w:val="00EC7578"/>
    <w:rsid w:val="00EC7ABB"/>
    <w:rsid w:val="00ED011C"/>
    <w:rsid w:val="00ED15CD"/>
    <w:rsid w:val="00ED1E0A"/>
    <w:rsid w:val="00ED389E"/>
    <w:rsid w:val="00ED4295"/>
    <w:rsid w:val="00ED4407"/>
    <w:rsid w:val="00ED4B78"/>
    <w:rsid w:val="00ED4C79"/>
    <w:rsid w:val="00ED4CB6"/>
    <w:rsid w:val="00ED50CF"/>
    <w:rsid w:val="00ED5D0C"/>
    <w:rsid w:val="00ED7164"/>
    <w:rsid w:val="00ED77FC"/>
    <w:rsid w:val="00ED7D7F"/>
    <w:rsid w:val="00EE0179"/>
    <w:rsid w:val="00EE0227"/>
    <w:rsid w:val="00EE0C41"/>
    <w:rsid w:val="00EE1B31"/>
    <w:rsid w:val="00EE1FF3"/>
    <w:rsid w:val="00EE2291"/>
    <w:rsid w:val="00EE22F2"/>
    <w:rsid w:val="00EE23B5"/>
    <w:rsid w:val="00EE243F"/>
    <w:rsid w:val="00EE2712"/>
    <w:rsid w:val="00EE2B2F"/>
    <w:rsid w:val="00EE2C94"/>
    <w:rsid w:val="00EE2D35"/>
    <w:rsid w:val="00EE37E4"/>
    <w:rsid w:val="00EE4FA2"/>
    <w:rsid w:val="00EE5611"/>
    <w:rsid w:val="00EE5EA5"/>
    <w:rsid w:val="00EE65A6"/>
    <w:rsid w:val="00EE6A06"/>
    <w:rsid w:val="00EE756D"/>
    <w:rsid w:val="00EE7907"/>
    <w:rsid w:val="00EF0491"/>
    <w:rsid w:val="00EF0683"/>
    <w:rsid w:val="00EF0F50"/>
    <w:rsid w:val="00EF1784"/>
    <w:rsid w:val="00EF1F3A"/>
    <w:rsid w:val="00EF226A"/>
    <w:rsid w:val="00EF2794"/>
    <w:rsid w:val="00EF2963"/>
    <w:rsid w:val="00EF2AC8"/>
    <w:rsid w:val="00EF4804"/>
    <w:rsid w:val="00EF56DF"/>
    <w:rsid w:val="00EF62B4"/>
    <w:rsid w:val="00EF64AF"/>
    <w:rsid w:val="00EF6FE8"/>
    <w:rsid w:val="00EF7926"/>
    <w:rsid w:val="00EF7CA3"/>
    <w:rsid w:val="00F002DB"/>
    <w:rsid w:val="00F0074A"/>
    <w:rsid w:val="00F0078E"/>
    <w:rsid w:val="00F00D8A"/>
    <w:rsid w:val="00F01361"/>
    <w:rsid w:val="00F014E5"/>
    <w:rsid w:val="00F01A3A"/>
    <w:rsid w:val="00F01A7A"/>
    <w:rsid w:val="00F020CC"/>
    <w:rsid w:val="00F02706"/>
    <w:rsid w:val="00F0331D"/>
    <w:rsid w:val="00F052A9"/>
    <w:rsid w:val="00F055F2"/>
    <w:rsid w:val="00F05DBE"/>
    <w:rsid w:val="00F05EA2"/>
    <w:rsid w:val="00F06A51"/>
    <w:rsid w:val="00F07AF3"/>
    <w:rsid w:val="00F07E22"/>
    <w:rsid w:val="00F07F9C"/>
    <w:rsid w:val="00F10128"/>
    <w:rsid w:val="00F10A1F"/>
    <w:rsid w:val="00F10B4F"/>
    <w:rsid w:val="00F10ED7"/>
    <w:rsid w:val="00F114D2"/>
    <w:rsid w:val="00F11546"/>
    <w:rsid w:val="00F12B94"/>
    <w:rsid w:val="00F12CA1"/>
    <w:rsid w:val="00F13AC2"/>
    <w:rsid w:val="00F13CE3"/>
    <w:rsid w:val="00F140AD"/>
    <w:rsid w:val="00F14777"/>
    <w:rsid w:val="00F14C2D"/>
    <w:rsid w:val="00F15DE8"/>
    <w:rsid w:val="00F16309"/>
    <w:rsid w:val="00F17901"/>
    <w:rsid w:val="00F17FDD"/>
    <w:rsid w:val="00F200D9"/>
    <w:rsid w:val="00F20513"/>
    <w:rsid w:val="00F21408"/>
    <w:rsid w:val="00F21C64"/>
    <w:rsid w:val="00F23733"/>
    <w:rsid w:val="00F23AA8"/>
    <w:rsid w:val="00F24021"/>
    <w:rsid w:val="00F242FE"/>
    <w:rsid w:val="00F24BB9"/>
    <w:rsid w:val="00F24CFF"/>
    <w:rsid w:val="00F25515"/>
    <w:rsid w:val="00F25697"/>
    <w:rsid w:val="00F26B5E"/>
    <w:rsid w:val="00F26FF8"/>
    <w:rsid w:val="00F27999"/>
    <w:rsid w:val="00F2799F"/>
    <w:rsid w:val="00F27B29"/>
    <w:rsid w:val="00F30546"/>
    <w:rsid w:val="00F30EE1"/>
    <w:rsid w:val="00F31330"/>
    <w:rsid w:val="00F32306"/>
    <w:rsid w:val="00F33EF1"/>
    <w:rsid w:val="00F340D7"/>
    <w:rsid w:val="00F344C7"/>
    <w:rsid w:val="00F350ED"/>
    <w:rsid w:val="00F3558B"/>
    <w:rsid w:val="00F3569F"/>
    <w:rsid w:val="00F35817"/>
    <w:rsid w:val="00F35860"/>
    <w:rsid w:val="00F35FE0"/>
    <w:rsid w:val="00F36835"/>
    <w:rsid w:val="00F368BD"/>
    <w:rsid w:val="00F36A41"/>
    <w:rsid w:val="00F36B4E"/>
    <w:rsid w:val="00F36BC0"/>
    <w:rsid w:val="00F378E1"/>
    <w:rsid w:val="00F400C8"/>
    <w:rsid w:val="00F411D2"/>
    <w:rsid w:val="00F4137D"/>
    <w:rsid w:val="00F41526"/>
    <w:rsid w:val="00F4229D"/>
    <w:rsid w:val="00F42E42"/>
    <w:rsid w:val="00F43791"/>
    <w:rsid w:val="00F43E92"/>
    <w:rsid w:val="00F448F9"/>
    <w:rsid w:val="00F44958"/>
    <w:rsid w:val="00F44BA9"/>
    <w:rsid w:val="00F44D99"/>
    <w:rsid w:val="00F45C13"/>
    <w:rsid w:val="00F45CC8"/>
    <w:rsid w:val="00F45D57"/>
    <w:rsid w:val="00F45E27"/>
    <w:rsid w:val="00F47389"/>
    <w:rsid w:val="00F47402"/>
    <w:rsid w:val="00F476A0"/>
    <w:rsid w:val="00F47CCE"/>
    <w:rsid w:val="00F50087"/>
    <w:rsid w:val="00F500B2"/>
    <w:rsid w:val="00F50457"/>
    <w:rsid w:val="00F50478"/>
    <w:rsid w:val="00F519D5"/>
    <w:rsid w:val="00F52311"/>
    <w:rsid w:val="00F52AD3"/>
    <w:rsid w:val="00F52B12"/>
    <w:rsid w:val="00F52DCC"/>
    <w:rsid w:val="00F5303C"/>
    <w:rsid w:val="00F531CC"/>
    <w:rsid w:val="00F531F9"/>
    <w:rsid w:val="00F542A4"/>
    <w:rsid w:val="00F55663"/>
    <w:rsid w:val="00F57F04"/>
    <w:rsid w:val="00F602E2"/>
    <w:rsid w:val="00F603AA"/>
    <w:rsid w:val="00F6096A"/>
    <w:rsid w:val="00F60BE5"/>
    <w:rsid w:val="00F61556"/>
    <w:rsid w:val="00F6195B"/>
    <w:rsid w:val="00F622B1"/>
    <w:rsid w:val="00F626F4"/>
    <w:rsid w:val="00F62C25"/>
    <w:rsid w:val="00F63696"/>
    <w:rsid w:val="00F638A4"/>
    <w:rsid w:val="00F63E07"/>
    <w:rsid w:val="00F6420E"/>
    <w:rsid w:val="00F643FE"/>
    <w:rsid w:val="00F646B2"/>
    <w:rsid w:val="00F648C1"/>
    <w:rsid w:val="00F64D73"/>
    <w:rsid w:val="00F655DF"/>
    <w:rsid w:val="00F65603"/>
    <w:rsid w:val="00F6560A"/>
    <w:rsid w:val="00F65792"/>
    <w:rsid w:val="00F6584B"/>
    <w:rsid w:val="00F667C2"/>
    <w:rsid w:val="00F668E0"/>
    <w:rsid w:val="00F66E56"/>
    <w:rsid w:val="00F717E9"/>
    <w:rsid w:val="00F71B7F"/>
    <w:rsid w:val="00F71BBD"/>
    <w:rsid w:val="00F72616"/>
    <w:rsid w:val="00F72FF7"/>
    <w:rsid w:val="00F74288"/>
    <w:rsid w:val="00F744AB"/>
    <w:rsid w:val="00F74EC7"/>
    <w:rsid w:val="00F76B9F"/>
    <w:rsid w:val="00F76C6A"/>
    <w:rsid w:val="00F772DF"/>
    <w:rsid w:val="00F77A5B"/>
    <w:rsid w:val="00F77A6E"/>
    <w:rsid w:val="00F8064A"/>
    <w:rsid w:val="00F80A1C"/>
    <w:rsid w:val="00F81A11"/>
    <w:rsid w:val="00F81DD3"/>
    <w:rsid w:val="00F82317"/>
    <w:rsid w:val="00F82D71"/>
    <w:rsid w:val="00F83BF7"/>
    <w:rsid w:val="00F8542D"/>
    <w:rsid w:val="00F85CE5"/>
    <w:rsid w:val="00F869A3"/>
    <w:rsid w:val="00F86DDA"/>
    <w:rsid w:val="00F8757B"/>
    <w:rsid w:val="00F87816"/>
    <w:rsid w:val="00F87D59"/>
    <w:rsid w:val="00F903AB"/>
    <w:rsid w:val="00F90E1B"/>
    <w:rsid w:val="00F916AB"/>
    <w:rsid w:val="00F92B18"/>
    <w:rsid w:val="00F92BC5"/>
    <w:rsid w:val="00F947BC"/>
    <w:rsid w:val="00F959A8"/>
    <w:rsid w:val="00F95EEF"/>
    <w:rsid w:val="00F96BA4"/>
    <w:rsid w:val="00F972F4"/>
    <w:rsid w:val="00F978CA"/>
    <w:rsid w:val="00F97CBD"/>
    <w:rsid w:val="00FA4283"/>
    <w:rsid w:val="00FA4BDD"/>
    <w:rsid w:val="00FA4E03"/>
    <w:rsid w:val="00FA52A2"/>
    <w:rsid w:val="00FA5623"/>
    <w:rsid w:val="00FA5EE6"/>
    <w:rsid w:val="00FA6087"/>
    <w:rsid w:val="00FA68E8"/>
    <w:rsid w:val="00FA6D4E"/>
    <w:rsid w:val="00FB001A"/>
    <w:rsid w:val="00FB05BD"/>
    <w:rsid w:val="00FB0D36"/>
    <w:rsid w:val="00FB0DAA"/>
    <w:rsid w:val="00FB12FE"/>
    <w:rsid w:val="00FB1634"/>
    <w:rsid w:val="00FB1D8E"/>
    <w:rsid w:val="00FB31C5"/>
    <w:rsid w:val="00FB39A7"/>
    <w:rsid w:val="00FB3BFC"/>
    <w:rsid w:val="00FB3C52"/>
    <w:rsid w:val="00FB40D8"/>
    <w:rsid w:val="00FB451F"/>
    <w:rsid w:val="00FB69DA"/>
    <w:rsid w:val="00FB6A74"/>
    <w:rsid w:val="00FB6FCB"/>
    <w:rsid w:val="00FB7059"/>
    <w:rsid w:val="00FB731D"/>
    <w:rsid w:val="00FB7965"/>
    <w:rsid w:val="00FC0094"/>
    <w:rsid w:val="00FC241A"/>
    <w:rsid w:val="00FC259C"/>
    <w:rsid w:val="00FC2BA6"/>
    <w:rsid w:val="00FC2CC3"/>
    <w:rsid w:val="00FC3E10"/>
    <w:rsid w:val="00FC458C"/>
    <w:rsid w:val="00FC4853"/>
    <w:rsid w:val="00FC5D4D"/>
    <w:rsid w:val="00FC69EE"/>
    <w:rsid w:val="00FC7168"/>
    <w:rsid w:val="00FC7C56"/>
    <w:rsid w:val="00FD0197"/>
    <w:rsid w:val="00FD032A"/>
    <w:rsid w:val="00FD11C1"/>
    <w:rsid w:val="00FD131B"/>
    <w:rsid w:val="00FD1419"/>
    <w:rsid w:val="00FD1463"/>
    <w:rsid w:val="00FD17D8"/>
    <w:rsid w:val="00FD1F10"/>
    <w:rsid w:val="00FD272B"/>
    <w:rsid w:val="00FD327C"/>
    <w:rsid w:val="00FD49B8"/>
    <w:rsid w:val="00FD4D03"/>
    <w:rsid w:val="00FD58F1"/>
    <w:rsid w:val="00FD5A87"/>
    <w:rsid w:val="00FD5C20"/>
    <w:rsid w:val="00FD6A7E"/>
    <w:rsid w:val="00FD70AB"/>
    <w:rsid w:val="00FD71ED"/>
    <w:rsid w:val="00FD723F"/>
    <w:rsid w:val="00FD7293"/>
    <w:rsid w:val="00FD7D2B"/>
    <w:rsid w:val="00FE0BC6"/>
    <w:rsid w:val="00FE1360"/>
    <w:rsid w:val="00FE14DA"/>
    <w:rsid w:val="00FE1F82"/>
    <w:rsid w:val="00FE22B0"/>
    <w:rsid w:val="00FE28BE"/>
    <w:rsid w:val="00FE2A51"/>
    <w:rsid w:val="00FE2B97"/>
    <w:rsid w:val="00FE2FCB"/>
    <w:rsid w:val="00FE532D"/>
    <w:rsid w:val="00FE587F"/>
    <w:rsid w:val="00FE5908"/>
    <w:rsid w:val="00FE6228"/>
    <w:rsid w:val="00FE6457"/>
    <w:rsid w:val="00FE6463"/>
    <w:rsid w:val="00FE6D98"/>
    <w:rsid w:val="00FE7250"/>
    <w:rsid w:val="00FE73A2"/>
    <w:rsid w:val="00FE778F"/>
    <w:rsid w:val="00FE7917"/>
    <w:rsid w:val="00FE7D5D"/>
    <w:rsid w:val="00FE7D78"/>
    <w:rsid w:val="00FF1AB9"/>
    <w:rsid w:val="00FF1AF7"/>
    <w:rsid w:val="00FF1C3E"/>
    <w:rsid w:val="00FF26EC"/>
    <w:rsid w:val="00FF2DD9"/>
    <w:rsid w:val="00FF3D50"/>
    <w:rsid w:val="00FF3D5C"/>
    <w:rsid w:val="00FF433A"/>
    <w:rsid w:val="00FF4A4C"/>
    <w:rsid w:val="00FF4F57"/>
    <w:rsid w:val="00FF52C2"/>
    <w:rsid w:val="00FF54C5"/>
    <w:rsid w:val="00FF5EFD"/>
    <w:rsid w:val="00FF61F9"/>
    <w:rsid w:val="00FF68C1"/>
    <w:rsid w:val="00FF7A87"/>
    <w:rsid w:val="00FF7E45"/>
    <w:rsid w:val="06991905"/>
    <w:rsid w:val="0A8D71B4"/>
    <w:rsid w:val="0C347BAA"/>
    <w:rsid w:val="1E3234CD"/>
    <w:rsid w:val="1E5267EA"/>
    <w:rsid w:val="2D432AA0"/>
    <w:rsid w:val="2DF2303F"/>
    <w:rsid w:val="2F3A63F6"/>
    <w:rsid w:val="307E0D44"/>
    <w:rsid w:val="31E51769"/>
    <w:rsid w:val="32930568"/>
    <w:rsid w:val="343F1381"/>
    <w:rsid w:val="38DE3088"/>
    <w:rsid w:val="42817DBD"/>
    <w:rsid w:val="44963E54"/>
    <w:rsid w:val="4FCA5CB3"/>
    <w:rsid w:val="50056EB3"/>
    <w:rsid w:val="57EB308F"/>
    <w:rsid w:val="5B0C544E"/>
    <w:rsid w:val="67191D02"/>
    <w:rsid w:val="6A0E5AA7"/>
    <w:rsid w:val="702657B6"/>
    <w:rsid w:val="78C31FDA"/>
    <w:rsid w:val="7D0C2918"/>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7A10051"/>
  <w15:docId w15:val="{A518A19A-83DB-43E0-9229-3228ECD22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E532D"/>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rPr>
  </w:style>
  <w:style w:type="paragraph" w:customStyle="1" w:styleId="Revision1">
    <w:name w:val="Revision1"/>
    <w:hidden/>
    <w:uiPriority w:val="99"/>
    <w:semiHidden/>
    <w:qFormat/>
    <w:rPr>
      <w:rFonts w:ascii="Times New Roman" w:hAnsi="Times New Roman"/>
      <w:sz w:val="24"/>
      <w:szCs w:val="24"/>
      <w:lang w:eastAsia="ko-KR"/>
    </w:rPr>
  </w:style>
  <w:style w:type="paragraph" w:styleId="Revision">
    <w:name w:val="Revision"/>
    <w:hidden/>
    <w:uiPriority w:val="99"/>
    <w:semiHidden/>
    <w:rsid w:val="00BB51C2"/>
    <w:rPr>
      <w:rFonts w:ascii="Times New Roman" w:hAnsi="Times New Roman"/>
      <w:sz w:val="24"/>
      <w:szCs w:val="24"/>
      <w:lang w:eastAsia="ko-KR"/>
    </w:rPr>
  </w:style>
  <w:style w:type="character" w:customStyle="1" w:styleId="B3Char">
    <w:name w:val="B3 Char"/>
    <w:qFormat/>
    <w:rsid w:val="00C9042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8040">
      <w:bodyDiv w:val="1"/>
      <w:marLeft w:val="0"/>
      <w:marRight w:val="0"/>
      <w:marTop w:val="0"/>
      <w:marBottom w:val="0"/>
      <w:divBdr>
        <w:top w:val="none" w:sz="0" w:space="0" w:color="auto"/>
        <w:left w:val="none" w:sz="0" w:space="0" w:color="auto"/>
        <w:bottom w:val="none" w:sz="0" w:space="0" w:color="auto"/>
        <w:right w:val="none" w:sz="0" w:space="0" w:color="auto"/>
      </w:divBdr>
    </w:div>
    <w:div w:id="422839004">
      <w:bodyDiv w:val="1"/>
      <w:marLeft w:val="0"/>
      <w:marRight w:val="0"/>
      <w:marTop w:val="0"/>
      <w:marBottom w:val="0"/>
      <w:divBdr>
        <w:top w:val="none" w:sz="0" w:space="0" w:color="auto"/>
        <w:left w:val="none" w:sz="0" w:space="0" w:color="auto"/>
        <w:bottom w:val="none" w:sz="0" w:space="0" w:color="auto"/>
        <w:right w:val="none" w:sz="0" w:space="0" w:color="auto"/>
      </w:divBdr>
    </w:div>
    <w:div w:id="1064833303">
      <w:bodyDiv w:val="1"/>
      <w:marLeft w:val="0"/>
      <w:marRight w:val="0"/>
      <w:marTop w:val="0"/>
      <w:marBottom w:val="0"/>
      <w:divBdr>
        <w:top w:val="none" w:sz="0" w:space="0" w:color="auto"/>
        <w:left w:val="none" w:sz="0" w:space="0" w:color="auto"/>
        <w:bottom w:val="none" w:sz="0" w:space="0" w:color="auto"/>
        <w:right w:val="none" w:sz="0" w:space="0" w:color="auto"/>
      </w:divBdr>
    </w:div>
    <w:div w:id="1427077176">
      <w:bodyDiv w:val="1"/>
      <w:marLeft w:val="0"/>
      <w:marRight w:val="0"/>
      <w:marTop w:val="0"/>
      <w:marBottom w:val="0"/>
      <w:divBdr>
        <w:top w:val="none" w:sz="0" w:space="0" w:color="auto"/>
        <w:left w:val="none" w:sz="0" w:space="0" w:color="auto"/>
        <w:bottom w:val="none" w:sz="0" w:space="0" w:color="auto"/>
        <w:right w:val="none" w:sz="0" w:space="0" w:color="auto"/>
      </w:divBdr>
    </w:div>
    <w:div w:id="1664817149">
      <w:bodyDiv w:val="1"/>
      <w:marLeft w:val="0"/>
      <w:marRight w:val="0"/>
      <w:marTop w:val="0"/>
      <w:marBottom w:val="0"/>
      <w:divBdr>
        <w:top w:val="none" w:sz="0" w:space="0" w:color="auto"/>
        <w:left w:val="none" w:sz="0" w:space="0" w:color="auto"/>
        <w:bottom w:val="none" w:sz="0" w:space="0" w:color="auto"/>
        <w:right w:val="none" w:sz="0" w:space="0" w:color="auto"/>
      </w:divBdr>
    </w:div>
    <w:div w:id="1732927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6b/Docs/R1-2402079.zip" TargetMode="External"/><Relationship Id="rId18" Type="http://schemas.openxmlformats.org/officeDocument/2006/relationships/hyperlink" Target="https://www.3gpp.org/ftp/TSG_RAN/WG1_RL1/TSGR1_116b/Docs/R1-2402321.zip" TargetMode="External"/><Relationship Id="rId26" Type="http://schemas.openxmlformats.org/officeDocument/2006/relationships/hyperlink" Target="https://www.3gpp.org/ftp/TSG_RAN/WG1_RL1/TSGR1_116b/Docs/R1-2402684.zip" TargetMode="External"/><Relationship Id="rId39" Type="http://schemas.openxmlformats.org/officeDocument/2006/relationships/hyperlink" Target="https://www.3gpp.org/ftp/TSG_RAN/WG1_RL1/TSGR1_116b/Docs/R1-2403088.zip" TargetMode="External"/><Relationship Id="rId21" Type="http://schemas.openxmlformats.org/officeDocument/2006/relationships/hyperlink" Target="https://www.3gpp.org/ftp/TSG_RAN/WG1_RL1/TSGR1_116b/Docs/R1-2402496.zip" TargetMode="External"/><Relationship Id="rId34" Type="http://schemas.openxmlformats.org/officeDocument/2006/relationships/hyperlink" Target="https://www.3gpp.org/ftp/TSG_RAN/WG1_RL1/TSGR1_116b/Docs/R1-2402961.zip" TargetMode="External"/><Relationship Id="rId42" Type="http://schemas.openxmlformats.org/officeDocument/2006/relationships/hyperlink" Target="https://www.3gpp.org/ftp/TSG_RAN/WG1_RL1/TSGR1_116b/Docs/R1-2403187.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6b/Docs/R1-2402155.zip" TargetMode="External"/><Relationship Id="rId29" Type="http://schemas.openxmlformats.org/officeDocument/2006/relationships/hyperlink" Target="https://www.3gpp.org/ftp/TSG_RAN/WG1_RL1/TSGR1_116b/Docs/R1-240275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6b/Docs/R1-2402051.zip" TargetMode="External"/><Relationship Id="rId24" Type="http://schemas.openxmlformats.org/officeDocument/2006/relationships/hyperlink" Target="https://www.3gpp.org/ftp/TSG_RAN/WG1_RL1/TSGR1_116b/Docs/R1-2402632.zip" TargetMode="External"/><Relationship Id="rId32" Type="http://schemas.openxmlformats.org/officeDocument/2006/relationships/hyperlink" Target="https://www.3gpp.org/ftp/TSG_RAN/WG1_RL1/TSGR1_116b/Docs/R1-2402838.zip" TargetMode="External"/><Relationship Id="rId37" Type="http://schemas.openxmlformats.org/officeDocument/2006/relationships/hyperlink" Target="https://www.3gpp.org/ftp/TSG_RAN/WG1_RL1/TSGR1_116b/Docs/R1-2403055.zip" TargetMode="External"/><Relationship Id="rId40" Type="http://schemas.openxmlformats.org/officeDocument/2006/relationships/hyperlink" Target="https://www.3gpp.org/ftp/TSG_RAN/WG1_RL1/TSGR1_116b/Docs/R1-2403108.zip"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RAN/WG1_RL1/TSGR1_116b/Docs/R1-2402138.zip" TargetMode="External"/><Relationship Id="rId23" Type="http://schemas.openxmlformats.org/officeDocument/2006/relationships/hyperlink" Target="https://www.3gpp.org/ftp/TSG_RAN/WG1_RL1/TSGR1_116b/Docs/R1-2402558.zip" TargetMode="External"/><Relationship Id="rId28" Type="http://schemas.openxmlformats.org/officeDocument/2006/relationships/hyperlink" Target="https://www.3gpp.org/ftp/TSG_RAN/WG1_RL1/TSGR1_116b/Docs/R1-2402721.zip" TargetMode="External"/><Relationship Id="rId36" Type="http://schemas.openxmlformats.org/officeDocument/2006/relationships/hyperlink" Target="https://www.3gpp.org/ftp/TSG_RAN/WG1_RL1/TSGR1_116b/Docs/R1-2403015.zip" TargetMode="External"/><Relationship Id="rId10" Type="http://schemas.openxmlformats.org/officeDocument/2006/relationships/hyperlink" Target="https://www.3gpp.org/ftp/TSG_RAN/WG1_RL1/TSGR1_116b/Docs/R1-2402017.zip" TargetMode="External"/><Relationship Id="rId19" Type="http://schemas.openxmlformats.org/officeDocument/2006/relationships/hyperlink" Target="https://www.3gpp.org/ftp/TSG_RAN/WG1_RL1/TSGR1_116b/Docs/R1-2402376.zip" TargetMode="External"/><Relationship Id="rId31" Type="http://schemas.openxmlformats.org/officeDocument/2006/relationships/hyperlink" Target="https://www.3gpp.org/ftp/TSG_RAN/WG1_RL1/TSGR1_116b/Docs/R1-2402806.zip" TargetMode="External"/><Relationship Id="rId44" Type="http://schemas.openxmlformats.org/officeDocument/2006/relationships/hyperlink" Target="https://www.3gpp.org/ftp/TSG_RAN/WG1_RL1/TSGR1_116b/Docs/R1-2403354.zip" TargetMode="External"/><Relationship Id="rId4" Type="http://schemas.openxmlformats.org/officeDocument/2006/relationships/settings" Target="settings.xml"/><Relationship Id="rId9" Type="http://schemas.openxmlformats.org/officeDocument/2006/relationships/hyperlink" Target="https://www.3gpp.org/ftp/TSG_RAN/WG1_RL1/TSGR1_116b/Docs/R1-2402711.zip" TargetMode="External"/><Relationship Id="rId14" Type="http://schemas.openxmlformats.org/officeDocument/2006/relationships/hyperlink" Target="https://www.3gpp.org/ftp/TSG_RAN/WG1_RL1/TSGR1_116b/Docs/R1-2402098.zip" TargetMode="External"/><Relationship Id="rId22" Type="http://schemas.openxmlformats.org/officeDocument/2006/relationships/hyperlink" Target="https://www.3gpp.org/ftp/TSG_RAN/WG1_RL1/TSGR1_116b/Docs/R1-2402529.zip" TargetMode="External"/><Relationship Id="rId27" Type="http://schemas.openxmlformats.org/officeDocument/2006/relationships/hyperlink" Target="https://www.3gpp.org/ftp/TSG_RAN/WG1_RL1/TSGR1_116b/Docs/R1-2402718.zip" TargetMode="External"/><Relationship Id="rId30" Type="http://schemas.openxmlformats.org/officeDocument/2006/relationships/hyperlink" Target="https://www.3gpp.org/ftp/TSG_RAN/WG1_RL1/TSGR1_116b/Docs/R1-2402791.zip" TargetMode="External"/><Relationship Id="rId35" Type="http://schemas.openxmlformats.org/officeDocument/2006/relationships/hyperlink" Target="https://www.3gpp.org/ftp/TSG_RAN/WG1_RL1/TSGR1_116b/Docs/R1-2402982.zip" TargetMode="External"/><Relationship Id="rId43" Type="http://schemas.openxmlformats.org/officeDocument/2006/relationships/hyperlink" Target="https://www.3gpp.org/ftp/TSG_RAN/WG1_RL1/TSGR1_116b/Docs/R1-2403237.zip" TargetMode="External"/><Relationship Id="rId8" Type="http://schemas.openxmlformats.org/officeDocument/2006/relationships/hyperlink" Target="mailto:wangguotong@fujitsu.com" TargetMode="External"/><Relationship Id="rId3" Type="http://schemas.openxmlformats.org/officeDocument/2006/relationships/styles" Target="styles.xml"/><Relationship Id="rId12" Type="http://schemas.openxmlformats.org/officeDocument/2006/relationships/hyperlink" Target="https://www.3gpp.org/ftp/TSG_RAN/WG1_RL1/TSGR1_116b/Docs/R1-2402063.zip" TargetMode="External"/><Relationship Id="rId17" Type="http://schemas.openxmlformats.org/officeDocument/2006/relationships/hyperlink" Target="https://www.3gpp.org/ftp/TSG_RAN/WG1_RL1/TSGR1_116b/Docs/R1-2402235.zip" TargetMode="External"/><Relationship Id="rId25" Type="http://schemas.openxmlformats.org/officeDocument/2006/relationships/hyperlink" Target="https://www.3gpp.org/ftp/TSG_RAN/WG1_RL1/TSGR1_116b/Docs/R1-2402659.zip" TargetMode="External"/><Relationship Id="rId33" Type="http://schemas.openxmlformats.org/officeDocument/2006/relationships/hyperlink" Target="https://www.3gpp.org/ftp/TSG_RAN/WG1_RL1/TSGR1_116b/Docs/R1-2402874.zip" TargetMode="External"/><Relationship Id="rId38" Type="http://schemas.openxmlformats.org/officeDocument/2006/relationships/hyperlink" Target="https://www.3gpp.org/ftp/TSG_RAN/WG1_RL1/TSGR1_116b/Docs/R1-2403068.zip" TargetMode="External"/><Relationship Id="rId46" Type="http://schemas.openxmlformats.org/officeDocument/2006/relationships/theme" Target="theme/theme1.xml"/><Relationship Id="rId20" Type="http://schemas.openxmlformats.org/officeDocument/2006/relationships/hyperlink" Target="https://www.3gpp.org/ftp/TSG_RAN/WG1_RL1/TSGR1_116b/Docs/R1-2402457.zip" TargetMode="External"/><Relationship Id="rId41" Type="http://schemas.openxmlformats.org/officeDocument/2006/relationships/hyperlink" Target="https://www.3gpp.org/ftp/TSG_RAN/WG1_RL1/TSGR1_116b/Docs/R1-240311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6E568-4885-421E-B012-90359781846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6060</Words>
  <Characters>34544</Characters>
  <Application>Microsoft Office Word</Application>
  <DocSecurity>0</DocSecurity>
  <Lines>287</Lines>
  <Paragraphs>81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ZTE-Bo</cp:lastModifiedBy>
  <cp:revision>2</cp:revision>
  <cp:lastPrinted>2021-10-06T09:28:00Z</cp:lastPrinted>
  <dcterms:created xsi:type="dcterms:W3CDTF">2024-04-17T06:17:00Z</dcterms:created>
  <dcterms:modified xsi:type="dcterms:W3CDTF">2024-04-17T06:17:00Z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E3B4A58D11794EE2B48FA71842C317F0</vt:lpwstr>
  </property>
  <property fmtid="{D5CDD505-2E9C-101B-9397-08002B2CF9AE}" pid="15" name="KSOProductBuildVer">
    <vt:lpwstr>2052-11.8.2.12085</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ies>
</file>